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sz w:val="28"/>
        </w:rPr>
        <w:id w:val="1535077651"/>
        <w:docPartObj>
          <w:docPartGallery w:val="Cover Pages"/>
          <w:docPartUnique/>
        </w:docPartObj>
      </w:sdtPr>
      <w:sdtEndPr>
        <w:rPr>
          <w:sz w:val="24"/>
          <w:szCs w:val="24"/>
        </w:rPr>
      </w:sdtEndPr>
      <w:sdtContent>
        <w:p w:rsidR="008C29F3" w:rsidRPr="008C29F3" w:rsidRDefault="008C29F3" w:rsidP="008C29F3">
          <w:pPr>
            <w:tabs>
              <w:tab w:val="left" w:pos="5660"/>
            </w:tabs>
            <w:jc w:val="center"/>
            <w:rPr>
              <w:sz w:val="28"/>
            </w:rPr>
          </w:pPr>
          <w:r w:rsidRPr="008C29F3">
            <w:rPr>
              <w:noProof/>
              <w:sz w:val="28"/>
            </w:rPr>
            <w:drawing>
              <wp:inline distT="0" distB="0" distL="0" distR="0" wp14:anchorId="042FD21A" wp14:editId="399BF042">
                <wp:extent cx="466725" cy="571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p>
        <w:p w:rsidR="008C29F3" w:rsidRPr="008C29F3" w:rsidRDefault="008C29F3" w:rsidP="008C29F3">
          <w:pPr>
            <w:tabs>
              <w:tab w:val="left" w:pos="5660"/>
            </w:tabs>
            <w:jc w:val="center"/>
            <w:rPr>
              <w:b/>
              <w:sz w:val="28"/>
            </w:rPr>
          </w:pPr>
          <w:r w:rsidRPr="008C29F3">
            <w:rPr>
              <w:b/>
              <w:sz w:val="28"/>
            </w:rPr>
            <w:t>СОВЕТ КАЛУЖСКОГО СЕЛЬСКОГО ПОСЕЛЕНИЯ</w:t>
          </w:r>
        </w:p>
        <w:p w:rsidR="008C29F3" w:rsidRPr="008C29F3" w:rsidRDefault="008C29F3" w:rsidP="008C29F3">
          <w:pPr>
            <w:tabs>
              <w:tab w:val="left" w:pos="5660"/>
            </w:tabs>
            <w:jc w:val="center"/>
            <w:rPr>
              <w:b/>
              <w:sz w:val="28"/>
            </w:rPr>
          </w:pPr>
          <w:r w:rsidRPr="008C29F3">
            <w:rPr>
              <w:b/>
              <w:sz w:val="28"/>
            </w:rPr>
            <w:t>СЕВЕРСКОГО РАЙОНА</w:t>
          </w:r>
        </w:p>
        <w:p w:rsidR="008C29F3" w:rsidRPr="008C29F3" w:rsidRDefault="008C29F3" w:rsidP="008C29F3">
          <w:pPr>
            <w:tabs>
              <w:tab w:val="left" w:pos="5660"/>
            </w:tabs>
            <w:jc w:val="center"/>
            <w:rPr>
              <w:b/>
              <w:sz w:val="28"/>
            </w:rPr>
          </w:pPr>
        </w:p>
        <w:p w:rsidR="008C29F3" w:rsidRPr="008C29F3" w:rsidRDefault="008C29F3" w:rsidP="008C29F3">
          <w:pPr>
            <w:tabs>
              <w:tab w:val="left" w:pos="5660"/>
            </w:tabs>
            <w:jc w:val="center"/>
            <w:rPr>
              <w:b/>
              <w:bCs/>
              <w:sz w:val="32"/>
            </w:rPr>
          </w:pPr>
          <w:r w:rsidRPr="008C29F3">
            <w:rPr>
              <w:b/>
              <w:bCs/>
              <w:sz w:val="32"/>
            </w:rPr>
            <w:t xml:space="preserve">РЕШЕНИЕ </w:t>
          </w:r>
        </w:p>
        <w:p w:rsidR="008C29F3" w:rsidRPr="008C29F3" w:rsidRDefault="008C29F3" w:rsidP="008C29F3">
          <w:pPr>
            <w:tabs>
              <w:tab w:val="left" w:pos="5660"/>
            </w:tabs>
            <w:jc w:val="center"/>
            <w:rPr>
              <w:bCs/>
              <w:sz w:val="28"/>
            </w:rPr>
          </w:pPr>
        </w:p>
        <w:p w:rsidR="008C29F3" w:rsidRPr="008C29F3" w:rsidRDefault="00A003F6" w:rsidP="008C29F3">
          <w:pPr>
            <w:tabs>
              <w:tab w:val="left" w:pos="5660"/>
            </w:tabs>
            <w:jc w:val="center"/>
            <w:rPr>
              <w:sz w:val="28"/>
            </w:rPr>
          </w:pPr>
          <w:r>
            <w:rPr>
              <w:sz w:val="28"/>
            </w:rPr>
            <w:t>о</w:t>
          </w:r>
          <w:r w:rsidR="008C29F3" w:rsidRPr="008C29F3">
            <w:rPr>
              <w:sz w:val="28"/>
            </w:rPr>
            <w:t>т</w:t>
          </w:r>
          <w:r>
            <w:rPr>
              <w:sz w:val="28"/>
            </w:rPr>
            <w:t xml:space="preserve"> 30.08.2017</w:t>
          </w:r>
          <w:r w:rsidR="008C29F3" w:rsidRPr="008C29F3">
            <w:rPr>
              <w:sz w:val="28"/>
            </w:rPr>
            <w:tab/>
            <w:t xml:space="preserve">                            </w:t>
          </w:r>
          <w:r>
            <w:rPr>
              <w:sz w:val="28"/>
            </w:rPr>
            <w:t xml:space="preserve">  </w:t>
          </w:r>
          <w:r w:rsidR="008C29F3" w:rsidRPr="008C29F3">
            <w:rPr>
              <w:sz w:val="28"/>
            </w:rPr>
            <w:t xml:space="preserve">                № </w:t>
          </w:r>
          <w:r>
            <w:rPr>
              <w:sz w:val="28"/>
            </w:rPr>
            <w:t>139</w:t>
          </w:r>
        </w:p>
        <w:p w:rsidR="008C29F3" w:rsidRPr="008C29F3" w:rsidRDefault="008C29F3" w:rsidP="008C29F3">
          <w:pPr>
            <w:tabs>
              <w:tab w:val="left" w:pos="5660"/>
            </w:tabs>
            <w:jc w:val="center"/>
            <w:rPr>
              <w:sz w:val="28"/>
            </w:rPr>
          </w:pPr>
          <w:r w:rsidRPr="008C29F3">
            <w:rPr>
              <w:sz w:val="28"/>
            </w:rPr>
            <w:t>станица Калужская</w:t>
          </w:r>
        </w:p>
        <w:p w:rsidR="008C29F3" w:rsidRPr="008C29F3" w:rsidRDefault="008C29F3" w:rsidP="008C29F3">
          <w:pPr>
            <w:tabs>
              <w:tab w:val="left" w:pos="5660"/>
            </w:tabs>
            <w:jc w:val="center"/>
            <w:rPr>
              <w:sz w:val="28"/>
            </w:rPr>
          </w:pPr>
        </w:p>
        <w:p w:rsidR="008C29F3" w:rsidRPr="008C29F3" w:rsidRDefault="008C29F3" w:rsidP="008C29F3">
          <w:pPr>
            <w:tabs>
              <w:tab w:val="left" w:pos="5660"/>
            </w:tabs>
            <w:jc w:val="center"/>
            <w:rPr>
              <w:b/>
              <w:sz w:val="28"/>
            </w:rPr>
          </w:pPr>
          <w:r w:rsidRPr="008C29F3">
            <w:rPr>
              <w:b/>
              <w:sz w:val="28"/>
            </w:rPr>
            <w:t>Об утверждении муниципальной программы</w:t>
          </w:r>
        </w:p>
        <w:p w:rsidR="008C29F3" w:rsidRPr="008C29F3" w:rsidRDefault="008C29F3" w:rsidP="008C29F3">
          <w:pPr>
            <w:tabs>
              <w:tab w:val="left" w:pos="5660"/>
            </w:tabs>
            <w:jc w:val="center"/>
            <w:rPr>
              <w:b/>
              <w:sz w:val="28"/>
            </w:rPr>
          </w:pPr>
          <w:r w:rsidRPr="008C29F3">
            <w:rPr>
              <w:b/>
              <w:sz w:val="28"/>
            </w:rPr>
            <w:t xml:space="preserve"> «Комплексное развитие социальной инфраструктуры Калужского сельского поселения Северского района»</w:t>
          </w:r>
        </w:p>
        <w:p w:rsidR="008C29F3" w:rsidRPr="008C29F3" w:rsidRDefault="008C29F3" w:rsidP="008C29F3">
          <w:pPr>
            <w:tabs>
              <w:tab w:val="left" w:pos="5660"/>
            </w:tabs>
            <w:jc w:val="center"/>
            <w:rPr>
              <w:b/>
              <w:sz w:val="28"/>
            </w:rPr>
          </w:pPr>
          <w:r w:rsidRPr="008C29F3">
            <w:rPr>
              <w:b/>
              <w:sz w:val="28"/>
            </w:rPr>
            <w:t xml:space="preserve"> на период 2017 – 2030 гг.</w:t>
          </w:r>
        </w:p>
        <w:p w:rsidR="008C29F3" w:rsidRPr="008C29F3" w:rsidRDefault="008C29F3" w:rsidP="008C29F3">
          <w:pPr>
            <w:tabs>
              <w:tab w:val="left" w:pos="5660"/>
            </w:tabs>
            <w:jc w:val="center"/>
            <w:rPr>
              <w:sz w:val="28"/>
            </w:rPr>
          </w:pPr>
        </w:p>
        <w:p w:rsidR="008C29F3" w:rsidRPr="008C29F3" w:rsidRDefault="008C29F3" w:rsidP="008C29F3">
          <w:pPr>
            <w:tabs>
              <w:tab w:val="left" w:pos="5660"/>
            </w:tabs>
            <w:ind w:firstLine="567"/>
            <w:rPr>
              <w:sz w:val="28"/>
            </w:rPr>
          </w:pPr>
        </w:p>
        <w:p w:rsidR="008C29F3" w:rsidRPr="008C29F3" w:rsidRDefault="008C29F3" w:rsidP="008C29F3">
          <w:pPr>
            <w:tabs>
              <w:tab w:val="left" w:pos="5660"/>
            </w:tabs>
            <w:ind w:firstLine="567"/>
            <w:rPr>
              <w:sz w:val="28"/>
            </w:rPr>
          </w:pPr>
          <w:r w:rsidRPr="008C29F3">
            <w:rPr>
              <w:sz w:val="28"/>
            </w:rPr>
            <w:t>В соответствии с Федеральным Законом от 06.10.2003 г. № 131-ФЗ «Об общих принципах организации местного самоуправления в Российской Федерации», Уставом Калужского сельского поселения, Совет Калужского сельского поселения Северского района решил:</w:t>
          </w:r>
        </w:p>
        <w:p w:rsidR="008C29F3" w:rsidRPr="008C29F3" w:rsidRDefault="008C29F3" w:rsidP="008C29F3">
          <w:pPr>
            <w:tabs>
              <w:tab w:val="left" w:pos="5660"/>
            </w:tabs>
            <w:ind w:firstLine="567"/>
            <w:rPr>
              <w:sz w:val="28"/>
            </w:rPr>
          </w:pPr>
          <w:r w:rsidRPr="008C29F3">
            <w:rPr>
              <w:sz w:val="28"/>
            </w:rPr>
            <w:t xml:space="preserve">1. Утвердить муниципальную программу «Комплексное развитие социальной инфраструктуры Калужского сельского поселения Северского района» на период 2017 – 2030 гг. (далее Программа). </w:t>
          </w:r>
        </w:p>
        <w:p w:rsidR="008C29F3" w:rsidRPr="008C29F3" w:rsidRDefault="008C29F3" w:rsidP="008C29F3">
          <w:pPr>
            <w:tabs>
              <w:tab w:val="left" w:pos="5660"/>
            </w:tabs>
            <w:ind w:firstLine="567"/>
            <w:rPr>
              <w:sz w:val="28"/>
            </w:rPr>
          </w:pPr>
          <w:r w:rsidRPr="008C29F3">
            <w:rPr>
              <w:sz w:val="28"/>
            </w:rPr>
            <w:t>2. Установить, что в ходе реализации Программы объемы финансирования подлежат корректировке в соответствии с решением о местном бюджете на соответствующий финансовый год.</w:t>
          </w:r>
        </w:p>
        <w:p w:rsidR="008C29F3" w:rsidRPr="008C29F3" w:rsidRDefault="008C29F3" w:rsidP="008C29F3">
          <w:pPr>
            <w:tabs>
              <w:tab w:val="left" w:pos="5660"/>
            </w:tabs>
            <w:ind w:firstLine="567"/>
            <w:rPr>
              <w:sz w:val="28"/>
            </w:rPr>
          </w:pPr>
          <w:r w:rsidRPr="008C29F3">
            <w:rPr>
              <w:sz w:val="28"/>
            </w:rPr>
            <w:t>3. Контроль за выполнением настоящего решения возложить на администрацию Калужского сельского поселения.</w:t>
          </w:r>
        </w:p>
        <w:p w:rsidR="008C29F3" w:rsidRPr="008C29F3" w:rsidRDefault="008C29F3" w:rsidP="008C29F3">
          <w:pPr>
            <w:tabs>
              <w:tab w:val="left" w:pos="5660"/>
            </w:tabs>
            <w:ind w:firstLine="567"/>
            <w:rPr>
              <w:sz w:val="28"/>
            </w:rPr>
          </w:pPr>
          <w:r w:rsidRPr="008C29F3">
            <w:rPr>
              <w:sz w:val="28"/>
            </w:rPr>
            <w:t>4. Решение вступает в силу со дня его опубликования (обнародования).</w:t>
          </w:r>
        </w:p>
        <w:p w:rsidR="008C29F3" w:rsidRPr="008C29F3" w:rsidRDefault="008C29F3" w:rsidP="008C29F3">
          <w:pPr>
            <w:tabs>
              <w:tab w:val="left" w:pos="5660"/>
            </w:tabs>
            <w:jc w:val="center"/>
            <w:rPr>
              <w:sz w:val="28"/>
            </w:rPr>
          </w:pPr>
        </w:p>
        <w:p w:rsidR="008C29F3" w:rsidRPr="008C29F3" w:rsidRDefault="008C29F3" w:rsidP="008C29F3">
          <w:pPr>
            <w:tabs>
              <w:tab w:val="left" w:pos="5660"/>
            </w:tabs>
            <w:jc w:val="center"/>
            <w:rPr>
              <w:sz w:val="28"/>
            </w:rPr>
          </w:pPr>
        </w:p>
        <w:p w:rsidR="008C29F3" w:rsidRPr="008C29F3" w:rsidRDefault="008C29F3" w:rsidP="008C29F3">
          <w:pPr>
            <w:tabs>
              <w:tab w:val="left" w:pos="5660"/>
            </w:tabs>
            <w:jc w:val="center"/>
            <w:rPr>
              <w:sz w:val="28"/>
            </w:rPr>
          </w:pPr>
        </w:p>
        <w:p w:rsidR="008C29F3" w:rsidRPr="008C29F3" w:rsidRDefault="008C29F3" w:rsidP="008C29F3">
          <w:pPr>
            <w:tabs>
              <w:tab w:val="left" w:pos="5660"/>
            </w:tabs>
            <w:rPr>
              <w:sz w:val="28"/>
            </w:rPr>
          </w:pPr>
          <w:r w:rsidRPr="008C29F3">
            <w:rPr>
              <w:sz w:val="28"/>
            </w:rPr>
            <w:t>Исполняющий обязанности</w:t>
          </w:r>
        </w:p>
        <w:p w:rsidR="008C29F3" w:rsidRPr="008C29F3" w:rsidRDefault="008C29F3" w:rsidP="008C29F3">
          <w:pPr>
            <w:tabs>
              <w:tab w:val="left" w:pos="5660"/>
            </w:tabs>
            <w:rPr>
              <w:sz w:val="28"/>
            </w:rPr>
          </w:pPr>
          <w:r w:rsidRPr="008C29F3">
            <w:rPr>
              <w:sz w:val="28"/>
            </w:rPr>
            <w:t xml:space="preserve">главы Калужского сельского </w:t>
          </w:r>
        </w:p>
        <w:p w:rsidR="008C29F3" w:rsidRPr="008C29F3" w:rsidRDefault="008C29F3" w:rsidP="008C29F3">
          <w:pPr>
            <w:tabs>
              <w:tab w:val="left" w:pos="5660"/>
            </w:tabs>
            <w:rPr>
              <w:sz w:val="28"/>
            </w:rPr>
          </w:pPr>
          <w:r w:rsidRPr="008C29F3">
            <w:rPr>
              <w:sz w:val="28"/>
            </w:rPr>
            <w:t>поселения Северского района                                                            Л.С.Труфанова</w:t>
          </w:r>
        </w:p>
        <w:p w:rsidR="008C29F3" w:rsidRDefault="00055FC1" w:rsidP="008C29F3">
          <w:pPr>
            <w:tabs>
              <w:tab w:val="left" w:pos="5660"/>
            </w:tabs>
            <w:rPr>
              <w:rFonts w:ascii="PT Sans" w:hAnsi="PT Sans"/>
              <w:b/>
              <w:color w:val="92D050"/>
              <w:sz w:val="28"/>
              <w:szCs w:val="24"/>
            </w:rPr>
            <w:sectPr w:rsidR="008C29F3" w:rsidSect="008675D2">
              <w:headerReference w:type="even" r:id="rId9"/>
              <w:headerReference w:type="default" r:id="rId10"/>
              <w:footerReference w:type="even" r:id="rId11"/>
              <w:footerReference w:type="default" r:id="rId12"/>
              <w:footerReference w:type="first" r:id="rId13"/>
              <w:pgSz w:w="11906" w:h="16838"/>
              <w:pgMar w:top="1134" w:right="567" w:bottom="1134" w:left="1701" w:header="0" w:footer="709" w:gutter="0"/>
              <w:pgNumType w:start="1"/>
              <w:cols w:space="708"/>
              <w:titlePg/>
              <w:docGrid w:linePitch="360"/>
            </w:sectPr>
          </w:pPr>
        </w:p>
      </w:sdtContent>
    </w:sdt>
    <w:p w:rsidR="002D2D84" w:rsidRPr="008C29F3" w:rsidRDefault="008C29F3" w:rsidP="008C29F3">
      <w:pPr>
        <w:jc w:val="right"/>
        <w:rPr>
          <w:sz w:val="28"/>
          <w:szCs w:val="24"/>
        </w:rPr>
      </w:pPr>
      <w:r w:rsidRPr="008C29F3">
        <w:rPr>
          <w:sz w:val="28"/>
          <w:szCs w:val="24"/>
        </w:rPr>
        <w:lastRenderedPageBreak/>
        <w:t>Приложение</w:t>
      </w:r>
    </w:p>
    <w:p w:rsidR="008C29F3" w:rsidRPr="008C29F3" w:rsidRDefault="008C29F3" w:rsidP="008C29F3">
      <w:pPr>
        <w:jc w:val="right"/>
        <w:rPr>
          <w:sz w:val="28"/>
          <w:szCs w:val="24"/>
        </w:rPr>
      </w:pPr>
    </w:p>
    <w:p w:rsidR="008C29F3" w:rsidRPr="008C29F3" w:rsidRDefault="008C29F3" w:rsidP="008C29F3">
      <w:pPr>
        <w:jc w:val="right"/>
        <w:rPr>
          <w:sz w:val="28"/>
          <w:szCs w:val="24"/>
        </w:rPr>
      </w:pPr>
    </w:p>
    <w:p w:rsidR="008C29F3" w:rsidRPr="008C29F3" w:rsidRDefault="008C29F3" w:rsidP="008C29F3">
      <w:pPr>
        <w:jc w:val="right"/>
        <w:rPr>
          <w:sz w:val="28"/>
          <w:szCs w:val="24"/>
        </w:rPr>
      </w:pPr>
      <w:r w:rsidRPr="008C29F3">
        <w:rPr>
          <w:sz w:val="28"/>
          <w:szCs w:val="24"/>
        </w:rPr>
        <w:t>УТВЕРЖДЕНА</w:t>
      </w:r>
    </w:p>
    <w:p w:rsidR="008C29F3" w:rsidRPr="008C29F3" w:rsidRDefault="008C29F3" w:rsidP="008C29F3">
      <w:pPr>
        <w:jc w:val="right"/>
        <w:rPr>
          <w:sz w:val="28"/>
          <w:szCs w:val="24"/>
        </w:rPr>
      </w:pPr>
      <w:r w:rsidRPr="008C29F3">
        <w:rPr>
          <w:sz w:val="28"/>
          <w:szCs w:val="24"/>
        </w:rPr>
        <w:t>решением Совета Калужского</w:t>
      </w:r>
    </w:p>
    <w:p w:rsidR="008C29F3" w:rsidRPr="008C29F3" w:rsidRDefault="008C29F3" w:rsidP="008C29F3">
      <w:pPr>
        <w:jc w:val="right"/>
        <w:rPr>
          <w:sz w:val="28"/>
          <w:szCs w:val="24"/>
        </w:rPr>
      </w:pPr>
      <w:r w:rsidRPr="008C29F3">
        <w:rPr>
          <w:sz w:val="28"/>
          <w:szCs w:val="24"/>
        </w:rPr>
        <w:t xml:space="preserve"> сельского поселения</w:t>
      </w:r>
    </w:p>
    <w:p w:rsidR="008C29F3" w:rsidRPr="008C29F3" w:rsidRDefault="008C29F3" w:rsidP="008C29F3">
      <w:pPr>
        <w:jc w:val="right"/>
        <w:rPr>
          <w:sz w:val="28"/>
          <w:szCs w:val="24"/>
        </w:rPr>
      </w:pPr>
      <w:r w:rsidRPr="008C29F3">
        <w:rPr>
          <w:sz w:val="28"/>
          <w:szCs w:val="24"/>
        </w:rPr>
        <w:t xml:space="preserve"> Северского района</w:t>
      </w:r>
    </w:p>
    <w:p w:rsidR="008C29F3" w:rsidRPr="008C29F3" w:rsidRDefault="008C29F3" w:rsidP="008C29F3">
      <w:pPr>
        <w:jc w:val="right"/>
        <w:rPr>
          <w:sz w:val="28"/>
          <w:szCs w:val="24"/>
        </w:rPr>
      </w:pPr>
      <w:r w:rsidRPr="008C29F3">
        <w:rPr>
          <w:sz w:val="28"/>
          <w:szCs w:val="24"/>
        </w:rPr>
        <w:t xml:space="preserve">от </w:t>
      </w:r>
      <w:r w:rsidR="00A003F6">
        <w:rPr>
          <w:sz w:val="28"/>
          <w:szCs w:val="24"/>
        </w:rPr>
        <w:t xml:space="preserve">30.08.2017 г. </w:t>
      </w:r>
      <w:r w:rsidRPr="008C29F3">
        <w:rPr>
          <w:sz w:val="28"/>
          <w:szCs w:val="24"/>
        </w:rPr>
        <w:t>№</w:t>
      </w:r>
      <w:r w:rsidR="00A003F6">
        <w:rPr>
          <w:sz w:val="28"/>
          <w:szCs w:val="24"/>
        </w:rPr>
        <w:t xml:space="preserve"> 139</w:t>
      </w:r>
      <w:bookmarkStart w:id="0" w:name="_GoBack"/>
      <w:bookmarkEnd w:id="0"/>
      <w:r w:rsidRPr="008C29F3">
        <w:rPr>
          <w:sz w:val="28"/>
          <w:szCs w:val="24"/>
        </w:rPr>
        <w:t xml:space="preserve"> </w:t>
      </w:r>
    </w:p>
    <w:p w:rsidR="005321C9" w:rsidRPr="006313DB" w:rsidRDefault="005321C9" w:rsidP="00FB098F">
      <w:pPr>
        <w:ind w:left="5812"/>
        <w:jc w:val="center"/>
        <w:rPr>
          <w:sz w:val="24"/>
          <w:szCs w:val="24"/>
        </w:rPr>
      </w:pPr>
    </w:p>
    <w:p w:rsidR="005321C9" w:rsidRPr="006313DB" w:rsidRDefault="005321C9" w:rsidP="00FB098F">
      <w:pPr>
        <w:ind w:left="5812"/>
        <w:jc w:val="center"/>
        <w:rPr>
          <w:sz w:val="24"/>
          <w:szCs w:val="24"/>
        </w:rPr>
      </w:pPr>
    </w:p>
    <w:p w:rsidR="005321C9" w:rsidRPr="006313DB" w:rsidRDefault="005321C9" w:rsidP="00FB098F">
      <w:pPr>
        <w:ind w:left="5812"/>
        <w:jc w:val="center"/>
        <w:rPr>
          <w:sz w:val="24"/>
          <w:szCs w:val="24"/>
        </w:rPr>
      </w:pPr>
    </w:p>
    <w:p w:rsidR="005E3463" w:rsidRDefault="005E3463" w:rsidP="00FB098F">
      <w:pPr>
        <w:ind w:left="5812"/>
        <w:jc w:val="center"/>
        <w:rPr>
          <w:sz w:val="32"/>
          <w:szCs w:val="24"/>
        </w:rPr>
      </w:pPr>
    </w:p>
    <w:p w:rsidR="005E3463" w:rsidRDefault="005E3463" w:rsidP="00FB098F">
      <w:pPr>
        <w:ind w:left="5812"/>
        <w:jc w:val="center"/>
        <w:rPr>
          <w:sz w:val="32"/>
          <w:szCs w:val="24"/>
        </w:rPr>
      </w:pPr>
    </w:p>
    <w:p w:rsidR="005E3463" w:rsidRDefault="005E3463" w:rsidP="00FB098F">
      <w:pPr>
        <w:ind w:left="5812"/>
        <w:jc w:val="center"/>
        <w:rPr>
          <w:sz w:val="32"/>
          <w:szCs w:val="24"/>
        </w:rPr>
      </w:pPr>
    </w:p>
    <w:p w:rsidR="005E3463" w:rsidRDefault="005E3463" w:rsidP="00FB098F">
      <w:pPr>
        <w:ind w:left="5812"/>
        <w:jc w:val="center"/>
        <w:rPr>
          <w:sz w:val="32"/>
          <w:szCs w:val="24"/>
        </w:rPr>
      </w:pPr>
    </w:p>
    <w:p w:rsidR="005115A1" w:rsidRPr="004C719E" w:rsidRDefault="005115A1" w:rsidP="00FB098F">
      <w:pPr>
        <w:ind w:left="5812"/>
        <w:jc w:val="center"/>
        <w:rPr>
          <w:sz w:val="32"/>
          <w:szCs w:val="24"/>
        </w:rPr>
      </w:pPr>
    </w:p>
    <w:p w:rsidR="006D0D61" w:rsidRDefault="008C29F3" w:rsidP="006D0D61">
      <w:pPr>
        <w:ind w:firstLine="480"/>
        <w:jc w:val="center"/>
        <w:rPr>
          <w:b/>
          <w:sz w:val="32"/>
          <w:szCs w:val="24"/>
        </w:rPr>
      </w:pPr>
      <w:r>
        <w:rPr>
          <w:b/>
          <w:sz w:val="32"/>
          <w:szCs w:val="24"/>
        </w:rPr>
        <w:t>Муниципальная п</w:t>
      </w:r>
      <w:r w:rsidR="004C04B2">
        <w:rPr>
          <w:b/>
          <w:sz w:val="32"/>
          <w:szCs w:val="24"/>
        </w:rPr>
        <w:t xml:space="preserve">рограмма комплексного развития </w:t>
      </w:r>
      <w:r w:rsidR="00D54EFF">
        <w:rPr>
          <w:b/>
          <w:sz w:val="32"/>
          <w:szCs w:val="24"/>
        </w:rPr>
        <w:t xml:space="preserve">социальной </w:t>
      </w:r>
      <w:r w:rsidR="00B06A16">
        <w:rPr>
          <w:b/>
          <w:sz w:val="32"/>
          <w:szCs w:val="24"/>
        </w:rPr>
        <w:t xml:space="preserve">    </w:t>
      </w:r>
      <w:r w:rsidR="00D54EFF">
        <w:rPr>
          <w:b/>
          <w:sz w:val="32"/>
          <w:szCs w:val="24"/>
        </w:rPr>
        <w:t>инфраструктуры</w:t>
      </w:r>
      <w:r w:rsidR="004C04B2">
        <w:rPr>
          <w:b/>
          <w:sz w:val="32"/>
          <w:szCs w:val="24"/>
        </w:rPr>
        <w:t xml:space="preserve"> </w:t>
      </w:r>
      <w:r w:rsidR="006B566A">
        <w:rPr>
          <w:b/>
          <w:sz w:val="32"/>
          <w:szCs w:val="24"/>
        </w:rPr>
        <w:t>Калужского</w:t>
      </w:r>
      <w:r w:rsidR="006D0D61" w:rsidRPr="006D0D61">
        <w:rPr>
          <w:b/>
          <w:sz w:val="32"/>
          <w:szCs w:val="24"/>
        </w:rPr>
        <w:t xml:space="preserve"> сельского поселения </w:t>
      </w:r>
    </w:p>
    <w:p w:rsidR="006D0D61" w:rsidRPr="006D0D61" w:rsidRDefault="006B566A" w:rsidP="006D0D61">
      <w:pPr>
        <w:ind w:firstLine="480"/>
        <w:jc w:val="center"/>
        <w:rPr>
          <w:b/>
          <w:sz w:val="32"/>
          <w:szCs w:val="24"/>
        </w:rPr>
      </w:pPr>
      <w:r>
        <w:rPr>
          <w:b/>
          <w:sz w:val="32"/>
          <w:szCs w:val="24"/>
        </w:rPr>
        <w:t>Северского</w:t>
      </w:r>
      <w:r w:rsidR="006D0D61" w:rsidRPr="006D0D61">
        <w:rPr>
          <w:b/>
          <w:sz w:val="32"/>
          <w:szCs w:val="24"/>
        </w:rPr>
        <w:t xml:space="preserve"> района Краснодарского края </w:t>
      </w:r>
    </w:p>
    <w:p w:rsidR="005115A1" w:rsidRPr="004C719E" w:rsidRDefault="006D0D61" w:rsidP="006D0D61">
      <w:pPr>
        <w:ind w:firstLine="480"/>
        <w:jc w:val="center"/>
        <w:rPr>
          <w:sz w:val="32"/>
          <w:szCs w:val="24"/>
        </w:rPr>
      </w:pPr>
      <w:r w:rsidRPr="006D0D61">
        <w:rPr>
          <w:b/>
          <w:sz w:val="32"/>
          <w:szCs w:val="24"/>
        </w:rPr>
        <w:t>на период 2017-20</w:t>
      </w:r>
      <w:r w:rsidR="0083343D">
        <w:rPr>
          <w:b/>
          <w:sz w:val="32"/>
          <w:szCs w:val="24"/>
        </w:rPr>
        <w:t>30</w:t>
      </w:r>
      <w:r w:rsidRPr="006D0D61">
        <w:rPr>
          <w:b/>
          <w:sz w:val="32"/>
          <w:szCs w:val="24"/>
        </w:rPr>
        <w:t xml:space="preserve"> годы</w:t>
      </w:r>
    </w:p>
    <w:p w:rsidR="005321C9" w:rsidRPr="004C719E" w:rsidRDefault="005321C9" w:rsidP="005115A1">
      <w:pPr>
        <w:jc w:val="center"/>
        <w:rPr>
          <w:sz w:val="32"/>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5321C9" w:rsidRDefault="005321C9" w:rsidP="005115A1">
      <w:pPr>
        <w:jc w:val="center"/>
        <w:rPr>
          <w:sz w:val="24"/>
          <w:szCs w:val="24"/>
        </w:rPr>
      </w:pPr>
    </w:p>
    <w:p w:rsidR="00F8596F" w:rsidRDefault="00F8596F" w:rsidP="005115A1">
      <w:pPr>
        <w:jc w:val="center"/>
        <w:rPr>
          <w:sz w:val="24"/>
          <w:szCs w:val="24"/>
        </w:rPr>
      </w:pPr>
    </w:p>
    <w:p w:rsidR="00F8596F" w:rsidRPr="006313DB" w:rsidRDefault="00F8596F" w:rsidP="005115A1">
      <w:pPr>
        <w:jc w:val="center"/>
        <w:rPr>
          <w:sz w:val="24"/>
          <w:szCs w:val="24"/>
        </w:rPr>
      </w:pPr>
    </w:p>
    <w:p w:rsidR="005321C9" w:rsidRPr="006313DB" w:rsidRDefault="005321C9" w:rsidP="005115A1">
      <w:pPr>
        <w:jc w:val="center"/>
        <w:rPr>
          <w:sz w:val="24"/>
          <w:szCs w:val="24"/>
        </w:rPr>
      </w:pPr>
    </w:p>
    <w:p w:rsidR="005321C9" w:rsidRPr="006313DB" w:rsidRDefault="005321C9" w:rsidP="005115A1">
      <w:pPr>
        <w:jc w:val="center"/>
        <w:rPr>
          <w:sz w:val="24"/>
          <w:szCs w:val="24"/>
        </w:rPr>
      </w:pPr>
    </w:p>
    <w:p w:rsidR="000F1976" w:rsidRDefault="000F1976" w:rsidP="00C5366A">
      <w:pPr>
        <w:pStyle w:val="310"/>
        <w:tabs>
          <w:tab w:val="left" w:pos="3762"/>
          <w:tab w:val="center" w:pos="5037"/>
        </w:tabs>
        <w:spacing w:line="312" w:lineRule="auto"/>
        <w:ind w:left="0" w:firstLine="720"/>
        <w:rPr>
          <w:rFonts w:cs="Times New Roman"/>
          <w:sz w:val="24"/>
          <w:szCs w:val="24"/>
          <w:lang w:val="ru-RU"/>
        </w:rPr>
      </w:pPr>
    </w:p>
    <w:p w:rsidR="005E3463" w:rsidRDefault="005E3463" w:rsidP="00C5366A">
      <w:pPr>
        <w:pStyle w:val="310"/>
        <w:tabs>
          <w:tab w:val="left" w:pos="3762"/>
          <w:tab w:val="center" w:pos="5037"/>
        </w:tabs>
        <w:spacing w:line="312" w:lineRule="auto"/>
        <w:ind w:left="0" w:firstLine="720"/>
        <w:rPr>
          <w:rFonts w:cs="Times New Roman"/>
          <w:sz w:val="24"/>
          <w:szCs w:val="24"/>
          <w:lang w:val="ru-RU"/>
        </w:rPr>
      </w:pPr>
    </w:p>
    <w:p w:rsidR="005E3463" w:rsidRDefault="005E3463" w:rsidP="00C5366A">
      <w:pPr>
        <w:pStyle w:val="310"/>
        <w:tabs>
          <w:tab w:val="left" w:pos="3762"/>
          <w:tab w:val="center" w:pos="5037"/>
        </w:tabs>
        <w:spacing w:line="312" w:lineRule="auto"/>
        <w:ind w:left="0" w:firstLine="720"/>
        <w:rPr>
          <w:rFonts w:cs="Times New Roman"/>
          <w:sz w:val="24"/>
          <w:szCs w:val="24"/>
          <w:lang w:val="ru-RU"/>
        </w:rPr>
      </w:pPr>
    </w:p>
    <w:p w:rsidR="000D7024" w:rsidRDefault="000D7024">
      <w:pPr>
        <w:widowControl/>
        <w:snapToGrid/>
        <w:spacing w:after="200" w:line="276" w:lineRule="auto"/>
        <w:jc w:val="left"/>
        <w:rPr>
          <w:b/>
          <w:bCs/>
          <w:sz w:val="24"/>
          <w:szCs w:val="24"/>
          <w:lang w:eastAsia="en-US"/>
        </w:rPr>
      </w:pPr>
      <w:r>
        <w:rPr>
          <w:sz w:val="24"/>
          <w:szCs w:val="24"/>
        </w:rPr>
        <w:br w:type="page"/>
      </w:r>
    </w:p>
    <w:p w:rsidR="00A22F78" w:rsidRPr="009D7799" w:rsidRDefault="00A22F78" w:rsidP="009D7799">
      <w:pPr>
        <w:pStyle w:val="310"/>
        <w:tabs>
          <w:tab w:val="left" w:pos="3762"/>
          <w:tab w:val="center" w:pos="5037"/>
        </w:tabs>
        <w:ind w:left="0" w:firstLine="720"/>
        <w:jc w:val="center"/>
        <w:rPr>
          <w:rFonts w:cs="Times New Roman"/>
          <w:sz w:val="28"/>
          <w:szCs w:val="24"/>
          <w:lang w:val="ru-RU"/>
        </w:rPr>
      </w:pPr>
      <w:r w:rsidRPr="009D7799">
        <w:rPr>
          <w:rFonts w:cs="Times New Roman"/>
          <w:sz w:val="28"/>
          <w:szCs w:val="24"/>
          <w:lang w:val="ru-RU"/>
        </w:rPr>
        <w:lastRenderedPageBreak/>
        <w:t>Оглавление</w:t>
      </w:r>
    </w:p>
    <w:p w:rsidR="00FB5513" w:rsidRPr="00C5366A" w:rsidRDefault="00FB5513" w:rsidP="000F1976">
      <w:pPr>
        <w:pStyle w:val="310"/>
        <w:tabs>
          <w:tab w:val="left" w:pos="3762"/>
          <w:tab w:val="center" w:pos="5037"/>
        </w:tabs>
        <w:spacing w:line="312" w:lineRule="auto"/>
        <w:ind w:left="0" w:firstLine="720"/>
        <w:jc w:val="center"/>
        <w:rPr>
          <w:rFonts w:cs="Times New Roman"/>
          <w:sz w:val="24"/>
          <w:szCs w:val="24"/>
          <w:lang w:val="ru-RU"/>
        </w:rPr>
      </w:pPr>
    </w:p>
    <w:tbl>
      <w:tblPr>
        <w:tblStyle w:val="affa"/>
        <w:tblW w:w="10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
        <w:gridCol w:w="9112"/>
        <w:gridCol w:w="561"/>
      </w:tblGrid>
      <w:tr w:rsidR="001A5FFE" w:rsidRPr="009D7799" w:rsidTr="009D7799">
        <w:tc>
          <w:tcPr>
            <w:tcW w:w="522" w:type="dxa"/>
          </w:tcPr>
          <w:p w:rsidR="001A5FFE" w:rsidRPr="009D7799" w:rsidRDefault="001A5FFE" w:rsidP="001A5FFE">
            <w:pPr>
              <w:spacing w:line="276" w:lineRule="auto"/>
              <w:jc w:val="center"/>
              <w:rPr>
                <w:sz w:val="28"/>
                <w:szCs w:val="24"/>
              </w:rPr>
            </w:pPr>
          </w:p>
        </w:tc>
        <w:tc>
          <w:tcPr>
            <w:tcW w:w="9112" w:type="dxa"/>
            <w:vAlign w:val="center"/>
          </w:tcPr>
          <w:p w:rsidR="001A5FFE" w:rsidRPr="009D7799" w:rsidRDefault="001A5FFE" w:rsidP="009D7799">
            <w:pPr>
              <w:spacing w:line="276" w:lineRule="auto"/>
              <w:rPr>
                <w:sz w:val="28"/>
                <w:szCs w:val="24"/>
              </w:rPr>
            </w:pPr>
            <w:r w:rsidRPr="009D7799">
              <w:rPr>
                <w:sz w:val="28"/>
                <w:szCs w:val="24"/>
              </w:rPr>
              <w:t>Введение……………………</w:t>
            </w:r>
            <w:r w:rsidR="009D7799">
              <w:rPr>
                <w:sz w:val="28"/>
                <w:szCs w:val="24"/>
              </w:rPr>
              <w:t>….</w:t>
            </w:r>
            <w:r w:rsidRPr="009D7799">
              <w:rPr>
                <w:sz w:val="28"/>
                <w:szCs w:val="24"/>
              </w:rPr>
              <w:t>……………………</w:t>
            </w:r>
            <w:r w:rsidR="009D7799">
              <w:rPr>
                <w:sz w:val="28"/>
                <w:szCs w:val="24"/>
              </w:rPr>
              <w:t>..</w:t>
            </w:r>
            <w:r w:rsidRPr="009D7799">
              <w:rPr>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4</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1.</w:t>
            </w:r>
          </w:p>
        </w:tc>
        <w:tc>
          <w:tcPr>
            <w:tcW w:w="9112" w:type="dxa"/>
            <w:vAlign w:val="center"/>
          </w:tcPr>
          <w:p w:rsidR="001A5FFE" w:rsidRPr="009D7799" w:rsidRDefault="001A5FFE" w:rsidP="009D7799">
            <w:pPr>
              <w:spacing w:line="276" w:lineRule="auto"/>
              <w:rPr>
                <w:sz w:val="28"/>
                <w:szCs w:val="24"/>
              </w:rPr>
            </w:pPr>
            <w:r w:rsidRPr="009D7799">
              <w:rPr>
                <w:sz w:val="28"/>
                <w:szCs w:val="24"/>
              </w:rPr>
              <w:t>Паспорт программы……………………………</w:t>
            </w:r>
            <w:r w:rsidR="009D7799">
              <w:rPr>
                <w:sz w:val="28"/>
                <w:szCs w:val="24"/>
              </w:rPr>
              <w:t>….</w:t>
            </w:r>
            <w:r w:rsidRPr="009D7799">
              <w:rPr>
                <w:sz w:val="28"/>
                <w:szCs w:val="24"/>
              </w:rPr>
              <w:t>………………………….</w:t>
            </w:r>
            <w:r w:rsidR="008675D2" w:rsidRPr="009D7799">
              <w:rPr>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7</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2.</w:t>
            </w:r>
          </w:p>
        </w:tc>
        <w:tc>
          <w:tcPr>
            <w:tcW w:w="9112" w:type="dxa"/>
            <w:vAlign w:val="center"/>
          </w:tcPr>
          <w:p w:rsidR="001A5FFE" w:rsidRPr="009D7799" w:rsidRDefault="001A5FFE" w:rsidP="001A5FFE">
            <w:pPr>
              <w:spacing w:line="276" w:lineRule="auto"/>
              <w:rPr>
                <w:sz w:val="28"/>
                <w:szCs w:val="24"/>
              </w:rPr>
            </w:pPr>
            <w:r w:rsidRPr="009D7799">
              <w:rPr>
                <w:sz w:val="28"/>
                <w:szCs w:val="24"/>
              </w:rPr>
              <w:t>Характеристика существующего состо</w:t>
            </w:r>
            <w:r w:rsidR="009D7799">
              <w:rPr>
                <w:sz w:val="28"/>
                <w:szCs w:val="24"/>
              </w:rPr>
              <w:t>яния социальной инфраструктуры..</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10</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2.1</w:t>
            </w:r>
          </w:p>
        </w:tc>
        <w:tc>
          <w:tcPr>
            <w:tcW w:w="9112" w:type="dxa"/>
            <w:vAlign w:val="center"/>
          </w:tcPr>
          <w:p w:rsidR="001A5FFE" w:rsidRPr="009D7799" w:rsidRDefault="001A5FFE" w:rsidP="00215E2A">
            <w:pPr>
              <w:spacing w:line="276" w:lineRule="auto"/>
              <w:rPr>
                <w:sz w:val="28"/>
                <w:szCs w:val="24"/>
              </w:rPr>
            </w:pPr>
            <w:r w:rsidRPr="009D7799">
              <w:rPr>
                <w:sz w:val="28"/>
                <w:szCs w:val="24"/>
              </w:rPr>
              <w:t xml:space="preserve">Описание социально-экономического состояния </w:t>
            </w:r>
            <w:r w:rsidRPr="009D7799">
              <w:rPr>
                <w:bCs/>
                <w:sz w:val="28"/>
                <w:szCs w:val="24"/>
              </w:rPr>
              <w:t>поселения, сведения о градостроительной деятельнос</w:t>
            </w:r>
            <w:r w:rsidR="00215E2A">
              <w:rPr>
                <w:bCs/>
                <w:sz w:val="28"/>
                <w:szCs w:val="24"/>
              </w:rPr>
              <w:t>ти на территории поселения………….........</w:t>
            </w:r>
            <w:r w:rsidR="008675D2" w:rsidRPr="009D7799">
              <w:rPr>
                <w:bCs/>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10</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2.2</w:t>
            </w:r>
          </w:p>
        </w:tc>
        <w:tc>
          <w:tcPr>
            <w:tcW w:w="9112" w:type="dxa"/>
            <w:vAlign w:val="center"/>
          </w:tcPr>
          <w:p w:rsidR="001A5FFE" w:rsidRPr="009D7799" w:rsidRDefault="001A5FFE" w:rsidP="001A5FFE">
            <w:pPr>
              <w:spacing w:line="276" w:lineRule="auto"/>
              <w:rPr>
                <w:sz w:val="28"/>
                <w:szCs w:val="24"/>
              </w:rPr>
            </w:pPr>
            <w:r w:rsidRPr="009D7799">
              <w:rPr>
                <w:sz w:val="28"/>
                <w:szCs w:val="24"/>
              </w:rPr>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инфраструктуры поселения…………</w:t>
            </w:r>
            <w:r w:rsidR="008675D2" w:rsidRPr="009D7799">
              <w:rPr>
                <w:sz w:val="28"/>
                <w:szCs w:val="24"/>
              </w:rPr>
              <w:t>……</w:t>
            </w:r>
            <w:r w:rsidR="00215E2A">
              <w:rPr>
                <w:sz w:val="28"/>
                <w:szCs w:val="24"/>
              </w:rPr>
              <w:t>………………………………………………………</w:t>
            </w:r>
            <w:r w:rsidR="008675D2" w:rsidRPr="009D7799">
              <w:rPr>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15</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2.3</w:t>
            </w:r>
          </w:p>
        </w:tc>
        <w:tc>
          <w:tcPr>
            <w:tcW w:w="9112" w:type="dxa"/>
            <w:vAlign w:val="center"/>
          </w:tcPr>
          <w:p w:rsidR="001A5FFE" w:rsidRPr="009D7799" w:rsidRDefault="001A5FFE" w:rsidP="00215E2A">
            <w:pPr>
              <w:spacing w:line="276" w:lineRule="auto"/>
              <w:rPr>
                <w:sz w:val="28"/>
                <w:szCs w:val="24"/>
              </w:rPr>
            </w:pPr>
            <w:r w:rsidRPr="009D7799">
              <w:rPr>
                <w:sz w:val="28"/>
                <w:szCs w:val="24"/>
              </w:rPr>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 ………………………………</w:t>
            </w:r>
            <w:r w:rsidR="008675D2" w:rsidRPr="009D7799">
              <w:rPr>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25</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2.4</w:t>
            </w:r>
          </w:p>
        </w:tc>
        <w:tc>
          <w:tcPr>
            <w:tcW w:w="9112" w:type="dxa"/>
            <w:vAlign w:val="center"/>
          </w:tcPr>
          <w:p w:rsidR="001A5FFE" w:rsidRPr="009D7799" w:rsidRDefault="001A5FFE" w:rsidP="00215E2A">
            <w:pPr>
              <w:spacing w:line="276" w:lineRule="auto"/>
              <w:rPr>
                <w:sz w:val="28"/>
                <w:szCs w:val="24"/>
              </w:rPr>
            </w:pPr>
            <w:r w:rsidRPr="009D7799">
              <w:rPr>
                <w:sz w:val="28"/>
                <w:szCs w:val="24"/>
              </w:rPr>
              <w:t>Оценка нормативно-правовой базы, необходимой для функционирования и развития социальной инфраструктуры поселения………………</w:t>
            </w:r>
            <w:r w:rsidR="00215E2A">
              <w:rPr>
                <w:sz w:val="28"/>
                <w:szCs w:val="24"/>
              </w:rPr>
              <w:t>………</w:t>
            </w:r>
            <w:r w:rsidR="008675D2" w:rsidRPr="009D7799">
              <w:rPr>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37</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3.</w:t>
            </w:r>
          </w:p>
        </w:tc>
        <w:tc>
          <w:tcPr>
            <w:tcW w:w="9112" w:type="dxa"/>
            <w:vAlign w:val="center"/>
          </w:tcPr>
          <w:p w:rsidR="001A5FFE" w:rsidRPr="009D7799" w:rsidRDefault="001A5FFE" w:rsidP="00215E2A">
            <w:pPr>
              <w:spacing w:line="276" w:lineRule="auto"/>
              <w:rPr>
                <w:sz w:val="28"/>
                <w:szCs w:val="24"/>
              </w:rPr>
            </w:pPr>
            <w:r w:rsidRPr="009D7799">
              <w:rPr>
                <w:sz w:val="28"/>
                <w:szCs w:val="24"/>
              </w:rPr>
              <w:t>Перечень мероприятий (инвестиционных проектов) по проектированию, строительству и реконструкции объектов социальной инфраструктуры поселения …………………………</w:t>
            </w:r>
            <w:r w:rsidR="00215E2A">
              <w:rPr>
                <w:sz w:val="28"/>
                <w:szCs w:val="24"/>
              </w:rPr>
              <w:t>…….</w:t>
            </w:r>
            <w:r w:rsidRPr="009D7799">
              <w:rPr>
                <w:sz w:val="28"/>
                <w:szCs w:val="24"/>
              </w:rPr>
              <w:t>………………………...</w:t>
            </w:r>
            <w:r w:rsidR="008675D2" w:rsidRPr="009D7799">
              <w:rPr>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38</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4.</w:t>
            </w:r>
          </w:p>
        </w:tc>
        <w:tc>
          <w:tcPr>
            <w:tcW w:w="9112" w:type="dxa"/>
            <w:vAlign w:val="center"/>
          </w:tcPr>
          <w:p w:rsidR="001A5FFE" w:rsidRPr="009D7799" w:rsidRDefault="001A5FFE" w:rsidP="00215E2A">
            <w:pPr>
              <w:spacing w:line="276" w:lineRule="auto"/>
              <w:rPr>
                <w:sz w:val="28"/>
                <w:szCs w:val="24"/>
              </w:rPr>
            </w:pPr>
            <w:r w:rsidRPr="009D7799">
              <w:rPr>
                <w:sz w:val="28"/>
                <w:szCs w:val="24"/>
              </w:rPr>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 поселения</w:t>
            </w:r>
            <w:r w:rsidR="00215E2A">
              <w:rPr>
                <w:sz w:val="28"/>
                <w:szCs w:val="24"/>
              </w:rPr>
              <w:t>…</w:t>
            </w:r>
            <w:r w:rsidRPr="009D7799">
              <w:rPr>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43</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5.</w:t>
            </w:r>
          </w:p>
        </w:tc>
        <w:tc>
          <w:tcPr>
            <w:tcW w:w="9112" w:type="dxa"/>
            <w:vAlign w:val="center"/>
          </w:tcPr>
          <w:p w:rsidR="001A5FFE" w:rsidRPr="009D7799" w:rsidRDefault="001A5FFE" w:rsidP="00215E2A">
            <w:pPr>
              <w:spacing w:line="276" w:lineRule="auto"/>
              <w:rPr>
                <w:sz w:val="28"/>
                <w:szCs w:val="24"/>
              </w:rPr>
            </w:pPr>
            <w:r w:rsidRPr="009D7799">
              <w:rPr>
                <w:sz w:val="28"/>
                <w:szCs w:val="24"/>
              </w:rPr>
              <w:t>Оценка эффективности мероприятий (инвестиционных проектов) по проектированию, строительству, реконструкции объектов социальной инфраструктуры поселения</w:t>
            </w:r>
            <w:r w:rsidR="008675D2" w:rsidRPr="009D7799">
              <w:rPr>
                <w:sz w:val="28"/>
                <w:szCs w:val="24"/>
              </w:rPr>
              <w:t>…………</w:t>
            </w:r>
            <w:r w:rsidR="00215E2A">
              <w:rPr>
                <w:sz w:val="28"/>
                <w:szCs w:val="24"/>
              </w:rPr>
              <w:t>…..</w:t>
            </w:r>
            <w:r w:rsidR="008675D2" w:rsidRPr="009D7799">
              <w:rPr>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48</w:t>
            </w:r>
          </w:p>
        </w:tc>
      </w:tr>
      <w:tr w:rsidR="001A5FFE" w:rsidRPr="009D7799" w:rsidTr="009D7799">
        <w:tc>
          <w:tcPr>
            <w:tcW w:w="522" w:type="dxa"/>
          </w:tcPr>
          <w:p w:rsidR="001A5FFE" w:rsidRPr="009D7799" w:rsidRDefault="001A5FFE" w:rsidP="001A5FFE">
            <w:pPr>
              <w:spacing w:line="276" w:lineRule="auto"/>
              <w:jc w:val="center"/>
              <w:rPr>
                <w:sz w:val="28"/>
                <w:szCs w:val="24"/>
              </w:rPr>
            </w:pPr>
            <w:r w:rsidRPr="009D7799">
              <w:rPr>
                <w:sz w:val="28"/>
                <w:szCs w:val="24"/>
              </w:rPr>
              <w:t>6.</w:t>
            </w:r>
          </w:p>
        </w:tc>
        <w:tc>
          <w:tcPr>
            <w:tcW w:w="9112" w:type="dxa"/>
            <w:vAlign w:val="center"/>
          </w:tcPr>
          <w:p w:rsidR="001A5FFE" w:rsidRPr="009D7799" w:rsidRDefault="001A5FFE" w:rsidP="008675D2">
            <w:pPr>
              <w:spacing w:line="276" w:lineRule="auto"/>
              <w:rPr>
                <w:sz w:val="28"/>
                <w:szCs w:val="24"/>
              </w:rPr>
            </w:pPr>
            <w:r w:rsidRPr="009D7799">
              <w:rPr>
                <w:sz w:val="28"/>
                <w:szCs w:val="24"/>
              </w:rPr>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r w:rsidR="008675D2" w:rsidRPr="009D7799">
              <w:rPr>
                <w:sz w:val="28"/>
                <w:szCs w:val="24"/>
              </w:rPr>
              <w:t xml:space="preserve"> </w:t>
            </w:r>
            <w:r w:rsidRPr="009D7799">
              <w:rPr>
                <w:sz w:val="28"/>
                <w:szCs w:val="24"/>
              </w:rPr>
              <w:t>поселения</w:t>
            </w:r>
            <w:r w:rsidR="008675D2" w:rsidRPr="009D7799">
              <w:rPr>
                <w:sz w:val="28"/>
                <w:szCs w:val="24"/>
              </w:rPr>
              <w:t>…………</w:t>
            </w:r>
            <w:r w:rsidRPr="009D7799">
              <w:rPr>
                <w:sz w:val="28"/>
                <w:szCs w:val="24"/>
              </w:rPr>
              <w:t>……………………………...</w:t>
            </w:r>
            <w:r w:rsidR="00215E2A">
              <w:rPr>
                <w:sz w:val="28"/>
                <w:szCs w:val="24"/>
              </w:rPr>
              <w:t>..............................................</w:t>
            </w:r>
          </w:p>
        </w:tc>
        <w:tc>
          <w:tcPr>
            <w:tcW w:w="561" w:type="dxa"/>
            <w:vAlign w:val="bottom"/>
          </w:tcPr>
          <w:p w:rsidR="001A5FFE" w:rsidRPr="009D7799" w:rsidRDefault="001A5FFE" w:rsidP="001A5FFE">
            <w:pPr>
              <w:spacing w:line="276" w:lineRule="auto"/>
              <w:jc w:val="center"/>
              <w:rPr>
                <w:sz w:val="28"/>
                <w:szCs w:val="24"/>
              </w:rPr>
            </w:pPr>
            <w:r w:rsidRPr="009D7799">
              <w:rPr>
                <w:sz w:val="28"/>
                <w:szCs w:val="24"/>
              </w:rPr>
              <w:t>50</w:t>
            </w:r>
          </w:p>
        </w:tc>
      </w:tr>
    </w:tbl>
    <w:p w:rsidR="005321C9" w:rsidRPr="00C5366A" w:rsidRDefault="005321C9" w:rsidP="00C5366A">
      <w:pPr>
        <w:spacing w:line="312" w:lineRule="auto"/>
        <w:ind w:firstLine="720"/>
        <w:jc w:val="center"/>
        <w:rPr>
          <w:sz w:val="24"/>
          <w:szCs w:val="24"/>
        </w:rPr>
      </w:pPr>
    </w:p>
    <w:p w:rsidR="004C719E" w:rsidRPr="00C5366A" w:rsidRDefault="004C719E" w:rsidP="00C5366A">
      <w:pPr>
        <w:spacing w:line="312" w:lineRule="auto"/>
        <w:ind w:firstLine="720"/>
        <w:jc w:val="center"/>
        <w:rPr>
          <w:b/>
          <w:sz w:val="24"/>
          <w:szCs w:val="24"/>
        </w:rPr>
        <w:sectPr w:rsidR="004C719E" w:rsidRPr="00C5366A" w:rsidSect="008675D2">
          <w:pgSz w:w="11906" w:h="16838"/>
          <w:pgMar w:top="1134" w:right="567" w:bottom="1134" w:left="1134" w:header="709" w:footer="709" w:gutter="0"/>
          <w:pgNumType w:start="1"/>
          <w:cols w:space="708"/>
          <w:titlePg/>
          <w:docGrid w:linePitch="360"/>
        </w:sectPr>
      </w:pPr>
    </w:p>
    <w:p w:rsidR="006D7295" w:rsidRPr="008675D2" w:rsidRDefault="006D7295" w:rsidP="00215E2A">
      <w:pPr>
        <w:tabs>
          <w:tab w:val="left" w:pos="4175"/>
          <w:tab w:val="center" w:pos="5037"/>
        </w:tabs>
        <w:jc w:val="center"/>
        <w:rPr>
          <w:b/>
          <w:sz w:val="28"/>
          <w:szCs w:val="28"/>
        </w:rPr>
      </w:pPr>
      <w:r w:rsidRPr="008675D2">
        <w:rPr>
          <w:b/>
          <w:sz w:val="28"/>
          <w:szCs w:val="28"/>
        </w:rPr>
        <w:lastRenderedPageBreak/>
        <w:t>Введение</w:t>
      </w:r>
    </w:p>
    <w:p w:rsidR="006D7295" w:rsidRPr="008675D2" w:rsidRDefault="006D7295" w:rsidP="008675D2">
      <w:pPr>
        <w:ind w:firstLine="709"/>
        <w:rPr>
          <w:sz w:val="28"/>
          <w:szCs w:val="28"/>
        </w:rPr>
      </w:pPr>
    </w:p>
    <w:p w:rsidR="006D7295" w:rsidRPr="008675D2" w:rsidRDefault="006D7295" w:rsidP="008675D2">
      <w:pPr>
        <w:pStyle w:val="aff6"/>
        <w:tabs>
          <w:tab w:val="clear" w:pos="260"/>
        </w:tabs>
        <w:spacing w:line="240" w:lineRule="auto"/>
        <w:ind w:firstLine="567"/>
        <w:rPr>
          <w:rFonts w:ascii="Times New Roman" w:hAnsi="Times New Roman" w:cs="Times New Roman"/>
          <w:b w:val="0"/>
          <w:color w:val="auto"/>
          <w:sz w:val="28"/>
          <w:szCs w:val="28"/>
        </w:rPr>
      </w:pPr>
      <w:r w:rsidRPr="008675D2">
        <w:rPr>
          <w:rFonts w:ascii="Times New Roman" w:hAnsi="Times New Roman" w:cs="Times New Roman"/>
          <w:b w:val="0"/>
          <w:color w:val="auto"/>
          <w:sz w:val="28"/>
          <w:szCs w:val="28"/>
        </w:rPr>
        <w:t xml:space="preserve">Социальная инфраструктура - система необходимых для жизнеобеспечения человека объектов, коммуникаций, а также предприятий, учреждений и организаций, оказывающих социальные и коммунально-бытовые услуги населению, органов управления и кадров, деятельность которых направлена на удовлетворение общественных потребностей </w:t>
      </w:r>
      <w:r w:rsidR="00215E2A" w:rsidRPr="008675D2">
        <w:rPr>
          <w:rFonts w:ascii="Times New Roman" w:hAnsi="Times New Roman" w:cs="Times New Roman"/>
          <w:b w:val="0"/>
          <w:color w:val="auto"/>
          <w:sz w:val="28"/>
          <w:szCs w:val="28"/>
        </w:rPr>
        <w:t>граждан,</w:t>
      </w:r>
      <w:r w:rsidRPr="008675D2">
        <w:rPr>
          <w:rFonts w:ascii="Times New Roman" w:hAnsi="Times New Roman" w:cs="Times New Roman"/>
          <w:b w:val="0"/>
          <w:color w:val="auto"/>
          <w:sz w:val="28"/>
          <w:szCs w:val="28"/>
        </w:rPr>
        <w:t xml:space="preserve"> соответствующих установленным показателям качества жизни.</w:t>
      </w:r>
    </w:p>
    <w:p w:rsidR="006D7295" w:rsidRPr="008675D2" w:rsidRDefault="006D7295" w:rsidP="008675D2">
      <w:pPr>
        <w:shd w:val="clear" w:color="auto" w:fill="FFFFFF"/>
        <w:ind w:firstLine="567"/>
        <w:rPr>
          <w:sz w:val="28"/>
          <w:szCs w:val="28"/>
        </w:rPr>
      </w:pPr>
      <w:r w:rsidRPr="008675D2">
        <w:rPr>
          <w:iCs/>
          <w:sz w:val="28"/>
          <w:szCs w:val="28"/>
        </w:rPr>
        <w:t xml:space="preserve">Социальная инфраструктура объединяет </w:t>
      </w:r>
      <w:r w:rsidRPr="008675D2">
        <w:rPr>
          <w:sz w:val="28"/>
          <w:szCs w:val="28"/>
        </w:rPr>
        <w:t>жилищно-коммунальное хозяйство, здравоохранение, образование, культуру и искусство, физкультуру и спорт, торговлю и общественное питание, бытовые услуги. Це</w:t>
      </w:r>
      <w:r w:rsidR="006D0D61" w:rsidRPr="008675D2">
        <w:rPr>
          <w:sz w:val="28"/>
          <w:szCs w:val="28"/>
        </w:rPr>
        <w:t>лесообразное разделение функций</w:t>
      </w:r>
      <w:r w:rsidRPr="008675D2">
        <w:rPr>
          <w:sz w:val="28"/>
          <w:szCs w:val="28"/>
        </w:rPr>
        <w:t xml:space="preserve"> </w:t>
      </w:r>
      <w:r w:rsidR="00215E2A" w:rsidRPr="008675D2">
        <w:rPr>
          <w:sz w:val="28"/>
          <w:szCs w:val="28"/>
        </w:rPr>
        <w:t>управления между</w:t>
      </w:r>
      <w:r w:rsidRPr="008675D2">
        <w:rPr>
          <w:sz w:val="28"/>
          <w:szCs w:val="28"/>
        </w:rPr>
        <w:t xml:space="preserve"> органами власти различных уровней определяется главным критерием функционирования социальной сферы -  улучшением условий жизни населения.</w:t>
      </w:r>
    </w:p>
    <w:p w:rsidR="006D7295" w:rsidRPr="008675D2" w:rsidRDefault="006D7295" w:rsidP="008675D2">
      <w:pPr>
        <w:shd w:val="clear" w:color="auto" w:fill="FFFFFF"/>
        <w:ind w:firstLine="567"/>
        <w:rPr>
          <w:sz w:val="28"/>
          <w:szCs w:val="28"/>
        </w:rPr>
      </w:pPr>
      <w:r w:rsidRPr="008675D2">
        <w:rPr>
          <w:sz w:val="28"/>
          <w:szCs w:val="28"/>
        </w:rPr>
        <w:t>Развитие и эффективное функционирование объектов, входящих и социальную инфраструктуру, их доступность - важное условие повышения уровня и качества жизни населения страны.</w:t>
      </w:r>
    </w:p>
    <w:p w:rsidR="006D7295" w:rsidRPr="008675D2" w:rsidRDefault="006D7295" w:rsidP="008675D2">
      <w:pPr>
        <w:shd w:val="clear" w:color="auto" w:fill="FFFFFF"/>
        <w:ind w:firstLine="567"/>
        <w:rPr>
          <w:sz w:val="28"/>
          <w:szCs w:val="28"/>
        </w:rPr>
      </w:pPr>
      <w:r w:rsidRPr="008675D2">
        <w:rPr>
          <w:sz w:val="28"/>
          <w:szCs w:val="28"/>
        </w:rPr>
        <w:t>На муниципальном уровне услуги социальной сферы доводятся непосредственно до потребителя. На федеральном уровне и на уровне субъектов федерации создаются условия для их реализации. На федеральном уровне определяются роль и приоритеты федеральной власти в обеспечении жильем и услугами всех отраслей. Воплощением их должны стать федеральная концепция развития отраслей социальной сферы и гарантируемые государством минимальные социальные стандарты, реализуемые на уровне муниципальных образований как часть стратегии комплексного развития территории.</w:t>
      </w:r>
    </w:p>
    <w:p w:rsidR="006D7295" w:rsidRPr="008675D2" w:rsidRDefault="006D7295" w:rsidP="008675D2">
      <w:pPr>
        <w:shd w:val="clear" w:color="auto" w:fill="FFFFFF"/>
        <w:ind w:firstLine="567"/>
        <w:rPr>
          <w:sz w:val="28"/>
          <w:szCs w:val="28"/>
        </w:rPr>
      </w:pPr>
      <w:r w:rsidRPr="008675D2">
        <w:rPr>
          <w:sz w:val="28"/>
          <w:szCs w:val="28"/>
        </w:rPr>
        <w:t>Функции социальной инфраструктуры определяются и подчинены целям социального и экономического развития общества - достижению социальной однородности общества и всестороннему гармоничному развитию личности. К наиболее значимым целевым функциям социальной инфраструктуры можно отнести:</w:t>
      </w:r>
    </w:p>
    <w:p w:rsidR="006D7295" w:rsidRPr="008675D2" w:rsidRDefault="006D7295" w:rsidP="008675D2">
      <w:pPr>
        <w:pStyle w:val="af3"/>
        <w:numPr>
          <w:ilvl w:val="0"/>
          <w:numId w:val="41"/>
        </w:numPr>
        <w:shd w:val="clear" w:color="auto" w:fill="FFFFFF"/>
        <w:ind w:left="0" w:firstLine="567"/>
        <w:rPr>
          <w:sz w:val="28"/>
          <w:szCs w:val="28"/>
        </w:rPr>
      </w:pPr>
      <w:r w:rsidRPr="008675D2">
        <w:rPr>
          <w:sz w:val="28"/>
          <w:szCs w:val="28"/>
        </w:rPr>
        <w:t>создание условий для формирования прогрессивных тенденций в демографических процессах;</w:t>
      </w:r>
    </w:p>
    <w:p w:rsidR="006D7295" w:rsidRPr="008675D2" w:rsidRDefault="006D7295" w:rsidP="008675D2">
      <w:pPr>
        <w:numPr>
          <w:ilvl w:val="0"/>
          <w:numId w:val="41"/>
        </w:numPr>
        <w:shd w:val="clear" w:color="auto" w:fill="FFFFFF"/>
        <w:tabs>
          <w:tab w:val="left" w:pos="384"/>
        </w:tabs>
        <w:autoSpaceDE w:val="0"/>
        <w:autoSpaceDN w:val="0"/>
        <w:adjustRightInd w:val="0"/>
        <w:snapToGrid/>
        <w:ind w:left="0" w:firstLine="567"/>
        <w:rPr>
          <w:sz w:val="28"/>
          <w:szCs w:val="28"/>
        </w:rPr>
      </w:pPr>
      <w:r w:rsidRPr="008675D2">
        <w:rPr>
          <w:sz w:val="28"/>
          <w:szCs w:val="28"/>
        </w:rPr>
        <w:t>эффективное использование трудовых ресурсов;</w:t>
      </w:r>
    </w:p>
    <w:p w:rsidR="006D7295" w:rsidRPr="008675D2" w:rsidRDefault="006D7295" w:rsidP="008675D2">
      <w:pPr>
        <w:numPr>
          <w:ilvl w:val="0"/>
          <w:numId w:val="41"/>
        </w:numPr>
        <w:shd w:val="clear" w:color="auto" w:fill="FFFFFF"/>
        <w:tabs>
          <w:tab w:val="left" w:pos="384"/>
        </w:tabs>
        <w:autoSpaceDE w:val="0"/>
        <w:autoSpaceDN w:val="0"/>
        <w:adjustRightInd w:val="0"/>
        <w:snapToGrid/>
        <w:ind w:left="0" w:firstLine="567"/>
        <w:rPr>
          <w:sz w:val="28"/>
          <w:szCs w:val="28"/>
        </w:rPr>
      </w:pPr>
      <w:r w:rsidRPr="008675D2">
        <w:rPr>
          <w:sz w:val="28"/>
          <w:szCs w:val="28"/>
        </w:rPr>
        <w:t>обеспечение оптимальных жилищно-коммунальных и бытовых условий жизни населения;</w:t>
      </w:r>
    </w:p>
    <w:p w:rsidR="006D7295" w:rsidRPr="008675D2" w:rsidRDefault="006D7295" w:rsidP="008675D2">
      <w:pPr>
        <w:numPr>
          <w:ilvl w:val="0"/>
          <w:numId w:val="41"/>
        </w:numPr>
        <w:shd w:val="clear" w:color="auto" w:fill="FFFFFF"/>
        <w:tabs>
          <w:tab w:val="left" w:pos="384"/>
        </w:tabs>
        <w:autoSpaceDE w:val="0"/>
        <w:autoSpaceDN w:val="0"/>
        <w:adjustRightInd w:val="0"/>
        <w:snapToGrid/>
        <w:ind w:left="0" w:firstLine="567"/>
        <w:rPr>
          <w:sz w:val="28"/>
          <w:szCs w:val="28"/>
        </w:rPr>
      </w:pPr>
      <w:r w:rsidRPr="008675D2">
        <w:rPr>
          <w:sz w:val="28"/>
          <w:szCs w:val="28"/>
        </w:rPr>
        <w:t>улучшение и сохранение физического здоровья населения;</w:t>
      </w:r>
    </w:p>
    <w:p w:rsidR="006D7295" w:rsidRPr="008675D2" w:rsidRDefault="006D7295" w:rsidP="008675D2">
      <w:pPr>
        <w:numPr>
          <w:ilvl w:val="0"/>
          <w:numId w:val="41"/>
        </w:numPr>
        <w:shd w:val="clear" w:color="auto" w:fill="FFFFFF"/>
        <w:tabs>
          <w:tab w:val="left" w:pos="384"/>
        </w:tabs>
        <w:autoSpaceDE w:val="0"/>
        <w:autoSpaceDN w:val="0"/>
        <w:adjustRightInd w:val="0"/>
        <w:snapToGrid/>
        <w:ind w:left="0" w:firstLine="567"/>
        <w:rPr>
          <w:sz w:val="28"/>
          <w:szCs w:val="28"/>
        </w:rPr>
      </w:pPr>
      <w:r w:rsidRPr="008675D2">
        <w:rPr>
          <w:sz w:val="28"/>
          <w:szCs w:val="28"/>
        </w:rPr>
        <w:t>рациональное использование свободного времени гражданами.</w:t>
      </w:r>
    </w:p>
    <w:p w:rsidR="006D7295" w:rsidRPr="008675D2" w:rsidRDefault="006D7295" w:rsidP="008675D2">
      <w:pPr>
        <w:shd w:val="clear" w:color="auto" w:fill="FFFFFF"/>
        <w:ind w:firstLine="567"/>
        <w:rPr>
          <w:sz w:val="28"/>
          <w:szCs w:val="28"/>
        </w:rPr>
      </w:pPr>
      <w:r w:rsidRPr="008675D2">
        <w:rPr>
          <w:sz w:val="28"/>
          <w:szCs w:val="28"/>
        </w:rPr>
        <w:t>Основной целью функционирования объектов социальной инфраструктуры является полноценное и всестороннее развитие личности человека путем удовлетворения его бытовых, духовных и культурных потребностей.</w:t>
      </w:r>
    </w:p>
    <w:p w:rsidR="006D7295" w:rsidRPr="008675D2" w:rsidRDefault="006D7295" w:rsidP="008675D2">
      <w:pPr>
        <w:shd w:val="clear" w:color="auto" w:fill="FFFFFF"/>
        <w:ind w:firstLine="567"/>
        <w:rPr>
          <w:sz w:val="28"/>
          <w:szCs w:val="28"/>
        </w:rPr>
      </w:pPr>
      <w:r w:rsidRPr="008675D2">
        <w:rPr>
          <w:sz w:val="28"/>
          <w:szCs w:val="28"/>
        </w:rPr>
        <w:t xml:space="preserve">Развитие отраслей социальной инфраструктуры учитывает основные задачи социальной политики, направленной на улучшение качества жизни населения, повышение уровня его благосостоянии и долголетия, формирование и воспроизводство здорового, творчески активного поколения. К ним относится </w:t>
      </w:r>
      <w:r w:rsidRPr="008675D2">
        <w:rPr>
          <w:sz w:val="28"/>
          <w:szCs w:val="28"/>
        </w:rPr>
        <w:lastRenderedPageBreak/>
        <w:t>прежде всего решение жилищной проблемы, ликвидация коммунального заселения, удовлетворение растущих потребностей населения в качественном жилье; повышение уровня и качества развития социальной инфраструктуры, создание культурной сферы жизнедеятельности человека; улучшение экологических условий жизни и труда; повышение профессионального уровня работников, как базы увеличения производительности труда и роста объема товаров и услуг; создание гарантий социальной защищенности всех групп населения, в том числе молодежи и пенсионеров; удовлетворение потребностей населения в товарах и услугах при повышении уровня платежеспособности населения.</w:t>
      </w:r>
    </w:p>
    <w:p w:rsidR="006D7295" w:rsidRPr="008675D2" w:rsidRDefault="006D7295" w:rsidP="008675D2">
      <w:pPr>
        <w:shd w:val="clear" w:color="auto" w:fill="FFFFFF"/>
        <w:ind w:firstLine="567"/>
        <w:rPr>
          <w:sz w:val="28"/>
          <w:szCs w:val="28"/>
        </w:rPr>
      </w:pPr>
      <w:r w:rsidRPr="008675D2">
        <w:rPr>
          <w:sz w:val="28"/>
          <w:szCs w:val="28"/>
        </w:rPr>
        <w:t>Основные функции инфраструктуры муниципального образования заключаются в:</w:t>
      </w:r>
    </w:p>
    <w:p w:rsidR="006D7295" w:rsidRPr="008675D2" w:rsidRDefault="006D7295" w:rsidP="008675D2">
      <w:pPr>
        <w:numPr>
          <w:ilvl w:val="0"/>
          <w:numId w:val="6"/>
        </w:numPr>
        <w:shd w:val="clear" w:color="auto" w:fill="FFFFFF"/>
        <w:tabs>
          <w:tab w:val="left" w:pos="384"/>
          <w:tab w:val="left" w:pos="1418"/>
        </w:tabs>
        <w:autoSpaceDE w:val="0"/>
        <w:autoSpaceDN w:val="0"/>
        <w:adjustRightInd w:val="0"/>
        <w:snapToGrid/>
        <w:ind w:left="0" w:firstLine="567"/>
        <w:rPr>
          <w:sz w:val="28"/>
          <w:szCs w:val="28"/>
        </w:rPr>
      </w:pPr>
      <w:r w:rsidRPr="008675D2">
        <w:rPr>
          <w:sz w:val="28"/>
          <w:szCs w:val="28"/>
        </w:rPr>
        <w:t>обеспечении и удовлетворении инфраструктурных потребностей населения муниципальных образований;</w:t>
      </w:r>
    </w:p>
    <w:p w:rsidR="006D7295" w:rsidRPr="008675D2" w:rsidRDefault="006D7295" w:rsidP="008675D2">
      <w:pPr>
        <w:numPr>
          <w:ilvl w:val="0"/>
          <w:numId w:val="6"/>
        </w:numPr>
        <w:shd w:val="clear" w:color="auto" w:fill="FFFFFF"/>
        <w:tabs>
          <w:tab w:val="left" w:pos="384"/>
          <w:tab w:val="left" w:pos="1418"/>
        </w:tabs>
        <w:autoSpaceDE w:val="0"/>
        <w:autoSpaceDN w:val="0"/>
        <w:adjustRightInd w:val="0"/>
        <w:snapToGrid/>
        <w:ind w:left="0" w:firstLine="567"/>
        <w:rPr>
          <w:sz w:val="28"/>
          <w:szCs w:val="28"/>
        </w:rPr>
      </w:pPr>
      <w:r w:rsidRPr="008675D2">
        <w:rPr>
          <w:sz w:val="28"/>
          <w:szCs w:val="28"/>
        </w:rPr>
        <w:t>обеспечении инфраструктурной целостности муниципального образования.</w:t>
      </w:r>
    </w:p>
    <w:p w:rsidR="006D7295" w:rsidRPr="008675D2" w:rsidRDefault="006D7295" w:rsidP="008675D2">
      <w:pPr>
        <w:shd w:val="clear" w:color="auto" w:fill="FFFFFF"/>
        <w:ind w:firstLine="567"/>
        <w:rPr>
          <w:sz w:val="28"/>
          <w:szCs w:val="28"/>
        </w:rPr>
      </w:pPr>
      <w:r w:rsidRPr="008675D2">
        <w:rPr>
          <w:sz w:val="28"/>
          <w:szCs w:val="28"/>
        </w:rPr>
        <w:t>Решающее значение для совершенствования межбюджетных отношений и обеспечения государственной поддержки местных бюджетов имеет система государственных минимальных социальных стандартов, которая служит нормативной базой и инструментом для расчета бюджетной потребности и оценки фактического исполнения бюджетов различных уровней.</w:t>
      </w:r>
    </w:p>
    <w:p w:rsidR="006D7295" w:rsidRPr="008675D2" w:rsidRDefault="006D7295" w:rsidP="008675D2">
      <w:pPr>
        <w:shd w:val="clear" w:color="auto" w:fill="FFFFFF"/>
        <w:ind w:firstLine="567"/>
        <w:rPr>
          <w:sz w:val="28"/>
          <w:szCs w:val="28"/>
        </w:rPr>
      </w:pPr>
      <w:r w:rsidRPr="008675D2">
        <w:rPr>
          <w:sz w:val="28"/>
          <w:szCs w:val="28"/>
        </w:rPr>
        <w:t>Характеристика социальной инфраструктуры является основной входной информацией, используемой для целей расчета бюджетной потребности. Основные составляющие характеристики - численность работающих, обучающихся, воспитанников, обслуживаемых, занимаемая площадь и уровень ее благоустройства. Характеристики формируются в разрезе отраслей, типов и видов учреждений отрасли, в разрезе территорий региона.</w:t>
      </w:r>
    </w:p>
    <w:p w:rsidR="006D7295" w:rsidRPr="008675D2" w:rsidRDefault="006D7295" w:rsidP="008675D2">
      <w:pPr>
        <w:ind w:firstLine="567"/>
        <w:rPr>
          <w:sz w:val="28"/>
          <w:szCs w:val="28"/>
        </w:rPr>
      </w:pPr>
      <w:r w:rsidRPr="008675D2">
        <w:rPr>
          <w:sz w:val="28"/>
          <w:szCs w:val="28"/>
        </w:rPr>
        <w:t>Прогнозирование развития социальной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социальной инфраструктуры - это удовлетворение потребностей населения.</w:t>
      </w:r>
    </w:p>
    <w:p w:rsidR="006D7295" w:rsidRPr="008675D2" w:rsidRDefault="006D7295" w:rsidP="008675D2">
      <w:pPr>
        <w:pStyle w:val="16"/>
        <w:shd w:val="clear" w:color="auto" w:fill="auto"/>
        <w:spacing w:line="240" w:lineRule="auto"/>
        <w:ind w:firstLine="567"/>
        <w:jc w:val="both"/>
        <w:rPr>
          <w:color w:val="auto"/>
          <w:sz w:val="28"/>
          <w:szCs w:val="28"/>
        </w:rPr>
      </w:pPr>
      <w:r w:rsidRPr="008675D2">
        <w:rPr>
          <w:color w:val="auto"/>
          <w:sz w:val="28"/>
          <w:szCs w:val="28"/>
        </w:rPr>
        <w:t xml:space="preserve">Программой установлен перечень мероприятий (инвестиционных проектов) по проектированию, строительству, реконструкции объектов социальной инфраструктуры муниципального образования, которые предусмотрены государственными и муниципальными программами, стратегией социально-экономического развития муниципального образования,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договорами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w:t>
      </w:r>
      <w:r w:rsidRPr="008675D2">
        <w:rPr>
          <w:color w:val="auto"/>
          <w:sz w:val="28"/>
          <w:szCs w:val="28"/>
        </w:rPr>
        <w:lastRenderedPageBreak/>
        <w:t>в установленные сроки мероприятий по проектированию, строительству, реконструкции объектов социальной инфраструктуры.</w:t>
      </w:r>
      <w:r w:rsidRPr="008675D2">
        <w:rPr>
          <w:sz w:val="28"/>
          <w:szCs w:val="28"/>
        </w:rPr>
        <w:t xml:space="preserve"> </w:t>
      </w:r>
      <w:r w:rsidRPr="008675D2">
        <w:rPr>
          <w:color w:val="auto"/>
          <w:sz w:val="28"/>
          <w:szCs w:val="28"/>
        </w:rPr>
        <w:t>Таким образом, Программа является прогнозно-плановым документом, во-первых, формулирующим и увязывающим по срокам, финансовым, трудовым, материальным и прочим ресурсам реализацию стратегических приоритетов муниципального образования, во-вторых,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муниципального образования.</w:t>
      </w:r>
    </w:p>
    <w:p w:rsidR="006D7295" w:rsidRPr="008675D2" w:rsidRDefault="006D7295" w:rsidP="008675D2">
      <w:pPr>
        <w:widowControl/>
        <w:snapToGrid/>
        <w:spacing w:after="200"/>
        <w:jc w:val="left"/>
        <w:rPr>
          <w:b/>
          <w:sz w:val="28"/>
          <w:szCs w:val="28"/>
        </w:rPr>
      </w:pPr>
      <w:r w:rsidRPr="008675D2">
        <w:rPr>
          <w:b/>
          <w:sz w:val="28"/>
          <w:szCs w:val="28"/>
        </w:rPr>
        <w:br w:type="page"/>
      </w:r>
    </w:p>
    <w:p w:rsidR="005115A1" w:rsidRPr="008675D2" w:rsidRDefault="0074626A" w:rsidP="008675D2">
      <w:pPr>
        <w:tabs>
          <w:tab w:val="left" w:pos="4175"/>
          <w:tab w:val="center" w:pos="5037"/>
        </w:tabs>
        <w:jc w:val="center"/>
        <w:rPr>
          <w:b/>
          <w:sz w:val="28"/>
          <w:szCs w:val="28"/>
        </w:rPr>
      </w:pPr>
      <w:r w:rsidRPr="008675D2">
        <w:rPr>
          <w:b/>
          <w:sz w:val="28"/>
          <w:szCs w:val="28"/>
        </w:rPr>
        <w:lastRenderedPageBreak/>
        <w:t xml:space="preserve">1. </w:t>
      </w:r>
      <w:r w:rsidR="00251D7F" w:rsidRPr="008675D2">
        <w:rPr>
          <w:b/>
          <w:sz w:val="28"/>
          <w:szCs w:val="28"/>
        </w:rPr>
        <w:t>Паспорт программы</w:t>
      </w:r>
    </w:p>
    <w:p w:rsidR="00E05077" w:rsidRPr="008675D2" w:rsidRDefault="00E05077" w:rsidP="008675D2">
      <w:pPr>
        <w:tabs>
          <w:tab w:val="left" w:pos="4175"/>
          <w:tab w:val="center" w:pos="5037"/>
        </w:tabs>
        <w:ind w:firstLine="720"/>
        <w:jc w:val="left"/>
        <w:rPr>
          <w:b/>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804"/>
      </w:tblGrid>
      <w:tr w:rsidR="005115A1"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F902B5" w:rsidRPr="008675D2" w:rsidRDefault="005115A1"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Наименование</w:t>
            </w:r>
            <w:r w:rsidR="00AB45A4" w:rsidRPr="008675D2">
              <w:rPr>
                <w:color w:val="000000" w:themeColor="text1"/>
                <w:sz w:val="24"/>
                <w:szCs w:val="28"/>
              </w:rPr>
              <w:t xml:space="preserve"> Программы</w:t>
            </w:r>
          </w:p>
          <w:p w:rsidR="005115A1" w:rsidRPr="008675D2" w:rsidRDefault="005115A1" w:rsidP="008675D2">
            <w:pPr>
              <w:autoSpaceDE w:val="0"/>
              <w:autoSpaceDN w:val="0"/>
              <w:adjustRightInd w:val="0"/>
              <w:contextualSpacing/>
              <w:jc w:val="center"/>
              <w:rPr>
                <w:color w:val="000000" w:themeColor="text1"/>
                <w:sz w:val="24"/>
                <w:szCs w:val="28"/>
              </w:rPr>
            </w:pPr>
          </w:p>
        </w:tc>
        <w:tc>
          <w:tcPr>
            <w:tcW w:w="6804" w:type="dxa"/>
            <w:tcBorders>
              <w:top w:val="single" w:sz="4" w:space="0" w:color="auto"/>
              <w:left w:val="single" w:sz="4" w:space="0" w:color="auto"/>
              <w:bottom w:val="single" w:sz="4" w:space="0" w:color="auto"/>
              <w:right w:val="single" w:sz="4" w:space="0" w:color="auto"/>
            </w:tcBorders>
          </w:tcPr>
          <w:p w:rsidR="005115A1" w:rsidRPr="008675D2" w:rsidRDefault="007F4327" w:rsidP="008675D2">
            <w:pPr>
              <w:contextualSpacing/>
              <w:rPr>
                <w:color w:val="000000" w:themeColor="text1"/>
                <w:sz w:val="24"/>
                <w:szCs w:val="24"/>
              </w:rPr>
            </w:pPr>
            <w:r w:rsidRPr="008675D2">
              <w:rPr>
                <w:color w:val="000000" w:themeColor="text1"/>
                <w:sz w:val="24"/>
                <w:szCs w:val="24"/>
              </w:rPr>
              <w:t xml:space="preserve">Программа комплексного развития </w:t>
            </w:r>
            <w:r w:rsidR="00D54EFF" w:rsidRPr="008675D2">
              <w:rPr>
                <w:color w:val="000000" w:themeColor="text1"/>
                <w:sz w:val="24"/>
                <w:szCs w:val="24"/>
              </w:rPr>
              <w:t>социальной инфраструктуры</w:t>
            </w:r>
            <w:r w:rsidRPr="008675D2">
              <w:rPr>
                <w:color w:val="000000" w:themeColor="text1"/>
                <w:sz w:val="24"/>
                <w:szCs w:val="24"/>
              </w:rPr>
              <w:t xml:space="preserve"> </w:t>
            </w:r>
            <w:r w:rsidR="006B566A" w:rsidRPr="008675D2">
              <w:rPr>
                <w:color w:val="000000" w:themeColor="text1"/>
                <w:sz w:val="24"/>
                <w:szCs w:val="24"/>
              </w:rPr>
              <w:t xml:space="preserve">Калужского </w:t>
            </w:r>
            <w:r w:rsidR="005A0149" w:rsidRPr="008675D2">
              <w:rPr>
                <w:color w:val="000000" w:themeColor="text1"/>
                <w:sz w:val="24"/>
                <w:szCs w:val="24"/>
              </w:rPr>
              <w:t xml:space="preserve">сельского поселения </w:t>
            </w:r>
            <w:r w:rsidR="006B566A" w:rsidRPr="008675D2">
              <w:rPr>
                <w:color w:val="000000" w:themeColor="text1"/>
                <w:sz w:val="24"/>
                <w:szCs w:val="24"/>
              </w:rPr>
              <w:t>Северского</w:t>
            </w:r>
            <w:r w:rsidR="005A0149" w:rsidRPr="008675D2">
              <w:rPr>
                <w:color w:val="000000" w:themeColor="text1"/>
                <w:sz w:val="24"/>
                <w:szCs w:val="24"/>
              </w:rPr>
              <w:t xml:space="preserve"> района на период 2017-20</w:t>
            </w:r>
            <w:r w:rsidR="0083343D" w:rsidRPr="008675D2">
              <w:rPr>
                <w:color w:val="000000" w:themeColor="text1"/>
                <w:sz w:val="24"/>
                <w:szCs w:val="24"/>
              </w:rPr>
              <w:t>30</w:t>
            </w:r>
            <w:r w:rsidR="005A0149" w:rsidRPr="008675D2">
              <w:rPr>
                <w:color w:val="000000" w:themeColor="text1"/>
                <w:sz w:val="24"/>
                <w:szCs w:val="24"/>
              </w:rPr>
              <w:t xml:space="preserve"> годы</w:t>
            </w:r>
          </w:p>
        </w:tc>
      </w:tr>
      <w:tr w:rsidR="0064511B"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64511B" w:rsidRPr="008675D2" w:rsidRDefault="0064511B" w:rsidP="008675D2">
            <w:pPr>
              <w:contextualSpacing/>
              <w:jc w:val="center"/>
              <w:rPr>
                <w:color w:val="000000" w:themeColor="text1"/>
                <w:sz w:val="24"/>
                <w:szCs w:val="28"/>
              </w:rPr>
            </w:pPr>
            <w:r w:rsidRPr="008675D2">
              <w:rPr>
                <w:color w:val="000000" w:themeColor="text1"/>
                <w:sz w:val="24"/>
                <w:szCs w:val="28"/>
              </w:rPr>
              <w:t>Основание для разработки</w:t>
            </w:r>
          </w:p>
          <w:p w:rsidR="0064511B" w:rsidRPr="008675D2" w:rsidRDefault="0064511B" w:rsidP="008675D2">
            <w:pPr>
              <w:contextualSpacing/>
              <w:jc w:val="center"/>
              <w:rPr>
                <w:color w:val="000000" w:themeColor="text1"/>
                <w:sz w:val="24"/>
                <w:szCs w:val="28"/>
              </w:rPr>
            </w:pPr>
            <w:r w:rsidRPr="008675D2">
              <w:rPr>
                <w:color w:val="000000" w:themeColor="text1"/>
                <w:sz w:val="24"/>
                <w:szCs w:val="28"/>
              </w:rPr>
              <w:t>Программы</w:t>
            </w:r>
          </w:p>
        </w:tc>
        <w:tc>
          <w:tcPr>
            <w:tcW w:w="6804" w:type="dxa"/>
            <w:tcBorders>
              <w:top w:val="single" w:sz="4" w:space="0" w:color="auto"/>
              <w:left w:val="single" w:sz="4" w:space="0" w:color="auto"/>
              <w:bottom w:val="single" w:sz="4" w:space="0" w:color="auto"/>
              <w:right w:val="single" w:sz="4" w:space="0" w:color="auto"/>
            </w:tcBorders>
          </w:tcPr>
          <w:p w:rsidR="000F7051" w:rsidRPr="008675D2" w:rsidRDefault="000F7051" w:rsidP="008675D2">
            <w:pPr>
              <w:shd w:val="clear" w:color="auto" w:fill="FFFFFF"/>
              <w:contextualSpacing/>
              <w:rPr>
                <w:color w:val="000000" w:themeColor="text1"/>
                <w:sz w:val="24"/>
                <w:szCs w:val="24"/>
              </w:rPr>
            </w:pPr>
            <w:r w:rsidRPr="008675D2">
              <w:rPr>
                <w:color w:val="000000" w:themeColor="text1"/>
                <w:sz w:val="24"/>
                <w:szCs w:val="24"/>
              </w:rPr>
              <w:t>Правовыми основаниями для разработки Программы комплексного развития являются:</w:t>
            </w:r>
          </w:p>
          <w:p w:rsidR="000F7051" w:rsidRPr="008675D2" w:rsidRDefault="000F7051" w:rsidP="008675D2">
            <w:pPr>
              <w:shd w:val="clear" w:color="auto" w:fill="FFFFFF"/>
              <w:contextualSpacing/>
              <w:rPr>
                <w:color w:val="000000" w:themeColor="text1"/>
                <w:sz w:val="24"/>
                <w:szCs w:val="24"/>
              </w:rPr>
            </w:pPr>
            <w:r w:rsidRPr="008675D2">
              <w:rPr>
                <w:color w:val="000000" w:themeColor="text1"/>
                <w:sz w:val="24"/>
                <w:szCs w:val="24"/>
              </w:rPr>
              <w:t>1.</w:t>
            </w:r>
            <w:r w:rsidR="00B26A91" w:rsidRPr="008675D2">
              <w:rPr>
                <w:color w:val="000000" w:themeColor="text1"/>
                <w:sz w:val="24"/>
                <w:szCs w:val="24"/>
              </w:rPr>
              <w:t xml:space="preserve"> </w:t>
            </w:r>
            <w:r w:rsidRPr="008675D2">
              <w:rPr>
                <w:color w:val="000000" w:themeColor="text1"/>
                <w:sz w:val="24"/>
                <w:szCs w:val="24"/>
              </w:rPr>
              <w:t xml:space="preserve">Градостроительный кодекс Российской Федерации; </w:t>
            </w:r>
          </w:p>
          <w:p w:rsidR="000F7051" w:rsidRPr="008675D2" w:rsidRDefault="000F7051" w:rsidP="008675D2">
            <w:pPr>
              <w:shd w:val="clear" w:color="auto" w:fill="FFFFFF"/>
              <w:contextualSpacing/>
              <w:rPr>
                <w:color w:val="000000" w:themeColor="text1"/>
                <w:sz w:val="24"/>
                <w:szCs w:val="24"/>
              </w:rPr>
            </w:pPr>
            <w:r w:rsidRPr="008675D2">
              <w:rPr>
                <w:color w:val="000000" w:themeColor="text1"/>
                <w:sz w:val="24"/>
                <w:szCs w:val="24"/>
              </w:rPr>
              <w:t>2.</w:t>
            </w:r>
            <w:r w:rsidR="00B26A91" w:rsidRPr="008675D2">
              <w:rPr>
                <w:color w:val="000000" w:themeColor="text1"/>
                <w:sz w:val="24"/>
                <w:szCs w:val="24"/>
              </w:rPr>
              <w:t xml:space="preserve"> </w:t>
            </w:r>
            <w:r w:rsidRPr="008675D2">
              <w:rPr>
                <w:color w:val="000000" w:themeColor="text1"/>
                <w:sz w:val="24"/>
                <w:szCs w:val="24"/>
              </w:rPr>
              <w:t xml:space="preserve">Федеральный закон от 06 октября 2003 </w:t>
            </w:r>
            <w:r w:rsidR="00BF4755" w:rsidRPr="008675D2">
              <w:rPr>
                <w:color w:val="000000" w:themeColor="text1"/>
                <w:sz w:val="24"/>
                <w:szCs w:val="24"/>
              </w:rPr>
              <w:t xml:space="preserve">года </w:t>
            </w:r>
            <w:r w:rsidRPr="008675D2">
              <w:rPr>
                <w:color w:val="000000" w:themeColor="text1"/>
                <w:sz w:val="24"/>
                <w:szCs w:val="24"/>
              </w:rPr>
              <w:t>№131-ФЗ «Об общих принципах организации местного самоуправления в Российской Федерации</w:t>
            </w:r>
            <w:r w:rsidR="006121FB" w:rsidRPr="008675D2">
              <w:rPr>
                <w:color w:val="000000" w:themeColor="text1"/>
                <w:sz w:val="24"/>
                <w:szCs w:val="24"/>
              </w:rPr>
              <w:t>»</w:t>
            </w:r>
            <w:r w:rsidRPr="008675D2">
              <w:rPr>
                <w:color w:val="000000" w:themeColor="text1"/>
                <w:sz w:val="24"/>
                <w:szCs w:val="24"/>
              </w:rPr>
              <w:t>;</w:t>
            </w:r>
          </w:p>
          <w:p w:rsidR="009E28C6" w:rsidRPr="008675D2" w:rsidRDefault="000F7051" w:rsidP="008675D2">
            <w:pPr>
              <w:shd w:val="clear" w:color="auto" w:fill="FFFFFF"/>
              <w:contextualSpacing/>
              <w:rPr>
                <w:b/>
                <w:color w:val="000000" w:themeColor="text1"/>
                <w:sz w:val="24"/>
                <w:szCs w:val="24"/>
                <w:lang w:bidi="ru-RU"/>
              </w:rPr>
            </w:pPr>
            <w:r w:rsidRPr="008675D2">
              <w:rPr>
                <w:color w:val="000000" w:themeColor="text1"/>
                <w:sz w:val="24"/>
                <w:szCs w:val="24"/>
              </w:rPr>
              <w:t>3.</w:t>
            </w:r>
            <w:r w:rsidR="00B26A91" w:rsidRPr="008675D2">
              <w:rPr>
                <w:color w:val="000000" w:themeColor="text1"/>
                <w:sz w:val="24"/>
                <w:szCs w:val="24"/>
              </w:rPr>
              <w:t xml:space="preserve"> </w:t>
            </w:r>
            <w:r w:rsidRPr="008675D2">
              <w:rPr>
                <w:color w:val="000000" w:themeColor="text1"/>
                <w:sz w:val="24"/>
                <w:szCs w:val="24"/>
              </w:rPr>
              <w:t xml:space="preserve">Постановление Правительства РФ </w:t>
            </w:r>
            <w:r w:rsidRPr="008675D2">
              <w:rPr>
                <w:color w:val="000000" w:themeColor="text1"/>
                <w:sz w:val="24"/>
                <w:szCs w:val="24"/>
                <w:lang w:bidi="ru-RU"/>
              </w:rPr>
              <w:t xml:space="preserve">от </w:t>
            </w:r>
            <w:r w:rsidR="00BF4755" w:rsidRPr="008675D2">
              <w:rPr>
                <w:color w:val="000000" w:themeColor="text1"/>
                <w:sz w:val="24"/>
                <w:szCs w:val="24"/>
                <w:lang w:bidi="ru-RU"/>
              </w:rPr>
              <w:t>0</w:t>
            </w:r>
            <w:r w:rsidR="00D9238A" w:rsidRPr="008675D2">
              <w:rPr>
                <w:color w:val="000000" w:themeColor="text1"/>
                <w:sz w:val="24"/>
                <w:szCs w:val="24"/>
                <w:lang w:bidi="ru-RU"/>
              </w:rPr>
              <w:t>1</w:t>
            </w:r>
            <w:r w:rsidR="00BF4755" w:rsidRPr="008675D2">
              <w:rPr>
                <w:color w:val="000000" w:themeColor="text1"/>
                <w:sz w:val="24"/>
                <w:szCs w:val="24"/>
                <w:lang w:bidi="ru-RU"/>
              </w:rPr>
              <w:t xml:space="preserve"> </w:t>
            </w:r>
            <w:r w:rsidR="00D9238A" w:rsidRPr="008675D2">
              <w:rPr>
                <w:color w:val="000000" w:themeColor="text1"/>
                <w:sz w:val="24"/>
                <w:szCs w:val="24"/>
                <w:lang w:bidi="ru-RU"/>
              </w:rPr>
              <w:t>октября 2015 г</w:t>
            </w:r>
            <w:r w:rsidR="00BF4755" w:rsidRPr="008675D2">
              <w:rPr>
                <w:color w:val="000000" w:themeColor="text1"/>
                <w:sz w:val="24"/>
                <w:szCs w:val="24"/>
                <w:lang w:bidi="ru-RU"/>
              </w:rPr>
              <w:t>ода</w:t>
            </w:r>
            <w:r w:rsidR="00D9238A" w:rsidRPr="008675D2">
              <w:rPr>
                <w:color w:val="000000" w:themeColor="text1"/>
                <w:sz w:val="24"/>
                <w:szCs w:val="24"/>
                <w:lang w:bidi="ru-RU"/>
              </w:rPr>
              <w:t xml:space="preserve"> №1050</w:t>
            </w:r>
            <w:bookmarkStart w:id="1" w:name="bookmark1"/>
            <w:r w:rsidR="00BF4755" w:rsidRPr="008675D2">
              <w:rPr>
                <w:color w:val="000000" w:themeColor="text1"/>
                <w:sz w:val="24"/>
                <w:szCs w:val="24"/>
                <w:lang w:bidi="ru-RU"/>
              </w:rPr>
              <w:t xml:space="preserve"> </w:t>
            </w:r>
            <w:r w:rsidRPr="008675D2">
              <w:rPr>
                <w:b/>
                <w:color w:val="000000" w:themeColor="text1"/>
                <w:sz w:val="24"/>
                <w:szCs w:val="24"/>
                <w:lang w:bidi="ru-RU"/>
              </w:rPr>
              <w:t>«</w:t>
            </w:r>
            <w:r w:rsidRPr="008675D2">
              <w:rPr>
                <w:color w:val="000000" w:themeColor="text1"/>
                <w:sz w:val="24"/>
                <w:szCs w:val="24"/>
                <w:lang w:bidi="ru-RU"/>
              </w:rPr>
              <w:t xml:space="preserve">Об утверждении требований к программам комплексного развития </w:t>
            </w:r>
            <w:r w:rsidR="00D54EFF" w:rsidRPr="008675D2">
              <w:rPr>
                <w:color w:val="000000" w:themeColor="text1"/>
                <w:sz w:val="24"/>
                <w:szCs w:val="24"/>
                <w:lang w:bidi="ru-RU"/>
              </w:rPr>
              <w:t>социальной инфраструктуры</w:t>
            </w:r>
            <w:r w:rsidRPr="008675D2">
              <w:rPr>
                <w:color w:val="000000" w:themeColor="text1"/>
                <w:sz w:val="24"/>
                <w:szCs w:val="24"/>
                <w:lang w:bidi="ru-RU"/>
              </w:rPr>
              <w:t xml:space="preserve"> поселений, городских округов</w:t>
            </w:r>
            <w:bookmarkEnd w:id="1"/>
            <w:r w:rsidR="00BF4755" w:rsidRPr="008675D2">
              <w:rPr>
                <w:color w:val="000000" w:themeColor="text1"/>
                <w:sz w:val="24"/>
                <w:szCs w:val="24"/>
              </w:rPr>
              <w:t>»;</w:t>
            </w:r>
          </w:p>
          <w:p w:rsidR="009E28C6" w:rsidRPr="008675D2" w:rsidRDefault="00AE47BA" w:rsidP="008675D2">
            <w:pPr>
              <w:pStyle w:val="af7"/>
              <w:contextualSpacing/>
              <w:rPr>
                <w:color w:val="000000" w:themeColor="text1"/>
                <w:sz w:val="24"/>
                <w:szCs w:val="24"/>
              </w:rPr>
            </w:pPr>
            <w:r w:rsidRPr="008675D2">
              <w:rPr>
                <w:color w:val="000000" w:themeColor="text1"/>
                <w:sz w:val="24"/>
                <w:szCs w:val="24"/>
              </w:rPr>
              <w:t>4</w:t>
            </w:r>
            <w:r w:rsidR="0041345A" w:rsidRPr="008675D2">
              <w:rPr>
                <w:color w:val="000000" w:themeColor="text1"/>
                <w:sz w:val="24"/>
                <w:szCs w:val="24"/>
              </w:rPr>
              <w:t>.</w:t>
            </w:r>
            <w:r w:rsidR="00B26A91" w:rsidRPr="008675D2">
              <w:rPr>
                <w:color w:val="000000" w:themeColor="text1"/>
                <w:sz w:val="24"/>
                <w:szCs w:val="24"/>
              </w:rPr>
              <w:t xml:space="preserve"> </w:t>
            </w:r>
            <w:r w:rsidR="009E28C6" w:rsidRPr="008675D2">
              <w:rPr>
                <w:color w:val="000000" w:themeColor="text1"/>
                <w:sz w:val="24"/>
                <w:szCs w:val="24"/>
              </w:rPr>
              <w:t xml:space="preserve">СП 42.13330.2011 «Градостроительство. Планировка и застройка </w:t>
            </w:r>
            <w:r w:rsidRPr="008675D2">
              <w:rPr>
                <w:color w:val="000000" w:themeColor="text1"/>
                <w:sz w:val="24"/>
                <w:szCs w:val="24"/>
              </w:rPr>
              <w:t>городских и сельских поселений».</w:t>
            </w:r>
          </w:p>
        </w:tc>
      </w:tr>
      <w:tr w:rsidR="006313DB"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6313DB" w:rsidRPr="008675D2" w:rsidRDefault="006313DB" w:rsidP="008675D2">
            <w:pPr>
              <w:contextualSpacing/>
              <w:jc w:val="center"/>
              <w:rPr>
                <w:rFonts w:eastAsia="Calibri"/>
                <w:color w:val="000000" w:themeColor="text1"/>
                <w:sz w:val="24"/>
                <w:szCs w:val="28"/>
              </w:rPr>
            </w:pPr>
            <w:r w:rsidRPr="008675D2">
              <w:rPr>
                <w:rFonts w:eastAsia="Calibri"/>
                <w:color w:val="000000" w:themeColor="text1"/>
                <w:sz w:val="24"/>
                <w:szCs w:val="28"/>
              </w:rPr>
              <w:t xml:space="preserve">Заказчик </w:t>
            </w:r>
            <w:r w:rsidR="00BF4755" w:rsidRPr="008675D2">
              <w:rPr>
                <w:rFonts w:eastAsia="Calibri"/>
                <w:color w:val="000000" w:themeColor="text1"/>
                <w:sz w:val="24"/>
                <w:szCs w:val="28"/>
              </w:rPr>
              <w:t>П</w:t>
            </w:r>
            <w:r w:rsidRPr="008675D2">
              <w:rPr>
                <w:rFonts w:eastAsia="Calibri"/>
                <w:color w:val="000000" w:themeColor="text1"/>
                <w:sz w:val="24"/>
                <w:szCs w:val="28"/>
              </w:rPr>
              <w:t>рограммы</w:t>
            </w:r>
          </w:p>
        </w:tc>
        <w:tc>
          <w:tcPr>
            <w:tcW w:w="6804" w:type="dxa"/>
            <w:tcBorders>
              <w:top w:val="single" w:sz="4" w:space="0" w:color="auto"/>
              <w:left w:val="single" w:sz="4" w:space="0" w:color="auto"/>
              <w:bottom w:val="single" w:sz="4" w:space="0" w:color="auto"/>
              <w:right w:val="single" w:sz="4" w:space="0" w:color="auto"/>
            </w:tcBorders>
          </w:tcPr>
          <w:p w:rsidR="0074626A" w:rsidRPr="008675D2" w:rsidRDefault="0074626A" w:rsidP="008675D2">
            <w:pPr>
              <w:autoSpaceDE w:val="0"/>
              <w:autoSpaceDN w:val="0"/>
              <w:adjustRightInd w:val="0"/>
              <w:rPr>
                <w:sz w:val="24"/>
                <w:szCs w:val="24"/>
              </w:rPr>
            </w:pPr>
            <w:r w:rsidRPr="008675D2">
              <w:rPr>
                <w:sz w:val="24"/>
                <w:szCs w:val="24"/>
              </w:rPr>
              <w:t xml:space="preserve">Администрация </w:t>
            </w:r>
            <w:r w:rsidR="006B566A" w:rsidRPr="008675D2">
              <w:rPr>
                <w:color w:val="000000" w:themeColor="text1"/>
                <w:sz w:val="24"/>
                <w:szCs w:val="24"/>
              </w:rPr>
              <w:t>Калужского</w:t>
            </w:r>
            <w:r w:rsidR="005A0149" w:rsidRPr="008675D2">
              <w:rPr>
                <w:color w:val="000000" w:themeColor="text1"/>
                <w:sz w:val="24"/>
                <w:szCs w:val="24"/>
              </w:rPr>
              <w:t xml:space="preserve"> сельского поселения </w:t>
            </w:r>
            <w:r w:rsidR="006B566A" w:rsidRPr="008675D2">
              <w:rPr>
                <w:color w:val="000000" w:themeColor="text1"/>
                <w:sz w:val="24"/>
                <w:szCs w:val="24"/>
              </w:rPr>
              <w:t>Северского</w:t>
            </w:r>
            <w:r w:rsidR="005A0149" w:rsidRPr="008675D2">
              <w:rPr>
                <w:color w:val="000000" w:themeColor="text1"/>
                <w:sz w:val="24"/>
                <w:szCs w:val="24"/>
              </w:rPr>
              <w:t xml:space="preserve"> района</w:t>
            </w:r>
          </w:p>
          <w:p w:rsidR="007545F6" w:rsidRPr="008675D2" w:rsidRDefault="0074626A" w:rsidP="008675D2">
            <w:pPr>
              <w:autoSpaceDE w:val="0"/>
              <w:autoSpaceDN w:val="0"/>
              <w:adjustRightInd w:val="0"/>
              <w:contextualSpacing/>
              <w:rPr>
                <w:color w:val="000000" w:themeColor="text1"/>
                <w:sz w:val="24"/>
                <w:szCs w:val="24"/>
              </w:rPr>
            </w:pPr>
            <w:r w:rsidRPr="008675D2">
              <w:rPr>
                <w:sz w:val="24"/>
                <w:szCs w:val="24"/>
              </w:rPr>
              <w:t xml:space="preserve">Местоположение: </w:t>
            </w:r>
            <w:r w:rsidR="00790788" w:rsidRPr="008675D2">
              <w:rPr>
                <w:sz w:val="24"/>
                <w:szCs w:val="24"/>
              </w:rPr>
              <w:t>353251</w:t>
            </w:r>
            <w:r w:rsidR="005A0149" w:rsidRPr="008675D2">
              <w:rPr>
                <w:sz w:val="24"/>
                <w:szCs w:val="24"/>
              </w:rPr>
              <w:t xml:space="preserve">, Краснодарский край, </w:t>
            </w:r>
            <w:r w:rsidR="00790788" w:rsidRPr="008675D2">
              <w:rPr>
                <w:sz w:val="24"/>
                <w:szCs w:val="24"/>
              </w:rPr>
              <w:t>Северский</w:t>
            </w:r>
            <w:r w:rsidR="005A0149" w:rsidRPr="008675D2">
              <w:rPr>
                <w:sz w:val="24"/>
                <w:szCs w:val="24"/>
              </w:rPr>
              <w:t xml:space="preserve"> район, ст.</w:t>
            </w:r>
            <w:r w:rsidR="00790788" w:rsidRPr="008675D2">
              <w:rPr>
                <w:sz w:val="24"/>
                <w:szCs w:val="24"/>
              </w:rPr>
              <w:t xml:space="preserve"> Калужская</w:t>
            </w:r>
            <w:r w:rsidR="005A0149" w:rsidRPr="008675D2">
              <w:rPr>
                <w:sz w:val="24"/>
                <w:szCs w:val="24"/>
              </w:rPr>
              <w:t xml:space="preserve">, ул. </w:t>
            </w:r>
            <w:r w:rsidR="00790788" w:rsidRPr="008675D2">
              <w:rPr>
                <w:sz w:val="24"/>
                <w:szCs w:val="24"/>
              </w:rPr>
              <w:t>Красная</w:t>
            </w:r>
            <w:r w:rsidR="005A0149" w:rsidRPr="008675D2">
              <w:rPr>
                <w:sz w:val="24"/>
                <w:szCs w:val="24"/>
              </w:rPr>
              <w:t xml:space="preserve">, </w:t>
            </w:r>
            <w:r w:rsidR="00790788" w:rsidRPr="008675D2">
              <w:rPr>
                <w:sz w:val="24"/>
                <w:szCs w:val="24"/>
              </w:rPr>
              <w:t>11</w:t>
            </w:r>
            <w:r w:rsidR="005A0149" w:rsidRPr="008675D2">
              <w:rPr>
                <w:sz w:val="24"/>
                <w:szCs w:val="24"/>
              </w:rPr>
              <w:t>.</w:t>
            </w:r>
          </w:p>
        </w:tc>
      </w:tr>
      <w:tr w:rsidR="006313DB"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6313DB" w:rsidRPr="008675D2" w:rsidRDefault="006313DB" w:rsidP="008675D2">
            <w:pPr>
              <w:contextualSpacing/>
              <w:jc w:val="center"/>
              <w:rPr>
                <w:rFonts w:eastAsia="Calibri"/>
                <w:color w:val="000000" w:themeColor="text1"/>
                <w:sz w:val="24"/>
                <w:szCs w:val="28"/>
              </w:rPr>
            </w:pPr>
            <w:r w:rsidRPr="008675D2">
              <w:rPr>
                <w:rFonts w:eastAsia="Calibri"/>
                <w:color w:val="000000" w:themeColor="text1"/>
                <w:sz w:val="24"/>
                <w:szCs w:val="28"/>
              </w:rPr>
              <w:t xml:space="preserve">Основной разработчик </w:t>
            </w:r>
            <w:r w:rsidR="00BF4755" w:rsidRPr="008675D2">
              <w:rPr>
                <w:rFonts w:eastAsia="Calibri"/>
                <w:color w:val="000000" w:themeColor="text1"/>
                <w:sz w:val="24"/>
                <w:szCs w:val="28"/>
              </w:rPr>
              <w:t>П</w:t>
            </w:r>
            <w:r w:rsidRPr="008675D2">
              <w:rPr>
                <w:rFonts w:eastAsia="Calibri"/>
                <w:color w:val="000000" w:themeColor="text1"/>
                <w:sz w:val="24"/>
                <w:szCs w:val="28"/>
              </w:rPr>
              <w:t>рограммы</w:t>
            </w:r>
          </w:p>
        </w:tc>
        <w:tc>
          <w:tcPr>
            <w:tcW w:w="6804" w:type="dxa"/>
            <w:tcBorders>
              <w:top w:val="single" w:sz="4" w:space="0" w:color="auto"/>
              <w:left w:val="single" w:sz="4" w:space="0" w:color="auto"/>
              <w:bottom w:val="single" w:sz="4" w:space="0" w:color="auto"/>
              <w:right w:val="single" w:sz="4" w:space="0" w:color="auto"/>
            </w:tcBorders>
          </w:tcPr>
          <w:p w:rsidR="0074626A" w:rsidRPr="008675D2" w:rsidRDefault="0074626A" w:rsidP="008675D2">
            <w:pPr>
              <w:autoSpaceDE w:val="0"/>
              <w:autoSpaceDN w:val="0"/>
              <w:adjustRightInd w:val="0"/>
              <w:rPr>
                <w:rFonts w:eastAsia="Calibri"/>
                <w:sz w:val="24"/>
                <w:szCs w:val="24"/>
              </w:rPr>
            </w:pPr>
            <w:r w:rsidRPr="008675D2">
              <w:rPr>
                <w:rFonts w:eastAsia="Calibri"/>
                <w:sz w:val="24"/>
                <w:szCs w:val="24"/>
              </w:rPr>
              <w:t>Общество с ограниченной ответственностью «Экоконсалт»</w:t>
            </w:r>
          </w:p>
          <w:p w:rsidR="006313DB" w:rsidRPr="008675D2" w:rsidRDefault="0074626A" w:rsidP="008675D2">
            <w:pPr>
              <w:autoSpaceDE w:val="0"/>
              <w:autoSpaceDN w:val="0"/>
              <w:adjustRightInd w:val="0"/>
              <w:contextualSpacing/>
              <w:rPr>
                <w:color w:val="000000" w:themeColor="text1"/>
                <w:sz w:val="24"/>
                <w:szCs w:val="24"/>
              </w:rPr>
            </w:pPr>
            <w:r w:rsidRPr="008675D2">
              <w:rPr>
                <w:rFonts w:eastAsia="Calibri"/>
                <w:sz w:val="24"/>
                <w:szCs w:val="24"/>
              </w:rPr>
              <w:t xml:space="preserve">Местоположение: </w:t>
            </w:r>
            <w:r w:rsidR="005A0149" w:rsidRPr="008675D2">
              <w:rPr>
                <w:rFonts w:eastAsia="Calibri"/>
                <w:sz w:val="24"/>
                <w:szCs w:val="24"/>
              </w:rPr>
              <w:t xml:space="preserve">355000, </w:t>
            </w:r>
            <w:r w:rsidRPr="008675D2">
              <w:rPr>
                <w:rFonts w:eastAsia="Calibri"/>
                <w:sz w:val="24"/>
                <w:szCs w:val="24"/>
              </w:rPr>
              <w:t>Ставропольский край, г. Ставрополь, ул. Голенева, д</w:t>
            </w:r>
            <w:r w:rsidR="00EA2FC9" w:rsidRPr="008675D2">
              <w:rPr>
                <w:rFonts w:eastAsia="Calibri"/>
                <w:sz w:val="24"/>
                <w:szCs w:val="24"/>
              </w:rPr>
              <w:t xml:space="preserve">. </w:t>
            </w:r>
            <w:r w:rsidRPr="008675D2">
              <w:rPr>
                <w:rFonts w:eastAsia="Calibri"/>
                <w:sz w:val="24"/>
                <w:szCs w:val="24"/>
              </w:rPr>
              <w:t>21.</w:t>
            </w:r>
          </w:p>
        </w:tc>
      </w:tr>
      <w:tr w:rsidR="005E6811"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5E6811" w:rsidRPr="008675D2" w:rsidRDefault="005E6811" w:rsidP="008675D2">
            <w:pPr>
              <w:contextualSpacing/>
              <w:jc w:val="center"/>
              <w:rPr>
                <w:rFonts w:eastAsia="Calibri"/>
                <w:color w:val="000000" w:themeColor="text1"/>
                <w:sz w:val="24"/>
                <w:szCs w:val="28"/>
              </w:rPr>
            </w:pPr>
            <w:r w:rsidRPr="008675D2">
              <w:rPr>
                <w:color w:val="000000" w:themeColor="text1"/>
                <w:sz w:val="24"/>
                <w:szCs w:val="28"/>
              </w:rPr>
              <w:t>Цел</w:t>
            </w:r>
            <w:r w:rsidR="00C2054B" w:rsidRPr="008675D2">
              <w:rPr>
                <w:color w:val="000000" w:themeColor="text1"/>
                <w:sz w:val="24"/>
                <w:szCs w:val="28"/>
              </w:rPr>
              <w:t>и</w:t>
            </w:r>
            <w:r w:rsidRPr="008675D2">
              <w:rPr>
                <w:color w:val="000000" w:themeColor="text1"/>
                <w:sz w:val="24"/>
                <w:szCs w:val="28"/>
              </w:rPr>
              <w:t xml:space="preserve"> Программы</w:t>
            </w:r>
          </w:p>
        </w:tc>
        <w:tc>
          <w:tcPr>
            <w:tcW w:w="6804" w:type="dxa"/>
            <w:tcBorders>
              <w:top w:val="single" w:sz="4" w:space="0" w:color="auto"/>
              <w:left w:val="single" w:sz="4" w:space="0" w:color="auto"/>
              <w:bottom w:val="single" w:sz="4" w:space="0" w:color="auto"/>
              <w:right w:val="single" w:sz="4" w:space="0" w:color="auto"/>
            </w:tcBorders>
          </w:tcPr>
          <w:p w:rsidR="005E6811" w:rsidRPr="008675D2" w:rsidRDefault="005E6811" w:rsidP="008675D2">
            <w:pPr>
              <w:widowControl/>
              <w:numPr>
                <w:ilvl w:val="0"/>
                <w:numId w:val="33"/>
              </w:numPr>
              <w:tabs>
                <w:tab w:val="left" w:pos="957"/>
              </w:tabs>
              <w:autoSpaceDE w:val="0"/>
              <w:autoSpaceDN w:val="0"/>
              <w:adjustRightInd w:val="0"/>
              <w:snapToGrid/>
              <w:ind w:left="0" w:firstLine="0"/>
              <w:rPr>
                <w:sz w:val="24"/>
                <w:szCs w:val="24"/>
              </w:rPr>
            </w:pPr>
            <w:r w:rsidRPr="008675D2">
              <w:rPr>
                <w:sz w:val="24"/>
                <w:szCs w:val="24"/>
              </w:rPr>
              <w:t xml:space="preserve">обеспечение безопасности, качества и эффективности использования населением объектов социальной инфраструктуры </w:t>
            </w:r>
            <w:r w:rsidR="002D2764" w:rsidRPr="008675D2">
              <w:rPr>
                <w:color w:val="000000" w:themeColor="text1"/>
                <w:sz w:val="24"/>
                <w:szCs w:val="24"/>
              </w:rPr>
              <w:t>Калужского</w:t>
            </w:r>
            <w:r w:rsidR="00144E50" w:rsidRPr="008675D2">
              <w:rPr>
                <w:color w:val="000000" w:themeColor="text1"/>
                <w:sz w:val="24"/>
                <w:szCs w:val="24"/>
              </w:rPr>
              <w:t xml:space="preserve"> сельского поселения</w:t>
            </w:r>
            <w:r w:rsidRPr="008675D2">
              <w:rPr>
                <w:sz w:val="24"/>
                <w:szCs w:val="24"/>
              </w:rPr>
              <w:t>;</w:t>
            </w:r>
          </w:p>
          <w:p w:rsidR="005E6811" w:rsidRPr="008675D2" w:rsidRDefault="005E6811" w:rsidP="008675D2">
            <w:pPr>
              <w:widowControl/>
              <w:numPr>
                <w:ilvl w:val="0"/>
                <w:numId w:val="33"/>
              </w:numPr>
              <w:tabs>
                <w:tab w:val="left" w:pos="957"/>
              </w:tabs>
              <w:autoSpaceDE w:val="0"/>
              <w:autoSpaceDN w:val="0"/>
              <w:adjustRightInd w:val="0"/>
              <w:snapToGrid/>
              <w:ind w:left="0" w:firstLine="0"/>
              <w:rPr>
                <w:sz w:val="24"/>
                <w:szCs w:val="24"/>
              </w:rPr>
            </w:pPr>
            <w:r w:rsidRPr="008675D2">
              <w:rPr>
                <w:sz w:val="24"/>
                <w:szCs w:val="24"/>
              </w:rPr>
              <w:t xml:space="preserve">обеспечение доступности объектов социальной инфраструктуры </w:t>
            </w:r>
            <w:r w:rsidR="002D2764" w:rsidRPr="008675D2">
              <w:rPr>
                <w:color w:val="000000" w:themeColor="text1"/>
                <w:sz w:val="24"/>
                <w:szCs w:val="24"/>
              </w:rPr>
              <w:t>Калужского</w:t>
            </w:r>
            <w:r w:rsidR="00144E50" w:rsidRPr="008675D2">
              <w:rPr>
                <w:color w:val="000000" w:themeColor="text1"/>
                <w:sz w:val="24"/>
                <w:szCs w:val="24"/>
              </w:rPr>
              <w:t xml:space="preserve"> сельского поселения</w:t>
            </w:r>
            <w:r w:rsidR="00387BA4" w:rsidRPr="008675D2">
              <w:rPr>
                <w:sz w:val="24"/>
                <w:szCs w:val="24"/>
              </w:rPr>
              <w:t xml:space="preserve"> </w:t>
            </w:r>
            <w:r w:rsidRPr="008675D2">
              <w:rPr>
                <w:sz w:val="24"/>
                <w:szCs w:val="24"/>
              </w:rPr>
              <w:t>для населения в соответствии с нормативами градостроительного проектирования;</w:t>
            </w:r>
          </w:p>
          <w:p w:rsidR="005E6811" w:rsidRPr="008675D2" w:rsidRDefault="005E6811" w:rsidP="008675D2">
            <w:pPr>
              <w:widowControl/>
              <w:numPr>
                <w:ilvl w:val="0"/>
                <w:numId w:val="33"/>
              </w:numPr>
              <w:tabs>
                <w:tab w:val="left" w:pos="957"/>
              </w:tabs>
              <w:autoSpaceDE w:val="0"/>
              <w:autoSpaceDN w:val="0"/>
              <w:adjustRightInd w:val="0"/>
              <w:snapToGrid/>
              <w:ind w:left="0" w:firstLine="0"/>
              <w:rPr>
                <w:sz w:val="24"/>
                <w:szCs w:val="24"/>
              </w:rPr>
            </w:pPr>
            <w:r w:rsidRPr="008675D2">
              <w:rPr>
                <w:sz w:val="24"/>
                <w:szCs w:val="24"/>
              </w:rPr>
              <w:t xml:space="preserve">обеспечение сбалансированного развития систем социальной инфраструктуры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w:t>
            </w:r>
            <w:r w:rsidR="00387BA4" w:rsidRPr="008675D2">
              <w:rPr>
                <w:color w:val="000000" w:themeColor="text1"/>
                <w:sz w:val="24"/>
                <w:szCs w:val="24"/>
              </w:rPr>
              <w:t xml:space="preserve"> поселения</w:t>
            </w:r>
            <w:r w:rsidR="00387BA4" w:rsidRPr="008675D2">
              <w:rPr>
                <w:sz w:val="24"/>
                <w:szCs w:val="24"/>
              </w:rPr>
              <w:t xml:space="preserve"> </w:t>
            </w:r>
            <w:r w:rsidRPr="008675D2">
              <w:rPr>
                <w:sz w:val="24"/>
                <w:szCs w:val="24"/>
              </w:rPr>
              <w:t>до 20</w:t>
            </w:r>
            <w:r w:rsidR="002D2764" w:rsidRPr="008675D2">
              <w:rPr>
                <w:sz w:val="24"/>
                <w:szCs w:val="24"/>
              </w:rPr>
              <w:t>30</w:t>
            </w:r>
            <w:r w:rsidRPr="008675D2">
              <w:rPr>
                <w:sz w:val="24"/>
                <w:szCs w:val="24"/>
              </w:rPr>
              <w:t xml:space="preserve"> года в соответствии с установленными потребностями в объектах социальной инфраструктуры; </w:t>
            </w:r>
          </w:p>
          <w:p w:rsidR="005E6811" w:rsidRPr="008675D2" w:rsidRDefault="005E6811" w:rsidP="008675D2">
            <w:pPr>
              <w:widowControl/>
              <w:numPr>
                <w:ilvl w:val="0"/>
                <w:numId w:val="33"/>
              </w:numPr>
              <w:tabs>
                <w:tab w:val="left" w:pos="957"/>
              </w:tabs>
              <w:autoSpaceDE w:val="0"/>
              <w:autoSpaceDN w:val="0"/>
              <w:adjustRightInd w:val="0"/>
              <w:snapToGrid/>
              <w:ind w:left="0" w:firstLine="0"/>
              <w:rPr>
                <w:sz w:val="24"/>
                <w:szCs w:val="24"/>
              </w:rPr>
            </w:pPr>
            <w:r w:rsidRPr="008675D2">
              <w:rPr>
                <w:sz w:val="24"/>
                <w:szCs w:val="24"/>
              </w:rPr>
              <w:t xml:space="preserve">достижение расчетного уровня обеспеченности населения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 </w:t>
            </w:r>
            <w:r w:rsidR="00D34A06" w:rsidRPr="008675D2">
              <w:rPr>
                <w:color w:val="000000" w:themeColor="text1"/>
                <w:sz w:val="24"/>
                <w:szCs w:val="24"/>
              </w:rPr>
              <w:t>поселения</w:t>
            </w:r>
            <w:r w:rsidR="00D34A06" w:rsidRPr="008675D2">
              <w:rPr>
                <w:sz w:val="24"/>
                <w:szCs w:val="24"/>
              </w:rPr>
              <w:t xml:space="preserve"> </w:t>
            </w:r>
            <w:r w:rsidRPr="008675D2">
              <w:rPr>
                <w:sz w:val="24"/>
                <w:szCs w:val="24"/>
              </w:rPr>
              <w:t>услугами объектов социальной инфраструктуры в соответствии с нормативами градостроительного проектирования;</w:t>
            </w:r>
          </w:p>
          <w:p w:rsidR="005E6811" w:rsidRPr="008675D2" w:rsidRDefault="0094049B" w:rsidP="008675D2">
            <w:pPr>
              <w:pStyle w:val="af3"/>
              <w:numPr>
                <w:ilvl w:val="0"/>
                <w:numId w:val="33"/>
              </w:numPr>
              <w:tabs>
                <w:tab w:val="left" w:pos="957"/>
              </w:tabs>
              <w:autoSpaceDE w:val="0"/>
              <w:autoSpaceDN w:val="0"/>
              <w:adjustRightInd w:val="0"/>
              <w:ind w:left="0" w:firstLine="0"/>
              <w:rPr>
                <w:rFonts w:eastAsia="Calibri"/>
                <w:sz w:val="24"/>
                <w:szCs w:val="24"/>
              </w:rPr>
            </w:pPr>
            <w:r w:rsidRPr="008675D2">
              <w:rPr>
                <w:sz w:val="24"/>
                <w:szCs w:val="24"/>
              </w:rPr>
              <w:t xml:space="preserve">обеспечение </w:t>
            </w:r>
            <w:r w:rsidR="005E6811" w:rsidRPr="008675D2">
              <w:rPr>
                <w:sz w:val="24"/>
                <w:szCs w:val="24"/>
              </w:rPr>
              <w:t xml:space="preserve">эффективности функционирования действующей социальной инфраструктуры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w:t>
            </w:r>
            <w:r w:rsidR="00D34A06" w:rsidRPr="008675D2">
              <w:rPr>
                <w:color w:val="000000" w:themeColor="text1"/>
                <w:sz w:val="24"/>
                <w:szCs w:val="24"/>
              </w:rPr>
              <w:t xml:space="preserve"> поселения</w:t>
            </w:r>
            <w:r w:rsidR="005E6811" w:rsidRPr="008675D2">
              <w:rPr>
                <w:sz w:val="24"/>
                <w:szCs w:val="24"/>
              </w:rPr>
              <w:t>.</w:t>
            </w:r>
          </w:p>
        </w:tc>
      </w:tr>
      <w:tr w:rsidR="0064511B"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64511B" w:rsidRPr="008675D2" w:rsidRDefault="005E6811"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З</w:t>
            </w:r>
            <w:r w:rsidR="00620C61" w:rsidRPr="008675D2">
              <w:rPr>
                <w:color w:val="000000" w:themeColor="text1"/>
                <w:sz w:val="24"/>
                <w:szCs w:val="28"/>
              </w:rPr>
              <w:t xml:space="preserve">адачи </w:t>
            </w:r>
            <w:r w:rsidR="00BF4755" w:rsidRPr="008675D2">
              <w:rPr>
                <w:color w:val="000000" w:themeColor="text1"/>
                <w:sz w:val="24"/>
                <w:szCs w:val="28"/>
              </w:rPr>
              <w:t>П</w:t>
            </w:r>
            <w:r w:rsidR="0064511B" w:rsidRPr="008675D2">
              <w:rPr>
                <w:color w:val="000000" w:themeColor="text1"/>
                <w:sz w:val="24"/>
                <w:szCs w:val="28"/>
              </w:rPr>
              <w:t>рограммы</w:t>
            </w:r>
          </w:p>
        </w:tc>
        <w:tc>
          <w:tcPr>
            <w:tcW w:w="6804" w:type="dxa"/>
            <w:tcBorders>
              <w:top w:val="single" w:sz="4" w:space="0" w:color="auto"/>
              <w:left w:val="single" w:sz="4" w:space="0" w:color="auto"/>
              <w:bottom w:val="single" w:sz="4" w:space="0" w:color="auto"/>
              <w:right w:val="single" w:sz="4" w:space="0" w:color="auto"/>
            </w:tcBorders>
          </w:tcPr>
          <w:p w:rsidR="00921802" w:rsidRPr="008675D2" w:rsidRDefault="00921802" w:rsidP="008675D2">
            <w:pPr>
              <w:widowControl/>
              <w:numPr>
                <w:ilvl w:val="0"/>
                <w:numId w:val="34"/>
              </w:numPr>
              <w:tabs>
                <w:tab w:val="left" w:pos="987"/>
              </w:tabs>
              <w:autoSpaceDE w:val="0"/>
              <w:autoSpaceDN w:val="0"/>
              <w:adjustRightInd w:val="0"/>
              <w:snapToGrid/>
              <w:ind w:left="0" w:firstLine="0"/>
              <w:rPr>
                <w:sz w:val="24"/>
                <w:szCs w:val="24"/>
              </w:rPr>
            </w:pPr>
            <w:r w:rsidRPr="008675D2">
              <w:rPr>
                <w:sz w:val="24"/>
                <w:szCs w:val="24"/>
              </w:rPr>
              <w:t xml:space="preserve">анализ социально-экономического развития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 </w:t>
            </w:r>
            <w:r w:rsidR="00D34A06" w:rsidRPr="008675D2">
              <w:rPr>
                <w:color w:val="000000" w:themeColor="text1"/>
                <w:sz w:val="24"/>
                <w:szCs w:val="24"/>
              </w:rPr>
              <w:t>поселения</w:t>
            </w:r>
            <w:r w:rsidRPr="008675D2">
              <w:rPr>
                <w:sz w:val="24"/>
                <w:szCs w:val="24"/>
              </w:rPr>
              <w:t xml:space="preserve">, наличия и уровня обеспеченности населения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 </w:t>
            </w:r>
            <w:r w:rsidR="00D34A06" w:rsidRPr="008675D2">
              <w:rPr>
                <w:color w:val="000000" w:themeColor="text1"/>
                <w:sz w:val="24"/>
                <w:szCs w:val="24"/>
              </w:rPr>
              <w:t>поселения</w:t>
            </w:r>
            <w:r w:rsidR="00D34A06" w:rsidRPr="008675D2">
              <w:rPr>
                <w:sz w:val="24"/>
                <w:szCs w:val="24"/>
              </w:rPr>
              <w:t xml:space="preserve"> </w:t>
            </w:r>
            <w:r w:rsidRPr="008675D2">
              <w:rPr>
                <w:sz w:val="24"/>
                <w:szCs w:val="24"/>
              </w:rPr>
              <w:t>услугами объектов социальной инфраструктуры;</w:t>
            </w:r>
          </w:p>
          <w:p w:rsidR="00921802" w:rsidRPr="008675D2" w:rsidRDefault="00921802" w:rsidP="008675D2">
            <w:pPr>
              <w:widowControl/>
              <w:numPr>
                <w:ilvl w:val="0"/>
                <w:numId w:val="34"/>
              </w:numPr>
              <w:tabs>
                <w:tab w:val="left" w:pos="987"/>
              </w:tabs>
              <w:autoSpaceDE w:val="0"/>
              <w:autoSpaceDN w:val="0"/>
              <w:adjustRightInd w:val="0"/>
              <w:snapToGrid/>
              <w:ind w:left="0" w:firstLine="0"/>
              <w:rPr>
                <w:sz w:val="24"/>
                <w:szCs w:val="24"/>
              </w:rPr>
            </w:pPr>
            <w:r w:rsidRPr="008675D2">
              <w:rPr>
                <w:sz w:val="24"/>
                <w:szCs w:val="24"/>
              </w:rPr>
              <w:t xml:space="preserve">прогноз потребностей населения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w:t>
            </w:r>
            <w:r w:rsidR="00D34A06" w:rsidRPr="008675D2">
              <w:rPr>
                <w:color w:val="000000" w:themeColor="text1"/>
                <w:sz w:val="24"/>
                <w:szCs w:val="24"/>
              </w:rPr>
              <w:t xml:space="preserve"> поселения</w:t>
            </w:r>
            <w:r w:rsidR="00D34A06" w:rsidRPr="008675D2">
              <w:rPr>
                <w:sz w:val="24"/>
                <w:szCs w:val="24"/>
              </w:rPr>
              <w:t xml:space="preserve"> </w:t>
            </w:r>
            <w:r w:rsidRPr="008675D2">
              <w:rPr>
                <w:sz w:val="24"/>
                <w:szCs w:val="24"/>
              </w:rPr>
              <w:t>в объектах социальной инфраструктуры до 20</w:t>
            </w:r>
            <w:r w:rsidR="002D2764" w:rsidRPr="008675D2">
              <w:rPr>
                <w:sz w:val="24"/>
                <w:szCs w:val="24"/>
              </w:rPr>
              <w:t>30</w:t>
            </w:r>
            <w:r w:rsidRPr="008675D2">
              <w:rPr>
                <w:sz w:val="24"/>
                <w:szCs w:val="24"/>
              </w:rPr>
              <w:t xml:space="preserve"> года;</w:t>
            </w:r>
          </w:p>
          <w:p w:rsidR="00921802" w:rsidRPr="008675D2" w:rsidRDefault="00AC091B" w:rsidP="008675D2">
            <w:pPr>
              <w:widowControl/>
              <w:numPr>
                <w:ilvl w:val="0"/>
                <w:numId w:val="34"/>
              </w:numPr>
              <w:tabs>
                <w:tab w:val="left" w:pos="987"/>
              </w:tabs>
              <w:autoSpaceDE w:val="0"/>
              <w:autoSpaceDN w:val="0"/>
              <w:adjustRightInd w:val="0"/>
              <w:snapToGrid/>
              <w:ind w:left="0" w:firstLine="0"/>
              <w:rPr>
                <w:sz w:val="24"/>
                <w:szCs w:val="24"/>
              </w:rPr>
            </w:pPr>
            <w:r w:rsidRPr="008675D2">
              <w:rPr>
                <w:sz w:val="24"/>
                <w:szCs w:val="24"/>
              </w:rPr>
              <w:lastRenderedPageBreak/>
              <w:t xml:space="preserve">формирование перечня мероприятий </w:t>
            </w:r>
            <w:r w:rsidR="00921802" w:rsidRPr="008675D2">
              <w:rPr>
                <w:sz w:val="24"/>
                <w:szCs w:val="24"/>
              </w:rPr>
              <w:t xml:space="preserve">по проектированию, строительству, реконструкции объектов социальной инфраструктуры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 </w:t>
            </w:r>
            <w:r w:rsidR="00D34A06" w:rsidRPr="008675D2">
              <w:rPr>
                <w:color w:val="000000" w:themeColor="text1"/>
                <w:sz w:val="24"/>
                <w:szCs w:val="24"/>
              </w:rPr>
              <w:t>поселения</w:t>
            </w:r>
            <w:r w:rsidR="00921802" w:rsidRPr="008675D2">
              <w:rPr>
                <w:sz w:val="24"/>
                <w:szCs w:val="24"/>
              </w:rPr>
              <w:t>;</w:t>
            </w:r>
          </w:p>
          <w:p w:rsidR="00921802" w:rsidRPr="008675D2" w:rsidRDefault="00921802" w:rsidP="008675D2">
            <w:pPr>
              <w:widowControl/>
              <w:numPr>
                <w:ilvl w:val="0"/>
                <w:numId w:val="34"/>
              </w:numPr>
              <w:tabs>
                <w:tab w:val="left" w:pos="987"/>
              </w:tabs>
              <w:autoSpaceDE w:val="0"/>
              <w:autoSpaceDN w:val="0"/>
              <w:adjustRightInd w:val="0"/>
              <w:snapToGrid/>
              <w:ind w:left="0" w:firstLine="0"/>
              <w:rPr>
                <w:sz w:val="24"/>
                <w:szCs w:val="24"/>
              </w:rPr>
            </w:pPr>
            <w:r w:rsidRPr="008675D2">
              <w:rPr>
                <w:sz w:val="24"/>
                <w:szCs w:val="24"/>
              </w:rPr>
              <w:t xml:space="preserve">оценка объемов и источников финансирования мероприятий по проектированию, строительству, реконструкции объектов социальной инфраструктуры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 </w:t>
            </w:r>
            <w:r w:rsidR="00D34A06" w:rsidRPr="008675D2">
              <w:rPr>
                <w:color w:val="000000" w:themeColor="text1"/>
                <w:sz w:val="24"/>
                <w:szCs w:val="24"/>
              </w:rPr>
              <w:t>поселения</w:t>
            </w:r>
            <w:r w:rsidRPr="008675D2">
              <w:rPr>
                <w:sz w:val="24"/>
                <w:szCs w:val="24"/>
              </w:rPr>
              <w:t>;</w:t>
            </w:r>
          </w:p>
          <w:p w:rsidR="00921802" w:rsidRPr="008675D2" w:rsidRDefault="00921802" w:rsidP="008675D2">
            <w:pPr>
              <w:widowControl/>
              <w:numPr>
                <w:ilvl w:val="0"/>
                <w:numId w:val="34"/>
              </w:numPr>
              <w:tabs>
                <w:tab w:val="left" w:pos="987"/>
              </w:tabs>
              <w:autoSpaceDE w:val="0"/>
              <w:autoSpaceDN w:val="0"/>
              <w:adjustRightInd w:val="0"/>
              <w:snapToGrid/>
              <w:ind w:left="0" w:firstLine="0"/>
              <w:rPr>
                <w:sz w:val="24"/>
                <w:szCs w:val="24"/>
              </w:rPr>
            </w:pPr>
            <w:r w:rsidRPr="008675D2">
              <w:rPr>
                <w:sz w:val="24"/>
                <w:szCs w:val="24"/>
              </w:rPr>
              <w:t xml:space="preserve">оценка эффективности реализации мероприятий и соответствия нормативам градостроительного проектирования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 </w:t>
            </w:r>
            <w:r w:rsidR="00D34A06" w:rsidRPr="008675D2">
              <w:rPr>
                <w:color w:val="000000" w:themeColor="text1"/>
                <w:sz w:val="24"/>
                <w:szCs w:val="24"/>
              </w:rPr>
              <w:t>поселения</w:t>
            </w:r>
            <w:r w:rsidRPr="008675D2">
              <w:rPr>
                <w:sz w:val="24"/>
                <w:szCs w:val="24"/>
              </w:rPr>
              <w:t>;</w:t>
            </w:r>
          </w:p>
          <w:p w:rsidR="00C67A3D" w:rsidRPr="008675D2" w:rsidRDefault="00921802" w:rsidP="008675D2">
            <w:pPr>
              <w:widowControl/>
              <w:numPr>
                <w:ilvl w:val="0"/>
                <w:numId w:val="34"/>
              </w:numPr>
              <w:tabs>
                <w:tab w:val="left" w:pos="987"/>
              </w:tabs>
              <w:autoSpaceDE w:val="0"/>
              <w:autoSpaceDN w:val="0"/>
              <w:adjustRightInd w:val="0"/>
              <w:snapToGrid/>
              <w:ind w:left="0" w:firstLine="0"/>
              <w:rPr>
                <w:color w:val="000000" w:themeColor="text1"/>
                <w:sz w:val="24"/>
                <w:szCs w:val="24"/>
              </w:rPr>
            </w:pPr>
            <w:r w:rsidRPr="008675D2">
              <w:rPr>
                <w:sz w:val="24"/>
                <w:szCs w:val="24"/>
              </w:rPr>
              <w:t xml:space="preserve">предложения по совершенствованию нормативно-правового и информационного обеспечения развития социальной инфраструктуры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 </w:t>
            </w:r>
            <w:r w:rsidR="00D34A06" w:rsidRPr="008675D2">
              <w:rPr>
                <w:color w:val="000000" w:themeColor="text1"/>
                <w:sz w:val="24"/>
                <w:szCs w:val="24"/>
              </w:rPr>
              <w:t>поселения</w:t>
            </w:r>
            <w:r w:rsidR="00AC091B" w:rsidRPr="008675D2">
              <w:rPr>
                <w:sz w:val="24"/>
                <w:szCs w:val="24"/>
              </w:rPr>
              <w:t>.</w:t>
            </w:r>
          </w:p>
        </w:tc>
      </w:tr>
      <w:tr w:rsidR="0064511B"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64511B" w:rsidRPr="008675D2" w:rsidRDefault="00AB45A4" w:rsidP="008675D2">
            <w:pPr>
              <w:autoSpaceDE w:val="0"/>
              <w:autoSpaceDN w:val="0"/>
              <w:adjustRightInd w:val="0"/>
              <w:contextualSpacing/>
              <w:jc w:val="center"/>
              <w:rPr>
                <w:color w:val="000000" w:themeColor="text1"/>
                <w:sz w:val="24"/>
                <w:szCs w:val="28"/>
              </w:rPr>
            </w:pPr>
            <w:r w:rsidRPr="008675D2">
              <w:rPr>
                <w:color w:val="000000" w:themeColor="text1"/>
                <w:sz w:val="24"/>
                <w:szCs w:val="28"/>
              </w:rPr>
              <w:lastRenderedPageBreak/>
              <w:t xml:space="preserve">Целевые показатели (индикаторы) </w:t>
            </w:r>
            <w:r w:rsidR="00D34A06" w:rsidRPr="008675D2">
              <w:rPr>
                <w:color w:val="000000" w:themeColor="text1"/>
                <w:sz w:val="24"/>
                <w:szCs w:val="28"/>
              </w:rPr>
              <w:t>обеспеченности населения объектами социальной инфраструктуры</w:t>
            </w:r>
          </w:p>
        </w:tc>
        <w:tc>
          <w:tcPr>
            <w:tcW w:w="6804" w:type="dxa"/>
            <w:tcBorders>
              <w:top w:val="single" w:sz="4" w:space="0" w:color="auto"/>
              <w:left w:val="single" w:sz="4" w:space="0" w:color="auto"/>
              <w:bottom w:val="single" w:sz="4" w:space="0" w:color="auto"/>
              <w:right w:val="single" w:sz="4" w:space="0" w:color="auto"/>
            </w:tcBorders>
          </w:tcPr>
          <w:p w:rsidR="001A773E" w:rsidRPr="008675D2" w:rsidRDefault="001A773E" w:rsidP="008675D2">
            <w:pPr>
              <w:pStyle w:val="af3"/>
              <w:widowControl/>
              <w:autoSpaceDE w:val="0"/>
              <w:autoSpaceDN w:val="0"/>
              <w:adjustRightInd w:val="0"/>
              <w:snapToGrid/>
              <w:ind w:left="0"/>
              <w:rPr>
                <w:bCs/>
                <w:sz w:val="24"/>
                <w:szCs w:val="24"/>
              </w:rPr>
            </w:pPr>
            <w:r w:rsidRPr="008675D2">
              <w:rPr>
                <w:bCs/>
                <w:sz w:val="24"/>
                <w:szCs w:val="24"/>
              </w:rPr>
              <w:t>В области развития образования:</w:t>
            </w:r>
          </w:p>
          <w:p w:rsidR="001A773E" w:rsidRPr="008675D2" w:rsidRDefault="002B412A" w:rsidP="008675D2">
            <w:pPr>
              <w:pStyle w:val="af3"/>
              <w:widowControl/>
              <w:autoSpaceDE w:val="0"/>
              <w:autoSpaceDN w:val="0"/>
              <w:adjustRightInd w:val="0"/>
              <w:snapToGrid/>
              <w:ind w:left="0"/>
              <w:rPr>
                <w:bCs/>
                <w:color w:val="000000" w:themeColor="text1"/>
                <w:sz w:val="24"/>
                <w:szCs w:val="24"/>
              </w:rPr>
            </w:pPr>
            <w:r w:rsidRPr="008675D2">
              <w:rPr>
                <w:bCs/>
                <w:sz w:val="24"/>
                <w:szCs w:val="24"/>
              </w:rPr>
              <w:t xml:space="preserve">- </w:t>
            </w:r>
            <w:r w:rsidR="001A773E" w:rsidRPr="008675D2">
              <w:rPr>
                <w:bCs/>
                <w:color w:val="000000" w:themeColor="text1"/>
                <w:sz w:val="24"/>
                <w:szCs w:val="24"/>
              </w:rPr>
              <w:t>повышение охвата детей всеми видами образования, развитие профильного обучения;</w:t>
            </w:r>
          </w:p>
          <w:p w:rsidR="001A773E" w:rsidRPr="008675D2" w:rsidRDefault="001A773E"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 xml:space="preserve">- </w:t>
            </w:r>
            <w:r w:rsidR="002B412A" w:rsidRPr="008675D2">
              <w:rPr>
                <w:color w:val="000000"/>
                <w:sz w:val="24"/>
                <w:szCs w:val="24"/>
              </w:rPr>
              <w:t>строительство детского сада на 75 мест</w:t>
            </w:r>
            <w:r w:rsidR="002B412A" w:rsidRPr="008675D2">
              <w:rPr>
                <w:bCs/>
                <w:color w:val="000000" w:themeColor="text1"/>
                <w:sz w:val="24"/>
                <w:szCs w:val="24"/>
              </w:rPr>
              <w:t>;</w:t>
            </w:r>
          </w:p>
          <w:p w:rsidR="002B412A" w:rsidRPr="008675D2" w:rsidRDefault="002B412A" w:rsidP="008675D2">
            <w:pPr>
              <w:pStyle w:val="af3"/>
              <w:widowControl/>
              <w:autoSpaceDE w:val="0"/>
              <w:autoSpaceDN w:val="0"/>
              <w:adjustRightInd w:val="0"/>
              <w:snapToGrid/>
              <w:ind w:left="0"/>
              <w:rPr>
                <w:color w:val="000000"/>
                <w:sz w:val="24"/>
                <w:szCs w:val="24"/>
              </w:rPr>
            </w:pPr>
            <w:r w:rsidRPr="008675D2">
              <w:rPr>
                <w:bCs/>
                <w:color w:val="000000" w:themeColor="text1"/>
                <w:sz w:val="24"/>
                <w:szCs w:val="24"/>
              </w:rPr>
              <w:t xml:space="preserve">- </w:t>
            </w:r>
            <w:r w:rsidRPr="008675D2">
              <w:rPr>
                <w:color w:val="000000"/>
                <w:sz w:val="24"/>
                <w:szCs w:val="24"/>
              </w:rPr>
              <w:t>перепрофилирование существующего здания школы в ст-це Калужской в детский сад на 75 мест с центром развития ребенка;</w:t>
            </w:r>
          </w:p>
          <w:p w:rsidR="002B412A" w:rsidRPr="008675D2" w:rsidRDefault="002B412A" w:rsidP="008675D2">
            <w:pPr>
              <w:pStyle w:val="af3"/>
              <w:widowControl/>
              <w:autoSpaceDE w:val="0"/>
              <w:autoSpaceDN w:val="0"/>
              <w:adjustRightInd w:val="0"/>
              <w:snapToGrid/>
              <w:ind w:left="0"/>
              <w:rPr>
                <w:bCs/>
                <w:color w:val="000000" w:themeColor="text1"/>
                <w:sz w:val="24"/>
                <w:szCs w:val="24"/>
              </w:rPr>
            </w:pPr>
            <w:r w:rsidRPr="008675D2">
              <w:rPr>
                <w:color w:val="000000"/>
                <w:sz w:val="24"/>
                <w:szCs w:val="24"/>
              </w:rPr>
              <w:t>- строительство школы ст-це Калужской на 280 мест</w:t>
            </w:r>
            <w:r w:rsidR="005B498D" w:rsidRPr="008675D2">
              <w:rPr>
                <w:color w:val="000000"/>
                <w:sz w:val="24"/>
                <w:szCs w:val="24"/>
              </w:rPr>
              <w:t>.</w:t>
            </w:r>
          </w:p>
          <w:p w:rsidR="001A773E" w:rsidRPr="008675D2" w:rsidRDefault="001A773E"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В области развития здравоохранения:</w:t>
            </w:r>
          </w:p>
          <w:p w:rsidR="001A773E" w:rsidRPr="008675D2" w:rsidRDefault="001A773E"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 xml:space="preserve">- </w:t>
            </w:r>
            <w:r w:rsidR="002B412A" w:rsidRPr="008675D2">
              <w:rPr>
                <w:sz w:val="24"/>
                <w:szCs w:val="24"/>
              </w:rPr>
              <w:t>строительство в ст-це Калужской амбулатории</w:t>
            </w:r>
            <w:r w:rsidRPr="008675D2">
              <w:rPr>
                <w:bCs/>
                <w:color w:val="000000" w:themeColor="text1"/>
                <w:sz w:val="24"/>
                <w:szCs w:val="24"/>
              </w:rPr>
              <w:t>;</w:t>
            </w:r>
          </w:p>
          <w:p w:rsidR="001A773E" w:rsidRPr="008675D2" w:rsidRDefault="001A773E"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 xml:space="preserve">- </w:t>
            </w:r>
            <w:r w:rsidR="002B412A" w:rsidRPr="008675D2">
              <w:rPr>
                <w:sz w:val="24"/>
                <w:szCs w:val="24"/>
              </w:rPr>
              <w:t>строительство аптек</w:t>
            </w:r>
            <w:r w:rsidR="002B412A" w:rsidRPr="008675D2">
              <w:rPr>
                <w:bCs/>
                <w:color w:val="000000" w:themeColor="text1"/>
                <w:sz w:val="24"/>
                <w:szCs w:val="24"/>
              </w:rPr>
              <w:t>.</w:t>
            </w:r>
          </w:p>
          <w:p w:rsidR="001A773E" w:rsidRPr="008675D2" w:rsidRDefault="001A773E"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В области развития культуры:</w:t>
            </w:r>
          </w:p>
          <w:p w:rsidR="001A773E" w:rsidRPr="008675D2" w:rsidRDefault="001A773E"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 развитие материально – технической базы учреждений культуры;</w:t>
            </w:r>
          </w:p>
          <w:p w:rsidR="001A773E" w:rsidRPr="008675D2" w:rsidRDefault="001A773E" w:rsidP="008675D2">
            <w:pPr>
              <w:pStyle w:val="af3"/>
              <w:widowControl/>
              <w:autoSpaceDE w:val="0"/>
              <w:autoSpaceDN w:val="0"/>
              <w:adjustRightInd w:val="0"/>
              <w:snapToGrid/>
              <w:ind w:left="0"/>
              <w:rPr>
                <w:color w:val="000000"/>
                <w:sz w:val="24"/>
                <w:szCs w:val="24"/>
              </w:rPr>
            </w:pPr>
            <w:r w:rsidRPr="008675D2">
              <w:rPr>
                <w:bCs/>
                <w:color w:val="000000" w:themeColor="text1"/>
                <w:sz w:val="24"/>
                <w:szCs w:val="24"/>
              </w:rPr>
              <w:t xml:space="preserve">- </w:t>
            </w:r>
            <w:r w:rsidR="005B498D" w:rsidRPr="008675D2">
              <w:rPr>
                <w:sz w:val="24"/>
                <w:szCs w:val="24"/>
              </w:rPr>
              <w:t xml:space="preserve">строительство помещения для культурно-массовой воспитательной работы, досуга и любительской деятельности </w:t>
            </w:r>
            <w:r w:rsidR="005B498D" w:rsidRPr="008675D2">
              <w:rPr>
                <w:color w:val="000000"/>
                <w:sz w:val="24"/>
                <w:szCs w:val="24"/>
              </w:rPr>
              <w:t>– 120 м</w:t>
            </w:r>
            <w:r w:rsidR="005B498D" w:rsidRPr="008675D2">
              <w:rPr>
                <w:color w:val="000000"/>
                <w:sz w:val="24"/>
                <w:szCs w:val="24"/>
                <w:vertAlign w:val="superscript"/>
              </w:rPr>
              <w:t>2</w:t>
            </w:r>
            <w:r w:rsidR="005B498D" w:rsidRPr="008675D2">
              <w:rPr>
                <w:color w:val="000000"/>
                <w:sz w:val="24"/>
                <w:szCs w:val="24"/>
              </w:rPr>
              <w:t>;</w:t>
            </w:r>
          </w:p>
          <w:p w:rsidR="005B498D" w:rsidRPr="008675D2" w:rsidRDefault="005B498D" w:rsidP="008675D2">
            <w:pPr>
              <w:pStyle w:val="af3"/>
              <w:widowControl/>
              <w:autoSpaceDE w:val="0"/>
              <w:autoSpaceDN w:val="0"/>
              <w:adjustRightInd w:val="0"/>
              <w:snapToGrid/>
              <w:ind w:left="0"/>
              <w:rPr>
                <w:bCs/>
                <w:color w:val="000000" w:themeColor="text1"/>
                <w:sz w:val="24"/>
                <w:szCs w:val="24"/>
              </w:rPr>
            </w:pPr>
            <w:r w:rsidRPr="008675D2">
              <w:rPr>
                <w:color w:val="000000"/>
                <w:sz w:val="24"/>
                <w:szCs w:val="24"/>
              </w:rPr>
              <w:t xml:space="preserve">- </w:t>
            </w:r>
            <w:r w:rsidRPr="008675D2">
              <w:rPr>
                <w:sz w:val="24"/>
                <w:szCs w:val="24"/>
              </w:rPr>
              <w:t>реконструкция существующего здания ДК.</w:t>
            </w:r>
          </w:p>
          <w:p w:rsidR="001A773E" w:rsidRPr="008675D2" w:rsidRDefault="001A773E"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В области физической культуры и спорта:</w:t>
            </w:r>
          </w:p>
          <w:p w:rsidR="001A773E" w:rsidRPr="008675D2" w:rsidRDefault="001A773E"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 обеспечение доступности и привлекательности занятий</w:t>
            </w:r>
          </w:p>
          <w:p w:rsidR="001A773E" w:rsidRPr="008675D2" w:rsidRDefault="001A773E" w:rsidP="008675D2">
            <w:pPr>
              <w:widowControl/>
              <w:autoSpaceDE w:val="0"/>
              <w:autoSpaceDN w:val="0"/>
              <w:adjustRightInd w:val="0"/>
              <w:snapToGrid/>
              <w:rPr>
                <w:bCs/>
                <w:color w:val="000000" w:themeColor="text1"/>
                <w:sz w:val="24"/>
                <w:szCs w:val="24"/>
              </w:rPr>
            </w:pPr>
            <w:r w:rsidRPr="008675D2">
              <w:rPr>
                <w:bCs/>
                <w:color w:val="000000" w:themeColor="text1"/>
                <w:sz w:val="24"/>
                <w:szCs w:val="24"/>
              </w:rPr>
              <w:t>физической культурой и спортом для всех групп населения;</w:t>
            </w:r>
          </w:p>
          <w:p w:rsidR="001A773E" w:rsidRPr="008675D2" w:rsidRDefault="001A773E"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-увеличение числа систематически занимающихся физической культурой и спортом;</w:t>
            </w:r>
          </w:p>
          <w:p w:rsidR="001A773E" w:rsidRPr="008675D2" w:rsidRDefault="004511C7" w:rsidP="008675D2">
            <w:pPr>
              <w:pStyle w:val="af3"/>
              <w:widowControl/>
              <w:autoSpaceDE w:val="0"/>
              <w:autoSpaceDN w:val="0"/>
              <w:adjustRightInd w:val="0"/>
              <w:snapToGrid/>
              <w:ind w:left="0"/>
              <w:rPr>
                <w:bCs/>
                <w:color w:val="000000" w:themeColor="text1"/>
                <w:sz w:val="24"/>
                <w:szCs w:val="24"/>
              </w:rPr>
            </w:pPr>
            <w:r w:rsidRPr="008675D2">
              <w:rPr>
                <w:bCs/>
                <w:color w:val="000000" w:themeColor="text1"/>
                <w:sz w:val="24"/>
                <w:szCs w:val="24"/>
              </w:rPr>
              <w:t>-</w:t>
            </w:r>
            <w:r w:rsidR="001A773E" w:rsidRPr="008675D2">
              <w:rPr>
                <w:bCs/>
                <w:color w:val="000000" w:themeColor="text1"/>
                <w:sz w:val="24"/>
                <w:szCs w:val="24"/>
              </w:rPr>
              <w:t>повышение уровня обеспеченности спортивными объектами и сооружениями.</w:t>
            </w:r>
          </w:p>
        </w:tc>
      </w:tr>
      <w:tr w:rsidR="00E930AD"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Укрупненное</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описание</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запланированных</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мероприятий</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(инвестиционных</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проектов) по</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проектированию,</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строительству,</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реконструкции</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объектов</w:t>
            </w:r>
          </w:p>
          <w:p w:rsidR="00A11867"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социальной</w:t>
            </w:r>
          </w:p>
          <w:p w:rsidR="00E930AD" w:rsidRPr="008675D2" w:rsidRDefault="00A1186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инфраструктуры</w:t>
            </w:r>
          </w:p>
        </w:tc>
        <w:tc>
          <w:tcPr>
            <w:tcW w:w="6804" w:type="dxa"/>
            <w:tcBorders>
              <w:top w:val="single" w:sz="4" w:space="0" w:color="auto"/>
              <w:left w:val="single" w:sz="4" w:space="0" w:color="auto"/>
              <w:bottom w:val="single" w:sz="4" w:space="0" w:color="auto"/>
              <w:right w:val="single" w:sz="4" w:space="0" w:color="auto"/>
            </w:tcBorders>
          </w:tcPr>
          <w:p w:rsidR="00E930AD" w:rsidRPr="008675D2" w:rsidRDefault="00A11867" w:rsidP="008675D2">
            <w:pPr>
              <w:widowControl/>
              <w:tabs>
                <w:tab w:val="left" w:pos="885"/>
              </w:tabs>
              <w:autoSpaceDE w:val="0"/>
              <w:autoSpaceDN w:val="0"/>
              <w:adjustRightInd w:val="0"/>
              <w:snapToGrid/>
              <w:contextualSpacing/>
              <w:rPr>
                <w:color w:val="000000" w:themeColor="text1"/>
                <w:sz w:val="24"/>
                <w:szCs w:val="24"/>
              </w:rPr>
            </w:pPr>
            <w:r w:rsidRPr="008675D2">
              <w:rPr>
                <w:color w:val="000000" w:themeColor="text1"/>
                <w:sz w:val="24"/>
                <w:szCs w:val="24"/>
              </w:rPr>
              <w:t xml:space="preserve">- </w:t>
            </w:r>
            <w:r w:rsidR="005B498D" w:rsidRPr="008675D2">
              <w:rPr>
                <w:color w:val="000000"/>
                <w:sz w:val="24"/>
                <w:szCs w:val="24"/>
              </w:rPr>
              <w:t>Строительство двух детских сада по 75 мест каждый в ст-це Калужской</w:t>
            </w:r>
            <w:r w:rsidRPr="008675D2">
              <w:rPr>
                <w:color w:val="000000" w:themeColor="text1"/>
                <w:sz w:val="24"/>
                <w:szCs w:val="24"/>
              </w:rPr>
              <w:t>;</w:t>
            </w:r>
          </w:p>
          <w:p w:rsidR="00A11867" w:rsidRPr="008675D2" w:rsidRDefault="00A11867" w:rsidP="008675D2">
            <w:pPr>
              <w:widowControl/>
              <w:tabs>
                <w:tab w:val="left" w:pos="885"/>
              </w:tabs>
              <w:autoSpaceDE w:val="0"/>
              <w:autoSpaceDN w:val="0"/>
              <w:adjustRightInd w:val="0"/>
              <w:snapToGrid/>
              <w:contextualSpacing/>
              <w:rPr>
                <w:color w:val="000000" w:themeColor="text1"/>
                <w:sz w:val="24"/>
                <w:szCs w:val="24"/>
              </w:rPr>
            </w:pPr>
            <w:r w:rsidRPr="008675D2">
              <w:rPr>
                <w:color w:val="000000" w:themeColor="text1"/>
                <w:sz w:val="24"/>
                <w:szCs w:val="24"/>
              </w:rPr>
              <w:t xml:space="preserve">- </w:t>
            </w:r>
            <w:r w:rsidR="005B498D" w:rsidRPr="008675D2">
              <w:rPr>
                <w:color w:val="000000"/>
                <w:sz w:val="24"/>
                <w:szCs w:val="24"/>
              </w:rPr>
              <w:t>Строительство школы ст-це Калужской на 280 мест</w:t>
            </w:r>
            <w:r w:rsidRPr="008675D2">
              <w:rPr>
                <w:color w:val="000000" w:themeColor="text1"/>
                <w:sz w:val="24"/>
                <w:szCs w:val="24"/>
              </w:rPr>
              <w:t>;</w:t>
            </w:r>
          </w:p>
          <w:p w:rsidR="00A11867" w:rsidRPr="008675D2" w:rsidRDefault="00A11867" w:rsidP="008675D2">
            <w:pPr>
              <w:widowControl/>
              <w:tabs>
                <w:tab w:val="left" w:pos="885"/>
              </w:tabs>
              <w:autoSpaceDE w:val="0"/>
              <w:autoSpaceDN w:val="0"/>
              <w:adjustRightInd w:val="0"/>
              <w:snapToGrid/>
              <w:contextualSpacing/>
              <w:rPr>
                <w:color w:val="000000" w:themeColor="text1"/>
                <w:sz w:val="24"/>
                <w:szCs w:val="24"/>
              </w:rPr>
            </w:pPr>
            <w:r w:rsidRPr="008675D2">
              <w:rPr>
                <w:color w:val="000000" w:themeColor="text1"/>
                <w:sz w:val="24"/>
                <w:szCs w:val="24"/>
              </w:rPr>
              <w:t xml:space="preserve">- </w:t>
            </w:r>
            <w:r w:rsidR="005B498D" w:rsidRPr="008675D2">
              <w:rPr>
                <w:sz w:val="24"/>
                <w:szCs w:val="24"/>
              </w:rPr>
              <w:t>Строительство в ст-це Калужской амбулатории на 45 посещений в смену</w:t>
            </w:r>
            <w:r w:rsidRPr="008675D2">
              <w:rPr>
                <w:color w:val="000000" w:themeColor="text1"/>
                <w:sz w:val="24"/>
                <w:szCs w:val="24"/>
              </w:rPr>
              <w:t>;</w:t>
            </w:r>
          </w:p>
          <w:p w:rsidR="00A11867" w:rsidRPr="008675D2" w:rsidRDefault="005B498D" w:rsidP="008675D2">
            <w:pPr>
              <w:widowControl/>
              <w:tabs>
                <w:tab w:val="left" w:pos="885"/>
              </w:tabs>
              <w:autoSpaceDE w:val="0"/>
              <w:autoSpaceDN w:val="0"/>
              <w:adjustRightInd w:val="0"/>
              <w:snapToGrid/>
              <w:contextualSpacing/>
              <w:rPr>
                <w:color w:val="000000" w:themeColor="text1"/>
                <w:sz w:val="24"/>
                <w:szCs w:val="24"/>
              </w:rPr>
            </w:pPr>
            <w:r w:rsidRPr="008675D2">
              <w:rPr>
                <w:sz w:val="24"/>
                <w:szCs w:val="24"/>
              </w:rPr>
              <w:t xml:space="preserve">- Строительство помещения для культурно-массовой воспитательной работы, досуга и любительской деятельности </w:t>
            </w:r>
            <w:r w:rsidRPr="008675D2">
              <w:rPr>
                <w:color w:val="000000"/>
                <w:sz w:val="24"/>
                <w:szCs w:val="24"/>
              </w:rPr>
              <w:t>– 120 м</w:t>
            </w:r>
            <w:r w:rsidRPr="008675D2">
              <w:rPr>
                <w:color w:val="000000"/>
                <w:sz w:val="24"/>
                <w:szCs w:val="24"/>
                <w:vertAlign w:val="superscript"/>
              </w:rPr>
              <w:t>2</w:t>
            </w:r>
            <w:r w:rsidR="00A11867" w:rsidRPr="008675D2">
              <w:rPr>
                <w:color w:val="000000" w:themeColor="text1"/>
                <w:sz w:val="24"/>
                <w:szCs w:val="24"/>
              </w:rPr>
              <w:t>;</w:t>
            </w:r>
          </w:p>
          <w:p w:rsidR="00A11867" w:rsidRPr="008675D2" w:rsidRDefault="00A11867" w:rsidP="008675D2">
            <w:pPr>
              <w:widowControl/>
              <w:tabs>
                <w:tab w:val="left" w:pos="885"/>
              </w:tabs>
              <w:autoSpaceDE w:val="0"/>
              <w:autoSpaceDN w:val="0"/>
              <w:adjustRightInd w:val="0"/>
              <w:snapToGrid/>
              <w:contextualSpacing/>
              <w:rPr>
                <w:color w:val="000000" w:themeColor="text1"/>
                <w:sz w:val="24"/>
                <w:szCs w:val="24"/>
              </w:rPr>
            </w:pPr>
            <w:r w:rsidRPr="008675D2">
              <w:rPr>
                <w:color w:val="000000" w:themeColor="text1"/>
                <w:sz w:val="24"/>
                <w:szCs w:val="24"/>
              </w:rPr>
              <w:t xml:space="preserve">- </w:t>
            </w:r>
            <w:r w:rsidR="005B498D" w:rsidRPr="008675D2">
              <w:rPr>
                <w:color w:val="000000"/>
                <w:sz w:val="24"/>
                <w:szCs w:val="24"/>
              </w:rPr>
              <w:t xml:space="preserve">Строительство </w:t>
            </w:r>
            <w:r w:rsidR="005B498D" w:rsidRPr="008675D2">
              <w:rPr>
                <w:sz w:val="24"/>
                <w:szCs w:val="24"/>
              </w:rPr>
              <w:t>физкультурно-спортивных сооружений общей площадью 1,7 га</w:t>
            </w:r>
            <w:r w:rsidRPr="008675D2">
              <w:rPr>
                <w:color w:val="000000" w:themeColor="text1"/>
                <w:sz w:val="24"/>
                <w:szCs w:val="24"/>
              </w:rPr>
              <w:t>;</w:t>
            </w:r>
          </w:p>
          <w:p w:rsidR="00A11867" w:rsidRPr="008675D2" w:rsidRDefault="006D1661" w:rsidP="008675D2">
            <w:pPr>
              <w:widowControl/>
              <w:tabs>
                <w:tab w:val="left" w:pos="885"/>
              </w:tabs>
              <w:autoSpaceDE w:val="0"/>
              <w:autoSpaceDN w:val="0"/>
              <w:adjustRightInd w:val="0"/>
              <w:snapToGrid/>
              <w:contextualSpacing/>
              <w:rPr>
                <w:color w:val="000000" w:themeColor="text1"/>
                <w:sz w:val="24"/>
                <w:szCs w:val="24"/>
              </w:rPr>
            </w:pPr>
            <w:r w:rsidRPr="008675D2">
              <w:rPr>
                <w:color w:val="000000" w:themeColor="text1"/>
                <w:sz w:val="24"/>
                <w:szCs w:val="24"/>
              </w:rPr>
              <w:t xml:space="preserve">- </w:t>
            </w:r>
            <w:r w:rsidR="005B498D" w:rsidRPr="008675D2">
              <w:rPr>
                <w:color w:val="000000"/>
                <w:sz w:val="24"/>
                <w:szCs w:val="24"/>
              </w:rPr>
              <w:t>Строительство спортивных залов общего пользования площадью не менее 190 м</w:t>
            </w:r>
            <w:r w:rsidR="005B498D" w:rsidRPr="008675D2">
              <w:rPr>
                <w:color w:val="000000"/>
                <w:sz w:val="24"/>
                <w:szCs w:val="24"/>
                <w:vertAlign w:val="superscript"/>
              </w:rPr>
              <w:t>2</w:t>
            </w:r>
            <w:r w:rsidR="00A11867" w:rsidRPr="008675D2">
              <w:rPr>
                <w:color w:val="000000" w:themeColor="text1"/>
                <w:sz w:val="24"/>
                <w:szCs w:val="24"/>
              </w:rPr>
              <w:t>;</w:t>
            </w:r>
          </w:p>
          <w:p w:rsidR="00A11867" w:rsidRPr="008675D2" w:rsidRDefault="00A11867" w:rsidP="008675D2">
            <w:pPr>
              <w:widowControl/>
              <w:tabs>
                <w:tab w:val="left" w:pos="885"/>
              </w:tabs>
              <w:autoSpaceDE w:val="0"/>
              <w:autoSpaceDN w:val="0"/>
              <w:adjustRightInd w:val="0"/>
              <w:snapToGrid/>
              <w:contextualSpacing/>
              <w:rPr>
                <w:color w:val="000000"/>
                <w:sz w:val="24"/>
                <w:szCs w:val="24"/>
              </w:rPr>
            </w:pPr>
            <w:r w:rsidRPr="008675D2">
              <w:rPr>
                <w:color w:val="000000" w:themeColor="text1"/>
                <w:sz w:val="24"/>
                <w:szCs w:val="24"/>
              </w:rPr>
              <w:t xml:space="preserve">- </w:t>
            </w:r>
            <w:r w:rsidR="005B498D" w:rsidRPr="008675D2">
              <w:rPr>
                <w:color w:val="000000"/>
                <w:sz w:val="24"/>
                <w:szCs w:val="24"/>
              </w:rPr>
              <w:t xml:space="preserve">Строительство </w:t>
            </w:r>
            <w:r w:rsidR="004511C7" w:rsidRPr="008675D2">
              <w:rPr>
                <w:color w:val="000000"/>
                <w:sz w:val="24"/>
                <w:szCs w:val="24"/>
              </w:rPr>
              <w:t>бассейна</w:t>
            </w:r>
            <w:r w:rsidR="005B498D" w:rsidRPr="008675D2">
              <w:rPr>
                <w:color w:val="000000"/>
                <w:sz w:val="24"/>
                <w:szCs w:val="24"/>
              </w:rPr>
              <w:t xml:space="preserve"> крытого и открытого общего пользования 60 м</w:t>
            </w:r>
            <w:r w:rsidR="005B498D" w:rsidRPr="008675D2">
              <w:rPr>
                <w:color w:val="000000"/>
                <w:sz w:val="24"/>
                <w:szCs w:val="24"/>
                <w:vertAlign w:val="superscript"/>
              </w:rPr>
              <w:t>2</w:t>
            </w:r>
            <w:r w:rsidR="005B498D" w:rsidRPr="008675D2">
              <w:rPr>
                <w:color w:val="000000"/>
                <w:sz w:val="24"/>
                <w:szCs w:val="24"/>
              </w:rPr>
              <w:t xml:space="preserve"> зеркала воды;</w:t>
            </w:r>
          </w:p>
          <w:p w:rsidR="005B498D" w:rsidRPr="008675D2" w:rsidRDefault="005B498D" w:rsidP="008675D2">
            <w:pPr>
              <w:widowControl/>
              <w:tabs>
                <w:tab w:val="left" w:pos="885"/>
              </w:tabs>
              <w:autoSpaceDE w:val="0"/>
              <w:autoSpaceDN w:val="0"/>
              <w:adjustRightInd w:val="0"/>
              <w:snapToGrid/>
              <w:contextualSpacing/>
              <w:rPr>
                <w:bCs/>
                <w:color w:val="000000" w:themeColor="text1"/>
                <w:sz w:val="24"/>
                <w:szCs w:val="24"/>
              </w:rPr>
            </w:pPr>
            <w:r w:rsidRPr="008675D2">
              <w:rPr>
                <w:color w:val="000000"/>
                <w:sz w:val="24"/>
                <w:szCs w:val="24"/>
              </w:rPr>
              <w:lastRenderedPageBreak/>
              <w:t>- Строительство</w:t>
            </w:r>
            <w:r w:rsidRPr="008675D2">
              <w:rPr>
                <w:spacing w:val="-2"/>
                <w:sz w:val="24"/>
                <w:szCs w:val="24"/>
              </w:rPr>
              <w:t xml:space="preserve"> спортивно-досугового центра </w:t>
            </w:r>
            <w:r w:rsidRPr="008675D2">
              <w:rPr>
                <w:sz w:val="24"/>
                <w:szCs w:val="24"/>
              </w:rPr>
              <w:t>общей площадью не менее 720 м</w:t>
            </w:r>
            <w:r w:rsidRPr="008675D2">
              <w:rPr>
                <w:sz w:val="24"/>
                <w:szCs w:val="24"/>
                <w:vertAlign w:val="superscript"/>
              </w:rPr>
              <w:t xml:space="preserve">2 </w:t>
            </w:r>
            <w:r w:rsidRPr="008675D2">
              <w:rPr>
                <w:sz w:val="24"/>
                <w:szCs w:val="24"/>
              </w:rPr>
              <w:t>.</w:t>
            </w:r>
          </w:p>
        </w:tc>
      </w:tr>
      <w:tr w:rsidR="0064511B"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64511B" w:rsidRPr="008675D2" w:rsidRDefault="0064511B" w:rsidP="008675D2">
            <w:pPr>
              <w:autoSpaceDE w:val="0"/>
              <w:autoSpaceDN w:val="0"/>
              <w:adjustRightInd w:val="0"/>
              <w:contextualSpacing/>
              <w:jc w:val="center"/>
              <w:rPr>
                <w:color w:val="000000" w:themeColor="text1"/>
                <w:sz w:val="24"/>
                <w:szCs w:val="28"/>
              </w:rPr>
            </w:pPr>
            <w:r w:rsidRPr="008675D2">
              <w:rPr>
                <w:color w:val="000000" w:themeColor="text1"/>
                <w:sz w:val="24"/>
                <w:szCs w:val="28"/>
              </w:rPr>
              <w:lastRenderedPageBreak/>
              <w:t>Сроки</w:t>
            </w:r>
            <w:r w:rsidR="00356CE1" w:rsidRPr="008675D2">
              <w:rPr>
                <w:color w:val="000000" w:themeColor="text1"/>
                <w:sz w:val="24"/>
                <w:szCs w:val="28"/>
              </w:rPr>
              <w:t xml:space="preserve"> и этапы</w:t>
            </w:r>
            <w:r w:rsidRPr="008675D2">
              <w:rPr>
                <w:color w:val="000000" w:themeColor="text1"/>
                <w:sz w:val="24"/>
                <w:szCs w:val="28"/>
              </w:rPr>
              <w:t xml:space="preserve"> </w:t>
            </w:r>
            <w:r w:rsidR="00356CE1" w:rsidRPr="008675D2">
              <w:rPr>
                <w:color w:val="000000" w:themeColor="text1"/>
                <w:sz w:val="24"/>
                <w:szCs w:val="28"/>
              </w:rPr>
              <w:t>реализации Программы</w:t>
            </w:r>
          </w:p>
        </w:tc>
        <w:tc>
          <w:tcPr>
            <w:tcW w:w="6804" w:type="dxa"/>
            <w:tcBorders>
              <w:top w:val="single" w:sz="4" w:space="0" w:color="auto"/>
              <w:left w:val="single" w:sz="4" w:space="0" w:color="auto"/>
              <w:bottom w:val="single" w:sz="4" w:space="0" w:color="auto"/>
              <w:right w:val="single" w:sz="4" w:space="0" w:color="auto"/>
            </w:tcBorders>
          </w:tcPr>
          <w:p w:rsidR="0064511B" w:rsidRPr="008675D2" w:rsidRDefault="0085269C" w:rsidP="008675D2">
            <w:pPr>
              <w:contextualSpacing/>
              <w:rPr>
                <w:color w:val="000000" w:themeColor="text1"/>
                <w:sz w:val="24"/>
                <w:szCs w:val="24"/>
              </w:rPr>
            </w:pPr>
            <w:r w:rsidRPr="008675D2">
              <w:rPr>
                <w:rFonts w:eastAsia="Calibri"/>
                <w:sz w:val="24"/>
                <w:szCs w:val="24"/>
              </w:rPr>
              <w:t xml:space="preserve">Мероприятия Программы охватывают период </w:t>
            </w:r>
            <w:r w:rsidRPr="008675D2">
              <w:rPr>
                <w:sz w:val="24"/>
                <w:szCs w:val="24"/>
              </w:rPr>
              <w:t>2017 - 20</w:t>
            </w:r>
            <w:r w:rsidR="002D2764" w:rsidRPr="008675D2">
              <w:rPr>
                <w:sz w:val="24"/>
                <w:szCs w:val="24"/>
              </w:rPr>
              <w:t>30</w:t>
            </w:r>
            <w:r w:rsidRPr="008675D2">
              <w:rPr>
                <w:sz w:val="24"/>
                <w:szCs w:val="24"/>
              </w:rPr>
              <w:t xml:space="preserve"> годы. </w:t>
            </w:r>
            <w:r w:rsidR="00356CE1" w:rsidRPr="008675D2">
              <w:rPr>
                <w:color w:val="000000" w:themeColor="text1"/>
                <w:sz w:val="24"/>
                <w:szCs w:val="24"/>
              </w:rPr>
              <w:t>Мероприятия и целевые показатели (индикаторы), 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w:t>
            </w:r>
          </w:p>
          <w:p w:rsidR="0085269C" w:rsidRPr="008675D2" w:rsidRDefault="0085269C" w:rsidP="008675D2">
            <w:pPr>
              <w:rPr>
                <w:sz w:val="24"/>
                <w:szCs w:val="24"/>
              </w:rPr>
            </w:pPr>
            <w:r w:rsidRPr="008675D2">
              <w:rPr>
                <w:sz w:val="24"/>
                <w:szCs w:val="24"/>
              </w:rPr>
              <w:t>Срок Программы: 2017-20</w:t>
            </w:r>
            <w:r w:rsidR="002D2764" w:rsidRPr="008675D2">
              <w:rPr>
                <w:sz w:val="24"/>
                <w:szCs w:val="24"/>
              </w:rPr>
              <w:t>30</w:t>
            </w:r>
            <w:r w:rsidRPr="008675D2">
              <w:rPr>
                <w:sz w:val="24"/>
                <w:szCs w:val="24"/>
              </w:rPr>
              <w:t xml:space="preserve"> гг. Этапы Программы:</w:t>
            </w:r>
          </w:p>
          <w:p w:rsidR="0085269C" w:rsidRPr="008675D2" w:rsidRDefault="0085269C" w:rsidP="008675D2">
            <w:pPr>
              <w:rPr>
                <w:sz w:val="24"/>
                <w:szCs w:val="24"/>
              </w:rPr>
            </w:pPr>
            <w:r w:rsidRPr="008675D2">
              <w:rPr>
                <w:sz w:val="24"/>
                <w:szCs w:val="24"/>
              </w:rPr>
              <w:t>1 этап – 2017-2021 г.;</w:t>
            </w:r>
          </w:p>
          <w:p w:rsidR="00957819" w:rsidRPr="008675D2" w:rsidRDefault="0085269C" w:rsidP="008675D2">
            <w:pPr>
              <w:contextualSpacing/>
              <w:rPr>
                <w:sz w:val="24"/>
                <w:szCs w:val="24"/>
              </w:rPr>
            </w:pPr>
            <w:r w:rsidRPr="008675D2">
              <w:rPr>
                <w:sz w:val="24"/>
                <w:szCs w:val="24"/>
              </w:rPr>
              <w:t>2 этап – 2022-20</w:t>
            </w:r>
            <w:r w:rsidR="002D2764" w:rsidRPr="008675D2">
              <w:rPr>
                <w:sz w:val="24"/>
                <w:szCs w:val="24"/>
              </w:rPr>
              <w:t>30</w:t>
            </w:r>
            <w:r w:rsidRPr="008675D2">
              <w:rPr>
                <w:sz w:val="24"/>
                <w:szCs w:val="24"/>
              </w:rPr>
              <w:t xml:space="preserve"> гг.</w:t>
            </w:r>
          </w:p>
        </w:tc>
      </w:tr>
      <w:tr w:rsidR="0064511B"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64511B" w:rsidRPr="008675D2" w:rsidRDefault="00812197"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Объемы и источники финансирования Программы</w:t>
            </w:r>
          </w:p>
        </w:tc>
        <w:tc>
          <w:tcPr>
            <w:tcW w:w="6804" w:type="dxa"/>
            <w:tcBorders>
              <w:top w:val="single" w:sz="4" w:space="0" w:color="auto"/>
              <w:left w:val="single" w:sz="4" w:space="0" w:color="auto"/>
              <w:bottom w:val="single" w:sz="4" w:space="0" w:color="auto"/>
              <w:right w:val="single" w:sz="4" w:space="0" w:color="auto"/>
            </w:tcBorders>
          </w:tcPr>
          <w:p w:rsidR="0064511B" w:rsidRPr="008675D2" w:rsidRDefault="0064511B" w:rsidP="008675D2">
            <w:pPr>
              <w:contextualSpacing/>
              <w:rPr>
                <w:color w:val="000000" w:themeColor="text1"/>
                <w:sz w:val="24"/>
                <w:szCs w:val="24"/>
              </w:rPr>
            </w:pPr>
            <w:r w:rsidRPr="008675D2">
              <w:rPr>
                <w:color w:val="000000" w:themeColor="text1"/>
                <w:sz w:val="24"/>
                <w:szCs w:val="24"/>
              </w:rPr>
              <w:t xml:space="preserve">Общий объем финансирования Программы составляет в </w:t>
            </w:r>
            <w:r w:rsidR="00AA6F3F" w:rsidRPr="008675D2">
              <w:rPr>
                <w:color w:val="000000" w:themeColor="text1"/>
                <w:sz w:val="24"/>
                <w:szCs w:val="24"/>
              </w:rPr>
              <w:t>201</w:t>
            </w:r>
            <w:r w:rsidR="00054CBE" w:rsidRPr="008675D2">
              <w:rPr>
                <w:color w:val="000000" w:themeColor="text1"/>
                <w:sz w:val="24"/>
                <w:szCs w:val="24"/>
              </w:rPr>
              <w:t>7</w:t>
            </w:r>
            <w:r w:rsidRPr="008675D2">
              <w:rPr>
                <w:color w:val="000000" w:themeColor="text1"/>
                <w:sz w:val="24"/>
                <w:szCs w:val="24"/>
              </w:rPr>
              <w:t xml:space="preserve"> – </w:t>
            </w:r>
            <w:r w:rsidR="001B5FE2" w:rsidRPr="008675D2">
              <w:rPr>
                <w:color w:val="000000" w:themeColor="text1"/>
                <w:sz w:val="24"/>
                <w:szCs w:val="24"/>
              </w:rPr>
              <w:t>20</w:t>
            </w:r>
            <w:r w:rsidR="0083343D" w:rsidRPr="008675D2">
              <w:rPr>
                <w:color w:val="000000" w:themeColor="text1"/>
                <w:sz w:val="24"/>
                <w:szCs w:val="24"/>
              </w:rPr>
              <w:t>30</w:t>
            </w:r>
            <w:r w:rsidRPr="008675D2">
              <w:rPr>
                <w:color w:val="000000" w:themeColor="text1"/>
                <w:sz w:val="24"/>
                <w:szCs w:val="24"/>
              </w:rPr>
              <w:t xml:space="preserve"> годах </w:t>
            </w:r>
            <w:r w:rsidR="003E0918" w:rsidRPr="008675D2">
              <w:rPr>
                <w:color w:val="000000" w:themeColor="text1"/>
                <w:sz w:val="24"/>
                <w:szCs w:val="24"/>
              </w:rPr>
              <w:t>–</w:t>
            </w:r>
            <w:r w:rsidR="00A57A6F" w:rsidRPr="008675D2">
              <w:rPr>
                <w:color w:val="000000" w:themeColor="text1"/>
                <w:sz w:val="24"/>
                <w:szCs w:val="24"/>
              </w:rPr>
              <w:t xml:space="preserve"> </w:t>
            </w:r>
            <w:r w:rsidR="00A80F82" w:rsidRPr="008675D2">
              <w:rPr>
                <w:color w:val="000000"/>
                <w:sz w:val="24"/>
                <w:szCs w:val="24"/>
              </w:rPr>
              <w:t xml:space="preserve">449930 </w:t>
            </w:r>
            <w:r w:rsidR="00640E1A" w:rsidRPr="008675D2">
              <w:rPr>
                <w:color w:val="000000" w:themeColor="text1"/>
                <w:sz w:val="24"/>
                <w:szCs w:val="24"/>
              </w:rPr>
              <w:t xml:space="preserve">тыс. рублей </w:t>
            </w:r>
            <w:r w:rsidR="00AA6F3F" w:rsidRPr="008675D2">
              <w:rPr>
                <w:color w:val="000000" w:themeColor="text1"/>
                <w:sz w:val="24"/>
                <w:szCs w:val="24"/>
              </w:rPr>
              <w:t>за счет бюджетных средств разных уровней</w:t>
            </w:r>
            <w:r w:rsidR="00196E4F" w:rsidRPr="008675D2">
              <w:rPr>
                <w:color w:val="000000" w:themeColor="text1"/>
                <w:sz w:val="24"/>
                <w:szCs w:val="24"/>
              </w:rPr>
              <w:t xml:space="preserve"> и прив</w:t>
            </w:r>
            <w:r w:rsidR="00AA6F3F" w:rsidRPr="008675D2">
              <w:rPr>
                <w:color w:val="000000" w:themeColor="text1"/>
                <w:sz w:val="24"/>
                <w:szCs w:val="24"/>
              </w:rPr>
              <w:t>лечения внебюджетных источников.</w:t>
            </w:r>
          </w:p>
          <w:p w:rsidR="0064511B" w:rsidRPr="008675D2" w:rsidRDefault="0064511B" w:rsidP="008675D2">
            <w:pPr>
              <w:contextualSpacing/>
              <w:rPr>
                <w:color w:val="000000" w:themeColor="text1"/>
                <w:sz w:val="24"/>
                <w:szCs w:val="24"/>
              </w:rPr>
            </w:pPr>
            <w:r w:rsidRPr="008675D2">
              <w:rPr>
                <w:color w:val="000000" w:themeColor="text1"/>
                <w:sz w:val="24"/>
                <w:szCs w:val="24"/>
              </w:rPr>
              <w:t xml:space="preserve">Бюджетные ассигнования, предусмотренные в плановом </w:t>
            </w:r>
            <w:r w:rsidR="00AA6F3F" w:rsidRPr="008675D2">
              <w:rPr>
                <w:color w:val="000000" w:themeColor="text1"/>
                <w:sz w:val="24"/>
                <w:szCs w:val="24"/>
              </w:rPr>
              <w:t>периоде 201</w:t>
            </w:r>
            <w:r w:rsidR="00054CBE" w:rsidRPr="008675D2">
              <w:rPr>
                <w:color w:val="000000" w:themeColor="text1"/>
                <w:sz w:val="24"/>
                <w:szCs w:val="24"/>
              </w:rPr>
              <w:t>7</w:t>
            </w:r>
            <w:r w:rsidR="00A57A6F" w:rsidRPr="008675D2">
              <w:rPr>
                <w:color w:val="000000" w:themeColor="text1"/>
                <w:sz w:val="24"/>
                <w:szCs w:val="24"/>
              </w:rPr>
              <w:t xml:space="preserve"> </w:t>
            </w:r>
            <w:r w:rsidR="00223080" w:rsidRPr="008675D2">
              <w:rPr>
                <w:color w:val="000000" w:themeColor="text1"/>
                <w:sz w:val="24"/>
                <w:szCs w:val="24"/>
              </w:rPr>
              <w:t>– </w:t>
            </w:r>
            <w:r w:rsidR="001B5FE2" w:rsidRPr="008675D2">
              <w:rPr>
                <w:color w:val="000000" w:themeColor="text1"/>
                <w:sz w:val="24"/>
                <w:szCs w:val="24"/>
              </w:rPr>
              <w:t>20</w:t>
            </w:r>
            <w:r w:rsidR="0083343D" w:rsidRPr="008675D2">
              <w:rPr>
                <w:color w:val="000000" w:themeColor="text1"/>
                <w:sz w:val="24"/>
                <w:szCs w:val="24"/>
              </w:rPr>
              <w:t>30</w:t>
            </w:r>
            <w:r w:rsidRPr="008675D2">
              <w:rPr>
                <w:color w:val="000000" w:themeColor="text1"/>
                <w:sz w:val="24"/>
                <w:szCs w:val="24"/>
              </w:rPr>
              <w:t xml:space="preserve"> годов, могут быть уточнены при формировании проекта местного бюджета</w:t>
            </w:r>
            <w:r w:rsidR="00223080" w:rsidRPr="008675D2">
              <w:rPr>
                <w:color w:val="000000" w:themeColor="text1"/>
                <w:sz w:val="24"/>
                <w:szCs w:val="24"/>
              </w:rPr>
              <w:t>.</w:t>
            </w:r>
          </w:p>
          <w:p w:rsidR="00644E50" w:rsidRPr="008675D2" w:rsidRDefault="00644E50" w:rsidP="008675D2">
            <w:pPr>
              <w:contextualSpacing/>
              <w:rPr>
                <w:color w:val="000000" w:themeColor="text1"/>
                <w:sz w:val="24"/>
                <w:szCs w:val="24"/>
              </w:rPr>
            </w:pPr>
            <w:r w:rsidRPr="008675D2">
              <w:rPr>
                <w:color w:val="000000" w:themeColor="text1"/>
                <w:sz w:val="24"/>
                <w:szCs w:val="24"/>
              </w:rPr>
              <w:t>Объемы и источники финансирования ежегодно уточняются при формировании бюджета муниципального образования на соответствующий год. Все суммы показаны в ценах соответствующего периода.</w:t>
            </w:r>
          </w:p>
        </w:tc>
      </w:tr>
      <w:tr w:rsidR="00D9238A" w:rsidRPr="008675D2" w:rsidTr="0094049B">
        <w:trPr>
          <w:trHeight w:val="20"/>
        </w:trPr>
        <w:tc>
          <w:tcPr>
            <w:tcW w:w="2977" w:type="dxa"/>
            <w:tcBorders>
              <w:top w:val="single" w:sz="4" w:space="0" w:color="auto"/>
              <w:left w:val="single" w:sz="4" w:space="0" w:color="auto"/>
              <w:bottom w:val="single" w:sz="4" w:space="0" w:color="auto"/>
              <w:right w:val="single" w:sz="4" w:space="0" w:color="auto"/>
            </w:tcBorders>
          </w:tcPr>
          <w:p w:rsidR="00D9238A" w:rsidRPr="008675D2" w:rsidRDefault="00D9238A" w:rsidP="008675D2">
            <w:pPr>
              <w:autoSpaceDE w:val="0"/>
              <w:autoSpaceDN w:val="0"/>
              <w:adjustRightInd w:val="0"/>
              <w:contextualSpacing/>
              <w:jc w:val="center"/>
              <w:rPr>
                <w:color w:val="000000" w:themeColor="text1"/>
                <w:sz w:val="24"/>
                <w:szCs w:val="28"/>
              </w:rPr>
            </w:pPr>
            <w:r w:rsidRPr="008675D2">
              <w:rPr>
                <w:color w:val="000000" w:themeColor="text1"/>
                <w:sz w:val="24"/>
                <w:szCs w:val="28"/>
              </w:rPr>
              <w:t xml:space="preserve">Ожидаемые результаты реализации </w:t>
            </w:r>
            <w:r w:rsidR="00A8129A" w:rsidRPr="008675D2">
              <w:rPr>
                <w:color w:val="000000" w:themeColor="text1"/>
                <w:sz w:val="24"/>
                <w:szCs w:val="28"/>
              </w:rPr>
              <w:t>П</w:t>
            </w:r>
            <w:r w:rsidRPr="008675D2">
              <w:rPr>
                <w:color w:val="000000" w:themeColor="text1"/>
                <w:sz w:val="24"/>
                <w:szCs w:val="28"/>
              </w:rPr>
              <w:t>рограммы</w:t>
            </w:r>
          </w:p>
        </w:tc>
        <w:tc>
          <w:tcPr>
            <w:tcW w:w="6804" w:type="dxa"/>
            <w:tcBorders>
              <w:top w:val="single" w:sz="4" w:space="0" w:color="auto"/>
              <w:left w:val="single" w:sz="4" w:space="0" w:color="auto"/>
              <w:bottom w:val="single" w:sz="4" w:space="0" w:color="auto"/>
              <w:right w:val="single" w:sz="4" w:space="0" w:color="auto"/>
            </w:tcBorders>
          </w:tcPr>
          <w:p w:rsidR="00D9238A" w:rsidRPr="008675D2" w:rsidRDefault="00A8129A" w:rsidP="008675D2">
            <w:pPr>
              <w:contextualSpacing/>
              <w:rPr>
                <w:color w:val="000000" w:themeColor="text1"/>
                <w:sz w:val="24"/>
                <w:szCs w:val="24"/>
              </w:rPr>
            </w:pPr>
            <w:r w:rsidRPr="008675D2">
              <w:rPr>
                <w:color w:val="000000" w:themeColor="text1"/>
                <w:sz w:val="24"/>
                <w:szCs w:val="24"/>
              </w:rPr>
              <w:t xml:space="preserve">Достижение нормативного уровня обеспеченности населения </w:t>
            </w:r>
            <w:r w:rsidR="002D2764" w:rsidRPr="008675D2">
              <w:rPr>
                <w:color w:val="000000" w:themeColor="text1"/>
                <w:sz w:val="24"/>
                <w:szCs w:val="24"/>
              </w:rPr>
              <w:t>Калужского</w:t>
            </w:r>
            <w:r w:rsidR="005A0149" w:rsidRPr="008675D2">
              <w:rPr>
                <w:color w:val="000000" w:themeColor="text1"/>
                <w:sz w:val="24"/>
                <w:szCs w:val="24"/>
              </w:rPr>
              <w:t xml:space="preserve"> сельского </w:t>
            </w:r>
            <w:r w:rsidR="002D2340" w:rsidRPr="008675D2">
              <w:rPr>
                <w:color w:val="000000" w:themeColor="text1"/>
                <w:sz w:val="24"/>
                <w:szCs w:val="24"/>
              </w:rPr>
              <w:t>поселения</w:t>
            </w:r>
            <w:r w:rsidR="000F4C4C" w:rsidRPr="008675D2">
              <w:rPr>
                <w:color w:val="000000" w:themeColor="text1"/>
                <w:sz w:val="24"/>
                <w:szCs w:val="24"/>
              </w:rPr>
              <w:t xml:space="preserve"> </w:t>
            </w:r>
            <w:r w:rsidRPr="008675D2">
              <w:rPr>
                <w:color w:val="000000" w:themeColor="text1"/>
                <w:sz w:val="24"/>
                <w:szCs w:val="24"/>
              </w:rPr>
              <w:t>учреждениями образования, здравоохранения, культуры, физической культуры и спорта.</w:t>
            </w:r>
          </w:p>
        </w:tc>
      </w:tr>
    </w:tbl>
    <w:p w:rsidR="002D2340" w:rsidRPr="008675D2" w:rsidRDefault="002D2340" w:rsidP="008675D2">
      <w:pPr>
        <w:pStyle w:val="16"/>
        <w:shd w:val="clear" w:color="auto" w:fill="auto"/>
        <w:spacing w:line="240" w:lineRule="auto"/>
        <w:ind w:firstLine="709"/>
        <w:rPr>
          <w:b/>
          <w:sz w:val="28"/>
          <w:szCs w:val="28"/>
        </w:rPr>
      </w:pPr>
    </w:p>
    <w:p w:rsidR="003B3162" w:rsidRPr="008675D2" w:rsidRDefault="002D2340" w:rsidP="008675D2">
      <w:pPr>
        <w:widowControl/>
        <w:snapToGrid/>
        <w:jc w:val="center"/>
        <w:rPr>
          <w:b/>
          <w:sz w:val="28"/>
          <w:szCs w:val="28"/>
        </w:rPr>
      </w:pPr>
      <w:r w:rsidRPr="008675D2">
        <w:rPr>
          <w:b/>
          <w:sz w:val="28"/>
          <w:szCs w:val="28"/>
        </w:rPr>
        <w:br w:type="page"/>
      </w:r>
      <w:r w:rsidR="0074626A" w:rsidRPr="008675D2">
        <w:rPr>
          <w:b/>
          <w:sz w:val="28"/>
          <w:szCs w:val="28"/>
        </w:rPr>
        <w:lastRenderedPageBreak/>
        <w:t>2</w:t>
      </w:r>
      <w:r w:rsidR="00BB1249" w:rsidRPr="008675D2">
        <w:rPr>
          <w:b/>
          <w:sz w:val="28"/>
          <w:szCs w:val="28"/>
        </w:rPr>
        <w:t>.</w:t>
      </w:r>
      <w:r w:rsidR="00C7173F" w:rsidRPr="008675D2">
        <w:rPr>
          <w:b/>
          <w:sz w:val="28"/>
          <w:szCs w:val="28"/>
        </w:rPr>
        <w:t xml:space="preserve"> </w:t>
      </w:r>
      <w:r w:rsidR="003B3162" w:rsidRPr="008675D2">
        <w:rPr>
          <w:b/>
          <w:sz w:val="28"/>
          <w:szCs w:val="28"/>
        </w:rPr>
        <w:t>Характеристика существующего состояния социальной инфраструктуры</w:t>
      </w:r>
    </w:p>
    <w:p w:rsidR="00C7173F" w:rsidRPr="008675D2" w:rsidRDefault="00C7173F" w:rsidP="008675D2">
      <w:pPr>
        <w:pStyle w:val="16"/>
        <w:shd w:val="clear" w:color="auto" w:fill="auto"/>
        <w:spacing w:line="240" w:lineRule="auto"/>
        <w:ind w:firstLine="709"/>
        <w:rPr>
          <w:b/>
          <w:sz w:val="28"/>
          <w:szCs w:val="28"/>
        </w:rPr>
      </w:pPr>
    </w:p>
    <w:p w:rsidR="00BB1249" w:rsidRPr="008675D2" w:rsidRDefault="00C7173F" w:rsidP="008675D2">
      <w:pPr>
        <w:pStyle w:val="16"/>
        <w:shd w:val="clear" w:color="auto" w:fill="auto"/>
        <w:spacing w:line="240" w:lineRule="auto"/>
        <w:ind w:firstLine="567"/>
        <w:rPr>
          <w:b/>
          <w:sz w:val="28"/>
          <w:szCs w:val="28"/>
        </w:rPr>
      </w:pPr>
      <w:r w:rsidRPr="008675D2">
        <w:rPr>
          <w:b/>
          <w:sz w:val="28"/>
          <w:szCs w:val="28"/>
        </w:rPr>
        <w:t xml:space="preserve">2.1. Описание социально-экономического состояния </w:t>
      </w:r>
      <w:r w:rsidRPr="008675D2">
        <w:rPr>
          <w:b/>
          <w:bCs/>
          <w:sz w:val="28"/>
          <w:szCs w:val="28"/>
        </w:rPr>
        <w:t>поселения, сведения о градостроительной деятельности на территории поселения</w:t>
      </w:r>
    </w:p>
    <w:p w:rsidR="00D97648" w:rsidRPr="008675D2" w:rsidRDefault="00D97648" w:rsidP="008675D2">
      <w:pPr>
        <w:pStyle w:val="16"/>
        <w:shd w:val="clear" w:color="auto" w:fill="auto"/>
        <w:spacing w:line="240" w:lineRule="auto"/>
        <w:ind w:firstLine="709"/>
        <w:jc w:val="both"/>
        <w:rPr>
          <w:sz w:val="28"/>
          <w:szCs w:val="28"/>
        </w:rPr>
      </w:pPr>
    </w:p>
    <w:p w:rsidR="002D2764" w:rsidRPr="008675D2" w:rsidRDefault="002D2764" w:rsidP="008675D2">
      <w:pPr>
        <w:ind w:firstLine="567"/>
        <w:rPr>
          <w:sz w:val="28"/>
          <w:szCs w:val="28"/>
        </w:rPr>
      </w:pPr>
      <w:r w:rsidRPr="008675D2">
        <w:rPr>
          <w:sz w:val="28"/>
          <w:szCs w:val="28"/>
        </w:rPr>
        <w:t>Социально-экономическое развитие Калужского сельского поселения определяется общерайонными тенденциями, проводимой налоговой, бюджетной, социальной политикой и связано с активной работой администрации муниципального образования Калужское сельское поселение по созданию благоприятных условий для формирования рыночной экономики и соответствующих механизмов развития хозяйствующих субъектов поселения.</w:t>
      </w:r>
    </w:p>
    <w:p w:rsidR="002D2764" w:rsidRPr="008675D2" w:rsidRDefault="002D2764" w:rsidP="008675D2">
      <w:pPr>
        <w:ind w:firstLine="567"/>
        <w:rPr>
          <w:sz w:val="28"/>
          <w:szCs w:val="28"/>
        </w:rPr>
      </w:pPr>
      <w:r w:rsidRPr="008675D2">
        <w:rPr>
          <w:sz w:val="28"/>
          <w:szCs w:val="28"/>
        </w:rPr>
        <w:t xml:space="preserve">В последние годы в экономике поселения наблюдается сравнительно устойчивые темпы развития. Положительна динамика сельскохозяйственного производства, развивается потребительский рынок, туристско-рекреационный комплекс, улучшаются показатели, характеризующие доходы населения. Возрастает уровень многих показателей на душу населения, что является позитивной тенденцией. </w:t>
      </w:r>
    </w:p>
    <w:p w:rsidR="002D2764" w:rsidRPr="008675D2" w:rsidRDefault="002D2764" w:rsidP="008675D2">
      <w:pPr>
        <w:autoSpaceDE w:val="0"/>
        <w:ind w:firstLine="567"/>
        <w:rPr>
          <w:bCs/>
          <w:iCs/>
          <w:sz w:val="28"/>
          <w:szCs w:val="28"/>
        </w:rPr>
      </w:pPr>
      <w:r w:rsidRPr="008675D2">
        <w:rPr>
          <w:color w:val="000000"/>
          <w:spacing w:val="-2"/>
          <w:sz w:val="28"/>
          <w:szCs w:val="28"/>
        </w:rPr>
        <w:t xml:space="preserve">Отраслевая структура экономики муниципального образования характеризуется преобладанием сельского хозяйства и потребительского сектора. Незначительно развиты обрабатывающие производства, добыча полезных ископаемых и курортно-туристский сектор. </w:t>
      </w:r>
    </w:p>
    <w:p w:rsidR="002D2764" w:rsidRPr="008675D2" w:rsidRDefault="002D2764" w:rsidP="008675D2">
      <w:pPr>
        <w:ind w:firstLine="567"/>
        <w:rPr>
          <w:sz w:val="28"/>
          <w:szCs w:val="28"/>
        </w:rPr>
      </w:pPr>
      <w:r w:rsidRPr="008675D2">
        <w:rPr>
          <w:bCs/>
          <w:iCs/>
          <w:sz w:val="28"/>
          <w:szCs w:val="28"/>
        </w:rPr>
        <w:t xml:space="preserve">Сельское хозяйство. На территории </w:t>
      </w:r>
      <w:r w:rsidRPr="008675D2">
        <w:rPr>
          <w:color w:val="000000"/>
          <w:spacing w:val="-2"/>
          <w:sz w:val="28"/>
          <w:szCs w:val="28"/>
        </w:rPr>
        <w:t xml:space="preserve">Калужского сельского поселения Северского района функционируют: 1 сельскохозяйственное предприятие – </w:t>
      </w:r>
      <w:r w:rsidRPr="00055FC1">
        <w:rPr>
          <w:color w:val="000000"/>
          <w:spacing w:val="-2"/>
          <w:sz w:val="28"/>
          <w:szCs w:val="28"/>
        </w:rPr>
        <w:t xml:space="preserve">ООО «Изумрудные холмы», 94 </w:t>
      </w:r>
      <w:r w:rsidRPr="00055FC1">
        <w:rPr>
          <w:bCs/>
          <w:iCs/>
          <w:sz w:val="28"/>
          <w:szCs w:val="28"/>
        </w:rPr>
        <w:t>крестьянских фермерских хозяйства и 4 товарных личных подсобных хозяйств.</w:t>
      </w:r>
    </w:p>
    <w:p w:rsidR="002D2764" w:rsidRPr="008675D2" w:rsidRDefault="002D2764" w:rsidP="008675D2">
      <w:pPr>
        <w:ind w:firstLine="567"/>
        <w:jc w:val="right"/>
        <w:rPr>
          <w:sz w:val="28"/>
          <w:szCs w:val="28"/>
        </w:rPr>
      </w:pPr>
    </w:p>
    <w:p w:rsidR="002D2764" w:rsidRPr="008675D2" w:rsidRDefault="002D2764" w:rsidP="008675D2">
      <w:pPr>
        <w:ind w:firstLine="567"/>
        <w:jc w:val="left"/>
        <w:rPr>
          <w:sz w:val="28"/>
          <w:szCs w:val="28"/>
        </w:rPr>
      </w:pPr>
      <w:r w:rsidRPr="008675D2">
        <w:rPr>
          <w:sz w:val="28"/>
          <w:szCs w:val="28"/>
        </w:rPr>
        <w:t>Таблица</w:t>
      </w:r>
      <w:r w:rsidR="003F4EC8" w:rsidRPr="008675D2">
        <w:rPr>
          <w:sz w:val="28"/>
          <w:szCs w:val="28"/>
        </w:rPr>
        <w:t xml:space="preserve"> 1</w:t>
      </w:r>
    </w:p>
    <w:p w:rsidR="002D2764" w:rsidRPr="008675D2" w:rsidRDefault="002D2764" w:rsidP="008675D2">
      <w:pPr>
        <w:ind w:firstLine="567"/>
        <w:jc w:val="center"/>
        <w:rPr>
          <w:color w:val="000000"/>
          <w:sz w:val="28"/>
          <w:szCs w:val="28"/>
        </w:rPr>
      </w:pPr>
      <w:r w:rsidRPr="008675D2">
        <w:rPr>
          <w:sz w:val="28"/>
          <w:szCs w:val="28"/>
        </w:rPr>
        <w:t>Информация по хозяйствующим субъектам Калужского сельского поселения в сфере сельского хозяйства</w:t>
      </w:r>
    </w:p>
    <w:tbl>
      <w:tblPr>
        <w:tblW w:w="0" w:type="auto"/>
        <w:tblInd w:w="-39" w:type="dxa"/>
        <w:tblLayout w:type="fixed"/>
        <w:tblLook w:val="0000" w:firstRow="0" w:lastRow="0" w:firstColumn="0" w:lastColumn="0" w:noHBand="0" w:noVBand="0"/>
      </w:tblPr>
      <w:tblGrid>
        <w:gridCol w:w="4321"/>
        <w:gridCol w:w="1873"/>
        <w:gridCol w:w="1728"/>
        <w:gridCol w:w="1594"/>
      </w:tblGrid>
      <w:tr w:rsidR="002D2764" w:rsidRPr="008675D2" w:rsidTr="002D2764">
        <w:trPr>
          <w:trHeight w:val="312"/>
        </w:trPr>
        <w:tc>
          <w:tcPr>
            <w:tcW w:w="4321"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color w:val="000000"/>
                <w:sz w:val="28"/>
                <w:szCs w:val="28"/>
              </w:rPr>
            </w:pPr>
            <w:r w:rsidRPr="008675D2">
              <w:rPr>
                <w:color w:val="000000"/>
                <w:sz w:val="28"/>
                <w:szCs w:val="28"/>
              </w:rPr>
              <w:t>Наименование показателя, единица измерения</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color w:val="000000"/>
                <w:sz w:val="28"/>
                <w:szCs w:val="28"/>
              </w:rPr>
            </w:pPr>
            <w:r w:rsidRPr="008675D2">
              <w:rPr>
                <w:color w:val="000000"/>
                <w:sz w:val="28"/>
                <w:szCs w:val="28"/>
              </w:rPr>
              <w:t>01.01.2009</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color w:val="000000"/>
                <w:sz w:val="28"/>
                <w:szCs w:val="28"/>
              </w:rPr>
            </w:pPr>
            <w:r w:rsidRPr="008675D2">
              <w:rPr>
                <w:color w:val="000000"/>
                <w:sz w:val="28"/>
                <w:szCs w:val="28"/>
              </w:rPr>
              <w:t>01.01.2010</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color w:val="000000"/>
                <w:sz w:val="28"/>
                <w:szCs w:val="28"/>
              </w:rPr>
              <w:t>01.01.2011</w:t>
            </w:r>
          </w:p>
        </w:tc>
      </w:tr>
      <w:tr w:rsidR="002D2764" w:rsidRPr="00055FC1" w:rsidTr="002D2764">
        <w:trPr>
          <w:trHeight w:val="312"/>
        </w:trPr>
        <w:tc>
          <w:tcPr>
            <w:tcW w:w="4321" w:type="dxa"/>
            <w:tcBorders>
              <w:left w:val="single" w:sz="4" w:space="0" w:color="000000"/>
              <w:bottom w:val="single" w:sz="4" w:space="0" w:color="000000"/>
            </w:tcBorders>
            <w:shd w:val="clear" w:color="auto" w:fill="auto"/>
          </w:tcPr>
          <w:p w:rsidR="002D2764" w:rsidRPr="00055FC1" w:rsidRDefault="002D2764" w:rsidP="008675D2">
            <w:pPr>
              <w:jc w:val="left"/>
              <w:rPr>
                <w:color w:val="000000"/>
                <w:sz w:val="28"/>
                <w:szCs w:val="28"/>
              </w:rPr>
            </w:pPr>
            <w:r w:rsidRPr="00055FC1">
              <w:rPr>
                <w:color w:val="000000"/>
                <w:sz w:val="28"/>
                <w:szCs w:val="28"/>
              </w:rPr>
              <w:t>Число сельскохозяйственных предприятий, ед.</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055FC1" w:rsidRDefault="002D2764" w:rsidP="008675D2">
            <w:pPr>
              <w:jc w:val="center"/>
              <w:rPr>
                <w:sz w:val="28"/>
                <w:szCs w:val="28"/>
              </w:rPr>
            </w:pPr>
            <w:r w:rsidRPr="00055FC1">
              <w:rPr>
                <w:color w:val="000000"/>
                <w:sz w:val="28"/>
                <w:szCs w:val="28"/>
              </w:rPr>
              <w:t>-</w:t>
            </w:r>
          </w:p>
        </w:tc>
      </w:tr>
      <w:tr w:rsidR="002D2764" w:rsidRPr="00055FC1" w:rsidTr="002D2764">
        <w:trPr>
          <w:trHeight w:val="312"/>
        </w:trPr>
        <w:tc>
          <w:tcPr>
            <w:tcW w:w="4321" w:type="dxa"/>
            <w:tcBorders>
              <w:left w:val="single" w:sz="4" w:space="0" w:color="000000"/>
              <w:bottom w:val="single" w:sz="4" w:space="0" w:color="000000"/>
            </w:tcBorders>
            <w:shd w:val="clear" w:color="auto" w:fill="auto"/>
          </w:tcPr>
          <w:p w:rsidR="002D2764" w:rsidRPr="00055FC1" w:rsidRDefault="002D2764" w:rsidP="008675D2">
            <w:pPr>
              <w:jc w:val="left"/>
              <w:rPr>
                <w:color w:val="000000"/>
                <w:sz w:val="28"/>
                <w:szCs w:val="28"/>
              </w:rPr>
            </w:pPr>
            <w:r w:rsidRPr="00055FC1">
              <w:rPr>
                <w:color w:val="000000"/>
                <w:sz w:val="28"/>
                <w:szCs w:val="28"/>
              </w:rPr>
              <w:t>Число КФХ, ед.</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94</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94</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055FC1" w:rsidRDefault="002D2764" w:rsidP="008675D2">
            <w:pPr>
              <w:jc w:val="center"/>
              <w:rPr>
                <w:sz w:val="28"/>
                <w:szCs w:val="28"/>
              </w:rPr>
            </w:pPr>
            <w:r w:rsidRPr="00055FC1">
              <w:rPr>
                <w:color w:val="000000"/>
                <w:sz w:val="28"/>
                <w:szCs w:val="28"/>
              </w:rPr>
              <w:t>94</w:t>
            </w:r>
          </w:p>
        </w:tc>
      </w:tr>
      <w:tr w:rsidR="002D2764" w:rsidRPr="00055FC1" w:rsidTr="002D2764">
        <w:trPr>
          <w:trHeight w:val="312"/>
        </w:trPr>
        <w:tc>
          <w:tcPr>
            <w:tcW w:w="4321" w:type="dxa"/>
            <w:tcBorders>
              <w:left w:val="single" w:sz="4" w:space="0" w:color="000000"/>
              <w:bottom w:val="single" w:sz="4" w:space="0" w:color="000000"/>
            </w:tcBorders>
            <w:shd w:val="clear" w:color="auto" w:fill="auto"/>
          </w:tcPr>
          <w:p w:rsidR="002D2764" w:rsidRPr="00055FC1" w:rsidRDefault="002D2764" w:rsidP="008675D2">
            <w:pPr>
              <w:jc w:val="left"/>
              <w:rPr>
                <w:color w:val="000000"/>
                <w:sz w:val="28"/>
                <w:szCs w:val="28"/>
              </w:rPr>
            </w:pPr>
            <w:r w:rsidRPr="00055FC1">
              <w:rPr>
                <w:color w:val="000000"/>
                <w:sz w:val="28"/>
                <w:szCs w:val="28"/>
              </w:rPr>
              <w:t>Число ЛПХ, ед.</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1140</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1140</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055FC1" w:rsidRDefault="002D2764" w:rsidP="008675D2">
            <w:pPr>
              <w:jc w:val="center"/>
              <w:rPr>
                <w:sz w:val="28"/>
                <w:szCs w:val="28"/>
              </w:rPr>
            </w:pPr>
            <w:r w:rsidRPr="00055FC1">
              <w:rPr>
                <w:color w:val="000000"/>
                <w:sz w:val="28"/>
                <w:szCs w:val="28"/>
              </w:rPr>
              <w:t>1140</w:t>
            </w:r>
          </w:p>
        </w:tc>
      </w:tr>
      <w:tr w:rsidR="002D2764" w:rsidRPr="00055FC1" w:rsidTr="002D2764">
        <w:trPr>
          <w:trHeight w:val="312"/>
        </w:trPr>
        <w:tc>
          <w:tcPr>
            <w:tcW w:w="4321" w:type="dxa"/>
            <w:tcBorders>
              <w:left w:val="single" w:sz="4" w:space="0" w:color="000000"/>
              <w:bottom w:val="single" w:sz="4" w:space="0" w:color="000000"/>
            </w:tcBorders>
            <w:shd w:val="clear" w:color="auto" w:fill="auto"/>
          </w:tcPr>
          <w:p w:rsidR="002D2764" w:rsidRPr="00055FC1" w:rsidRDefault="002D2764" w:rsidP="008675D2">
            <w:pPr>
              <w:jc w:val="left"/>
              <w:rPr>
                <w:color w:val="000000"/>
                <w:sz w:val="28"/>
                <w:szCs w:val="28"/>
              </w:rPr>
            </w:pPr>
            <w:r w:rsidRPr="00055FC1">
              <w:rPr>
                <w:color w:val="000000"/>
                <w:sz w:val="28"/>
                <w:szCs w:val="28"/>
              </w:rPr>
              <w:t>Площадь сельскохозяйственных предприятий, га</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055FC1" w:rsidRDefault="002D2764" w:rsidP="008675D2">
            <w:pPr>
              <w:jc w:val="center"/>
              <w:rPr>
                <w:sz w:val="28"/>
                <w:szCs w:val="28"/>
              </w:rPr>
            </w:pPr>
            <w:r w:rsidRPr="00055FC1">
              <w:rPr>
                <w:color w:val="000000"/>
                <w:sz w:val="28"/>
                <w:szCs w:val="28"/>
              </w:rPr>
              <w:t>-</w:t>
            </w:r>
          </w:p>
        </w:tc>
      </w:tr>
      <w:tr w:rsidR="002D2764" w:rsidRPr="00055FC1" w:rsidTr="002D2764">
        <w:trPr>
          <w:trHeight w:val="312"/>
        </w:trPr>
        <w:tc>
          <w:tcPr>
            <w:tcW w:w="4321" w:type="dxa"/>
            <w:tcBorders>
              <w:left w:val="single" w:sz="4" w:space="0" w:color="000000"/>
              <w:bottom w:val="single" w:sz="4" w:space="0" w:color="000000"/>
            </w:tcBorders>
            <w:shd w:val="clear" w:color="auto" w:fill="auto"/>
          </w:tcPr>
          <w:p w:rsidR="002D2764" w:rsidRPr="00055FC1" w:rsidRDefault="002D2764" w:rsidP="008675D2">
            <w:pPr>
              <w:jc w:val="left"/>
              <w:rPr>
                <w:color w:val="000000"/>
                <w:sz w:val="28"/>
                <w:szCs w:val="28"/>
              </w:rPr>
            </w:pPr>
            <w:r w:rsidRPr="00055FC1">
              <w:rPr>
                <w:color w:val="000000"/>
                <w:sz w:val="28"/>
                <w:szCs w:val="28"/>
              </w:rPr>
              <w:t>Площадь КФХ, га</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530</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530</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055FC1" w:rsidRDefault="002D2764" w:rsidP="008675D2">
            <w:pPr>
              <w:jc w:val="center"/>
              <w:rPr>
                <w:sz w:val="28"/>
                <w:szCs w:val="28"/>
              </w:rPr>
            </w:pPr>
            <w:r w:rsidRPr="00055FC1">
              <w:rPr>
                <w:color w:val="000000"/>
                <w:sz w:val="28"/>
                <w:szCs w:val="28"/>
              </w:rPr>
              <w:t>530</w:t>
            </w:r>
          </w:p>
        </w:tc>
      </w:tr>
      <w:tr w:rsidR="002D2764" w:rsidRPr="008675D2" w:rsidTr="002D2764">
        <w:trPr>
          <w:trHeight w:val="312"/>
        </w:trPr>
        <w:tc>
          <w:tcPr>
            <w:tcW w:w="4321" w:type="dxa"/>
            <w:tcBorders>
              <w:left w:val="single" w:sz="4" w:space="0" w:color="000000"/>
              <w:bottom w:val="single" w:sz="4" w:space="0" w:color="000000"/>
            </w:tcBorders>
            <w:shd w:val="clear" w:color="auto" w:fill="auto"/>
          </w:tcPr>
          <w:p w:rsidR="002D2764" w:rsidRPr="00055FC1" w:rsidRDefault="002D2764" w:rsidP="008675D2">
            <w:pPr>
              <w:jc w:val="left"/>
              <w:rPr>
                <w:color w:val="000000"/>
                <w:sz w:val="28"/>
                <w:szCs w:val="28"/>
              </w:rPr>
            </w:pPr>
            <w:r w:rsidRPr="00055FC1">
              <w:rPr>
                <w:color w:val="000000"/>
                <w:sz w:val="28"/>
                <w:szCs w:val="28"/>
              </w:rPr>
              <w:t xml:space="preserve">Площадь ЛПХ, га </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288,86</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055FC1" w:rsidRDefault="002D2764" w:rsidP="008675D2">
            <w:pPr>
              <w:jc w:val="center"/>
              <w:rPr>
                <w:color w:val="000000"/>
                <w:sz w:val="28"/>
                <w:szCs w:val="28"/>
              </w:rPr>
            </w:pPr>
            <w:r w:rsidRPr="00055FC1">
              <w:rPr>
                <w:color w:val="000000"/>
                <w:sz w:val="28"/>
                <w:szCs w:val="28"/>
              </w:rPr>
              <w:t>288,86</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055FC1">
              <w:rPr>
                <w:color w:val="000000"/>
                <w:sz w:val="28"/>
                <w:szCs w:val="28"/>
              </w:rPr>
              <w:t>288,86</w:t>
            </w:r>
          </w:p>
        </w:tc>
      </w:tr>
      <w:tr w:rsidR="002D2764" w:rsidRPr="008675D2" w:rsidTr="002D2764">
        <w:trPr>
          <w:trHeight w:val="312"/>
        </w:trPr>
        <w:tc>
          <w:tcPr>
            <w:tcW w:w="4321" w:type="dxa"/>
            <w:tcBorders>
              <w:top w:val="single" w:sz="4" w:space="0" w:color="000000"/>
              <w:left w:val="single" w:sz="4" w:space="0" w:color="000000"/>
              <w:bottom w:val="single" w:sz="4" w:space="0" w:color="000000"/>
            </w:tcBorders>
            <w:shd w:val="clear" w:color="auto" w:fill="auto"/>
          </w:tcPr>
          <w:p w:rsidR="002D2764" w:rsidRPr="008675D2" w:rsidRDefault="002D2764" w:rsidP="008675D2">
            <w:pPr>
              <w:jc w:val="left"/>
              <w:rPr>
                <w:color w:val="000000"/>
                <w:sz w:val="28"/>
                <w:szCs w:val="28"/>
              </w:rPr>
            </w:pPr>
            <w:r w:rsidRPr="008675D2">
              <w:rPr>
                <w:color w:val="000000"/>
                <w:sz w:val="28"/>
                <w:szCs w:val="28"/>
              </w:rPr>
              <w:t>Объем произведенной продукции сельскохозяйственными предприятиями, тыс. руб.</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color w:val="000000"/>
                <w:sz w:val="28"/>
                <w:szCs w:val="28"/>
              </w:rPr>
            </w:pPr>
            <w:r w:rsidRPr="008675D2">
              <w:rPr>
                <w:color w:val="000000"/>
                <w:sz w:val="28"/>
                <w:szCs w:val="28"/>
              </w:rPr>
              <w:t>-</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color w:val="000000"/>
                <w:sz w:val="28"/>
                <w:szCs w:val="28"/>
              </w:rPr>
            </w:pPr>
            <w:r w:rsidRPr="008675D2">
              <w:rPr>
                <w:color w:val="000000"/>
                <w:sz w:val="28"/>
                <w:szCs w:val="28"/>
              </w:rPr>
              <w:t>-</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color w:val="000000"/>
                <w:sz w:val="28"/>
                <w:szCs w:val="28"/>
              </w:rPr>
              <w:t>-</w:t>
            </w:r>
          </w:p>
        </w:tc>
      </w:tr>
      <w:tr w:rsidR="002D2764" w:rsidRPr="008675D2" w:rsidTr="002D2764">
        <w:trPr>
          <w:trHeight w:val="312"/>
        </w:trPr>
        <w:tc>
          <w:tcPr>
            <w:tcW w:w="4321" w:type="dxa"/>
            <w:tcBorders>
              <w:top w:val="single" w:sz="4" w:space="0" w:color="000000"/>
              <w:left w:val="single" w:sz="4" w:space="0" w:color="000000"/>
              <w:bottom w:val="single" w:sz="4" w:space="0" w:color="000000"/>
            </w:tcBorders>
            <w:shd w:val="clear" w:color="auto" w:fill="auto"/>
          </w:tcPr>
          <w:p w:rsidR="002D2764" w:rsidRPr="008675D2" w:rsidRDefault="002D2764" w:rsidP="008675D2">
            <w:pPr>
              <w:jc w:val="left"/>
              <w:rPr>
                <w:color w:val="000000"/>
                <w:sz w:val="28"/>
                <w:szCs w:val="28"/>
              </w:rPr>
            </w:pPr>
            <w:r w:rsidRPr="008675D2">
              <w:rPr>
                <w:color w:val="000000"/>
                <w:sz w:val="28"/>
                <w:szCs w:val="28"/>
              </w:rPr>
              <w:t xml:space="preserve">Объем произведенной продукции </w:t>
            </w:r>
            <w:r w:rsidRPr="008675D2">
              <w:rPr>
                <w:color w:val="000000"/>
                <w:sz w:val="28"/>
                <w:szCs w:val="28"/>
              </w:rPr>
              <w:lastRenderedPageBreak/>
              <w:t>КФХ, тыс. руб.</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color w:val="000000"/>
                <w:sz w:val="28"/>
                <w:szCs w:val="28"/>
              </w:rPr>
            </w:pPr>
            <w:r w:rsidRPr="008675D2">
              <w:rPr>
                <w:color w:val="000000"/>
                <w:sz w:val="28"/>
                <w:szCs w:val="28"/>
              </w:rPr>
              <w:lastRenderedPageBreak/>
              <w:t>20000</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color w:val="000000"/>
                <w:sz w:val="28"/>
                <w:szCs w:val="28"/>
              </w:rPr>
            </w:pPr>
            <w:r w:rsidRPr="008675D2">
              <w:rPr>
                <w:color w:val="000000"/>
                <w:sz w:val="28"/>
                <w:szCs w:val="28"/>
              </w:rPr>
              <w:t>20000</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color w:val="000000"/>
                <w:sz w:val="28"/>
                <w:szCs w:val="28"/>
              </w:rPr>
              <w:t>21000</w:t>
            </w:r>
          </w:p>
        </w:tc>
      </w:tr>
      <w:tr w:rsidR="002D2764" w:rsidRPr="008675D2" w:rsidTr="002D2764">
        <w:trPr>
          <w:trHeight w:val="312"/>
        </w:trPr>
        <w:tc>
          <w:tcPr>
            <w:tcW w:w="4321" w:type="dxa"/>
            <w:tcBorders>
              <w:top w:val="single" w:sz="4" w:space="0" w:color="000000"/>
              <w:left w:val="single" w:sz="4" w:space="0" w:color="000000"/>
              <w:bottom w:val="single" w:sz="4" w:space="0" w:color="000000"/>
            </w:tcBorders>
            <w:shd w:val="clear" w:color="auto" w:fill="auto"/>
          </w:tcPr>
          <w:p w:rsidR="002D2764" w:rsidRPr="008675D2" w:rsidRDefault="002D2764" w:rsidP="008675D2">
            <w:pPr>
              <w:jc w:val="left"/>
              <w:rPr>
                <w:color w:val="000000"/>
                <w:sz w:val="28"/>
                <w:szCs w:val="28"/>
              </w:rPr>
            </w:pPr>
            <w:r w:rsidRPr="008675D2">
              <w:rPr>
                <w:color w:val="000000"/>
                <w:sz w:val="28"/>
                <w:szCs w:val="28"/>
              </w:rPr>
              <w:lastRenderedPageBreak/>
              <w:t>Объем произведенной продукции ЛПХ, тыс. руб.</w:t>
            </w:r>
          </w:p>
        </w:tc>
        <w:tc>
          <w:tcPr>
            <w:tcW w:w="1873"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color w:val="000000"/>
                <w:sz w:val="28"/>
                <w:szCs w:val="28"/>
              </w:rPr>
            </w:pPr>
            <w:r w:rsidRPr="008675D2">
              <w:rPr>
                <w:color w:val="000000"/>
                <w:sz w:val="28"/>
                <w:szCs w:val="28"/>
              </w:rPr>
              <w:t>39000</w:t>
            </w:r>
          </w:p>
        </w:tc>
        <w:tc>
          <w:tcPr>
            <w:tcW w:w="1728"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color w:val="000000"/>
                <w:sz w:val="28"/>
                <w:szCs w:val="28"/>
              </w:rPr>
            </w:pPr>
            <w:r w:rsidRPr="008675D2">
              <w:rPr>
                <w:color w:val="000000"/>
                <w:sz w:val="28"/>
                <w:szCs w:val="28"/>
              </w:rPr>
              <w:t>39200</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color w:val="000000"/>
                <w:sz w:val="28"/>
                <w:szCs w:val="28"/>
              </w:rPr>
              <w:t>42100</w:t>
            </w:r>
          </w:p>
        </w:tc>
      </w:tr>
    </w:tbl>
    <w:p w:rsidR="002D2764" w:rsidRPr="008675D2" w:rsidRDefault="002D2764" w:rsidP="008675D2">
      <w:pPr>
        <w:ind w:firstLine="567"/>
        <w:rPr>
          <w:color w:val="000000"/>
          <w:spacing w:val="-2"/>
          <w:sz w:val="28"/>
          <w:szCs w:val="28"/>
        </w:rPr>
      </w:pPr>
      <w:r w:rsidRPr="008675D2">
        <w:rPr>
          <w:color w:val="000000"/>
          <w:spacing w:val="-2"/>
          <w:sz w:val="28"/>
          <w:szCs w:val="28"/>
        </w:rPr>
        <w:t xml:space="preserve">Основные направления - выращивание зерновых и зернобобовых, корнеплодных и клубнеплодных культур, сахарной свеклы, масличные культуры,  фрукты, орехи, чайные и пряные культуры,  разведение КРС.  </w:t>
      </w:r>
    </w:p>
    <w:p w:rsidR="002D2764" w:rsidRPr="008675D2" w:rsidRDefault="002D2764" w:rsidP="008675D2">
      <w:pPr>
        <w:ind w:firstLine="567"/>
        <w:rPr>
          <w:bCs/>
          <w:iCs/>
          <w:sz w:val="28"/>
          <w:szCs w:val="28"/>
        </w:rPr>
      </w:pPr>
      <w:r w:rsidRPr="008675D2">
        <w:rPr>
          <w:color w:val="000000"/>
          <w:spacing w:val="-2"/>
          <w:sz w:val="28"/>
          <w:szCs w:val="28"/>
        </w:rPr>
        <w:t>В Калужском сельском поселении насчитывается 967 подворий, на которых содержится: КРС – 101 голова, в т.ч. коров – 50 голов, свиней – 30, овец и коз – 270, птицы всех видов более 610, лошадей – 13 и 210 пчело-семей.</w:t>
      </w:r>
    </w:p>
    <w:p w:rsidR="002D2764" w:rsidRPr="008675D2" w:rsidRDefault="002D2764" w:rsidP="008675D2">
      <w:pPr>
        <w:ind w:firstLine="567"/>
        <w:rPr>
          <w:sz w:val="28"/>
          <w:szCs w:val="28"/>
        </w:rPr>
      </w:pPr>
      <w:r w:rsidRPr="008675D2">
        <w:rPr>
          <w:bCs/>
          <w:iCs/>
          <w:sz w:val="28"/>
          <w:szCs w:val="28"/>
        </w:rPr>
        <w:t xml:space="preserve">В объеме производимой валовой продукции сельского хозяйства по всем категориям хозяйств, продукция ЛПХ занимает основной удельный вес. Развитие ЛПХ решает проблемы в обеспечении населения доступными и качественными продуктами питания, а также способствует занятости населения и является  дополнительным источникам дохода жителей Калужского сельского поселения. </w:t>
      </w:r>
    </w:p>
    <w:p w:rsidR="000A3BAC" w:rsidRPr="008675D2" w:rsidRDefault="000A3BAC" w:rsidP="008675D2">
      <w:pPr>
        <w:rPr>
          <w:sz w:val="28"/>
          <w:szCs w:val="28"/>
        </w:rPr>
      </w:pPr>
    </w:p>
    <w:p w:rsidR="000A3BAC" w:rsidRPr="008675D2" w:rsidRDefault="000A3BAC" w:rsidP="008675D2">
      <w:pPr>
        <w:ind w:firstLine="709"/>
        <w:rPr>
          <w:sz w:val="28"/>
          <w:szCs w:val="28"/>
        </w:rPr>
      </w:pPr>
      <w:r w:rsidRPr="008675D2">
        <w:rPr>
          <w:sz w:val="28"/>
          <w:szCs w:val="28"/>
        </w:rPr>
        <w:t>Таблица</w:t>
      </w:r>
      <w:r w:rsidR="003F4EC8" w:rsidRPr="008675D2">
        <w:rPr>
          <w:sz w:val="28"/>
          <w:szCs w:val="28"/>
        </w:rPr>
        <w:t xml:space="preserve"> 2</w:t>
      </w:r>
    </w:p>
    <w:p w:rsidR="002D2764" w:rsidRPr="008675D2" w:rsidRDefault="002D2764" w:rsidP="008675D2">
      <w:pPr>
        <w:ind w:firstLine="567"/>
        <w:jc w:val="center"/>
        <w:rPr>
          <w:bCs/>
          <w:sz w:val="28"/>
          <w:szCs w:val="28"/>
        </w:rPr>
      </w:pPr>
      <w:r w:rsidRPr="008675D2">
        <w:rPr>
          <w:sz w:val="28"/>
          <w:szCs w:val="28"/>
        </w:rPr>
        <w:t>Показатели сельскохозяйственного производства</w:t>
      </w:r>
    </w:p>
    <w:tbl>
      <w:tblPr>
        <w:tblW w:w="0" w:type="auto"/>
        <w:tblInd w:w="-39" w:type="dxa"/>
        <w:tblLayout w:type="fixed"/>
        <w:tblLook w:val="0000" w:firstRow="0" w:lastRow="0" w:firstColumn="0" w:lastColumn="0" w:noHBand="0" w:noVBand="0"/>
      </w:tblPr>
      <w:tblGrid>
        <w:gridCol w:w="3544"/>
        <w:gridCol w:w="1560"/>
        <w:gridCol w:w="1515"/>
        <w:gridCol w:w="1515"/>
        <w:gridCol w:w="1516"/>
      </w:tblGrid>
      <w:tr w:rsidR="002D2764" w:rsidRPr="008675D2" w:rsidTr="00FA6A4F">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bCs/>
                <w:sz w:val="28"/>
                <w:szCs w:val="28"/>
              </w:rPr>
              <w:t>Показатели</w:t>
            </w:r>
            <w:r w:rsidR="000A3BAC" w:rsidRPr="008675D2">
              <w:rPr>
                <w:sz w:val="28"/>
                <w:szCs w:val="28"/>
              </w:rPr>
              <w:t xml:space="preserve"> </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bCs/>
                <w:sz w:val="28"/>
                <w:szCs w:val="28"/>
              </w:rPr>
              <w:t>Ед. измерения</w:t>
            </w:r>
            <w:r w:rsidRPr="008675D2">
              <w:rPr>
                <w:sz w:val="28"/>
                <w:szCs w:val="28"/>
              </w:rPr>
              <w:t xml:space="preserve"> </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2009</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2010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2011</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Посевная площадь сельскохозяйственных культур в хозяйствах населения сельских поселений</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Всего</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га.</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176</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176</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176</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Картофель</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га.</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98</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98</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98</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Овощи открытого и закрытого грунта</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га.</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60</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60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60</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Другие культуры</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га.</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18</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18</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18</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Поголовье скота и птицы в хозяйствах населения сельских поселений</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Крупный рогатый скот</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гол.</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189</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Коровы</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гол.</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74</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Свиньи</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гол.</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193</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Овцы</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гол.</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53</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Козы</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гол.</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52</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Птица</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гол.</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1980</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Лошади</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гол.</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13</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Кролики</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гол.</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80</w:t>
            </w:r>
          </w:p>
        </w:tc>
      </w:tr>
      <w:tr w:rsidR="002D2764" w:rsidRPr="008675D2" w:rsidTr="00FA6A4F">
        <w:trPr>
          <w:trHeight w:val="283"/>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left"/>
              <w:rPr>
                <w:sz w:val="28"/>
                <w:szCs w:val="28"/>
              </w:rPr>
            </w:pPr>
            <w:r w:rsidRPr="008675D2">
              <w:rPr>
                <w:sz w:val="28"/>
                <w:szCs w:val="28"/>
              </w:rPr>
              <w:t>Пчелосемьи</w:t>
            </w:r>
          </w:p>
        </w:tc>
        <w:tc>
          <w:tcPr>
            <w:tcW w:w="1560"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гол.</w:t>
            </w: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270</w:t>
            </w:r>
          </w:p>
        </w:tc>
      </w:tr>
    </w:tbl>
    <w:p w:rsidR="002D2764" w:rsidRPr="008675D2" w:rsidRDefault="002D2764" w:rsidP="008675D2">
      <w:pPr>
        <w:jc w:val="right"/>
        <w:rPr>
          <w:sz w:val="28"/>
          <w:szCs w:val="28"/>
        </w:rPr>
      </w:pPr>
    </w:p>
    <w:p w:rsidR="008675D2" w:rsidRDefault="008675D2" w:rsidP="008675D2">
      <w:pPr>
        <w:ind w:firstLine="709"/>
        <w:rPr>
          <w:bCs/>
          <w:iCs/>
          <w:sz w:val="28"/>
          <w:szCs w:val="28"/>
        </w:rPr>
      </w:pPr>
    </w:p>
    <w:p w:rsidR="002D2764" w:rsidRPr="008675D2" w:rsidRDefault="002D2764" w:rsidP="008675D2">
      <w:pPr>
        <w:ind w:firstLine="567"/>
        <w:rPr>
          <w:bCs/>
          <w:iCs/>
          <w:sz w:val="28"/>
          <w:szCs w:val="28"/>
        </w:rPr>
      </w:pPr>
      <w:r w:rsidRPr="008675D2">
        <w:rPr>
          <w:bCs/>
          <w:iCs/>
          <w:sz w:val="28"/>
          <w:szCs w:val="28"/>
        </w:rPr>
        <w:lastRenderedPageBreak/>
        <w:t>Основными причинами, сдерживающими развитие сельскохозяйственного производства в крестьянских (фермерских) хозяйствах являются отсутствие собственных средств для развития, как следствие – недостаточная материально-техническая база и низкий уровень доходов малых форм хозяйствования. Привлечение инвестиций для развития крупных форм хозяйствования проблемно в связи с большим периодом окупаемости.</w:t>
      </w:r>
    </w:p>
    <w:p w:rsidR="002D2764" w:rsidRPr="008675D2" w:rsidRDefault="002D2764" w:rsidP="008675D2">
      <w:pPr>
        <w:ind w:firstLine="567"/>
        <w:rPr>
          <w:bCs/>
          <w:iCs/>
          <w:sz w:val="28"/>
          <w:szCs w:val="28"/>
        </w:rPr>
      </w:pPr>
      <w:r w:rsidRPr="008675D2">
        <w:rPr>
          <w:bCs/>
          <w:iCs/>
          <w:sz w:val="28"/>
          <w:szCs w:val="28"/>
        </w:rPr>
        <w:t>Для обеспечения стабильности роста производства продукции растениеводства и животноводства, фермеры поселения внедряют высокопродуктивные сорта и гибриды сельскохозяйственных культур. Основным условием и важнейшим источником расширения сельскохозяйственного производства является сохранение, воспроизводство и рациональное использование плодородия земель сельскохозяйственного назначения.</w:t>
      </w:r>
    </w:p>
    <w:p w:rsidR="002D2764" w:rsidRPr="008675D2" w:rsidRDefault="002D2764" w:rsidP="008675D2">
      <w:pPr>
        <w:ind w:firstLine="567"/>
        <w:rPr>
          <w:bCs/>
          <w:iCs/>
          <w:sz w:val="28"/>
          <w:szCs w:val="28"/>
        </w:rPr>
      </w:pPr>
      <w:r w:rsidRPr="008675D2">
        <w:rPr>
          <w:bCs/>
          <w:iCs/>
          <w:sz w:val="28"/>
          <w:szCs w:val="28"/>
        </w:rPr>
        <w:t>Сохранение почвенного плодородия земель и его рациональное использование при хозяйственной деятельности имеет огромное значение, так как оно, являясь естественным условием интенсификации земледелия, способствует росту урожайности и валовых сборов сельскохозяйственных культур.</w:t>
      </w:r>
    </w:p>
    <w:p w:rsidR="002D2764" w:rsidRPr="008675D2" w:rsidRDefault="002D2764" w:rsidP="008675D2">
      <w:pPr>
        <w:ind w:firstLine="567"/>
        <w:rPr>
          <w:sz w:val="28"/>
          <w:szCs w:val="28"/>
        </w:rPr>
      </w:pPr>
      <w:r w:rsidRPr="008675D2">
        <w:rPr>
          <w:bCs/>
          <w:iCs/>
          <w:sz w:val="28"/>
          <w:szCs w:val="28"/>
        </w:rPr>
        <w:t>Для расширения площади посевов перспективных, наиболее урожайных культур в поселении ведется мониторинг результатов внедрения сортов и гибридов.</w:t>
      </w:r>
    </w:p>
    <w:p w:rsidR="002D2764" w:rsidRPr="008675D2" w:rsidRDefault="002D2764" w:rsidP="008675D2">
      <w:pPr>
        <w:ind w:firstLine="567"/>
        <w:rPr>
          <w:sz w:val="28"/>
          <w:szCs w:val="28"/>
        </w:rPr>
      </w:pPr>
      <w:r w:rsidRPr="008675D2">
        <w:rPr>
          <w:sz w:val="28"/>
          <w:szCs w:val="28"/>
        </w:rPr>
        <w:t>Строительство в сельском поселении практически не ведется, связано это, прежде всего, с неразвитой инфраструктурой (водо-, электро-, газо- и теплоснабжением).</w:t>
      </w:r>
    </w:p>
    <w:p w:rsidR="002D2764" w:rsidRPr="008675D2" w:rsidRDefault="002D2764" w:rsidP="008675D2">
      <w:pPr>
        <w:ind w:firstLine="567"/>
        <w:rPr>
          <w:sz w:val="28"/>
          <w:szCs w:val="28"/>
        </w:rPr>
      </w:pPr>
      <w:r w:rsidRPr="008675D2">
        <w:rPr>
          <w:sz w:val="28"/>
          <w:szCs w:val="28"/>
        </w:rPr>
        <w:t>Потребительская сфера. Одной из доминирующих отраслей экономики поселения является торговля.</w:t>
      </w:r>
    </w:p>
    <w:p w:rsidR="000A3BAC" w:rsidRPr="008675D2" w:rsidRDefault="000A3BAC" w:rsidP="008675D2">
      <w:pPr>
        <w:ind w:firstLine="567"/>
        <w:rPr>
          <w:sz w:val="28"/>
          <w:szCs w:val="28"/>
        </w:rPr>
      </w:pPr>
    </w:p>
    <w:p w:rsidR="000A3BAC" w:rsidRPr="008675D2" w:rsidRDefault="000A3BAC" w:rsidP="008675D2">
      <w:pPr>
        <w:ind w:firstLine="567"/>
        <w:rPr>
          <w:sz w:val="28"/>
          <w:szCs w:val="28"/>
        </w:rPr>
      </w:pPr>
      <w:r w:rsidRPr="008675D2">
        <w:rPr>
          <w:sz w:val="28"/>
          <w:szCs w:val="28"/>
        </w:rPr>
        <w:t>Таблица</w:t>
      </w:r>
      <w:r w:rsidR="003F4EC8" w:rsidRPr="008675D2">
        <w:rPr>
          <w:sz w:val="28"/>
          <w:szCs w:val="28"/>
        </w:rPr>
        <w:t xml:space="preserve"> 3</w:t>
      </w:r>
    </w:p>
    <w:p w:rsidR="000A3BAC" w:rsidRPr="008675D2" w:rsidRDefault="000A3BAC" w:rsidP="008675D2">
      <w:pPr>
        <w:ind w:firstLine="709"/>
        <w:contextualSpacing/>
        <w:jc w:val="center"/>
        <w:rPr>
          <w:bCs/>
          <w:sz w:val="28"/>
          <w:szCs w:val="28"/>
        </w:rPr>
      </w:pPr>
      <w:r w:rsidRPr="008675D2">
        <w:rPr>
          <w:bCs/>
          <w:sz w:val="28"/>
          <w:szCs w:val="28"/>
        </w:rPr>
        <w:t>Характеристика объектов обслуживания населения</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240"/>
        <w:gridCol w:w="1843"/>
        <w:gridCol w:w="894"/>
        <w:gridCol w:w="894"/>
        <w:gridCol w:w="894"/>
      </w:tblGrid>
      <w:tr w:rsidR="000A3BAC" w:rsidRPr="008675D2" w:rsidTr="00FA6A4F">
        <w:tc>
          <w:tcPr>
            <w:tcW w:w="5240" w:type="dxa"/>
            <w:shd w:val="clear" w:color="auto" w:fill="FFFFFF"/>
            <w:vAlign w:val="center"/>
            <w:hideMark/>
          </w:tcPr>
          <w:p w:rsidR="000A3BAC" w:rsidRPr="008675D2" w:rsidRDefault="000A3BAC" w:rsidP="008675D2">
            <w:pPr>
              <w:widowControl/>
              <w:snapToGrid/>
              <w:jc w:val="center"/>
              <w:rPr>
                <w:bCs/>
                <w:sz w:val="28"/>
                <w:szCs w:val="28"/>
              </w:rPr>
            </w:pPr>
            <w:r w:rsidRPr="008675D2">
              <w:rPr>
                <w:bCs/>
                <w:sz w:val="28"/>
                <w:szCs w:val="28"/>
              </w:rPr>
              <w:t>Показатели</w:t>
            </w:r>
          </w:p>
        </w:tc>
        <w:tc>
          <w:tcPr>
            <w:tcW w:w="1843" w:type="dxa"/>
            <w:shd w:val="clear" w:color="auto" w:fill="FFFFFF"/>
            <w:vAlign w:val="center"/>
            <w:hideMark/>
          </w:tcPr>
          <w:p w:rsidR="000A3BAC" w:rsidRPr="008675D2" w:rsidRDefault="000A3BAC" w:rsidP="008675D2">
            <w:pPr>
              <w:widowControl/>
              <w:snapToGrid/>
              <w:jc w:val="center"/>
              <w:rPr>
                <w:bCs/>
                <w:sz w:val="28"/>
                <w:szCs w:val="28"/>
              </w:rPr>
            </w:pPr>
            <w:r w:rsidRPr="008675D2">
              <w:rPr>
                <w:bCs/>
                <w:sz w:val="28"/>
                <w:szCs w:val="28"/>
              </w:rPr>
              <w:t>Ед. измерения</w:t>
            </w:r>
          </w:p>
        </w:tc>
        <w:tc>
          <w:tcPr>
            <w:tcW w:w="894" w:type="dxa"/>
            <w:shd w:val="clear" w:color="auto" w:fill="FFFFFF"/>
            <w:vAlign w:val="center"/>
            <w:hideMark/>
          </w:tcPr>
          <w:p w:rsidR="000A3BAC" w:rsidRPr="008675D2" w:rsidRDefault="000A3BAC" w:rsidP="008675D2">
            <w:pPr>
              <w:widowControl/>
              <w:snapToGrid/>
              <w:jc w:val="center"/>
              <w:rPr>
                <w:bCs/>
                <w:sz w:val="28"/>
                <w:szCs w:val="28"/>
              </w:rPr>
            </w:pPr>
            <w:r w:rsidRPr="008675D2">
              <w:rPr>
                <w:bCs/>
                <w:sz w:val="28"/>
                <w:szCs w:val="28"/>
              </w:rPr>
              <w:t>2013</w:t>
            </w:r>
          </w:p>
        </w:tc>
        <w:tc>
          <w:tcPr>
            <w:tcW w:w="894" w:type="dxa"/>
            <w:shd w:val="clear" w:color="auto" w:fill="FFFFFF"/>
            <w:vAlign w:val="center"/>
            <w:hideMark/>
          </w:tcPr>
          <w:p w:rsidR="000A3BAC" w:rsidRPr="008675D2" w:rsidRDefault="000A3BAC" w:rsidP="008675D2">
            <w:pPr>
              <w:widowControl/>
              <w:snapToGrid/>
              <w:jc w:val="center"/>
              <w:rPr>
                <w:bCs/>
                <w:sz w:val="28"/>
                <w:szCs w:val="28"/>
              </w:rPr>
            </w:pPr>
            <w:r w:rsidRPr="008675D2">
              <w:rPr>
                <w:bCs/>
                <w:sz w:val="28"/>
                <w:szCs w:val="28"/>
              </w:rPr>
              <w:t>2014</w:t>
            </w:r>
          </w:p>
        </w:tc>
        <w:tc>
          <w:tcPr>
            <w:tcW w:w="894" w:type="dxa"/>
            <w:shd w:val="clear" w:color="auto" w:fill="FFFFFF"/>
            <w:vAlign w:val="center"/>
            <w:hideMark/>
          </w:tcPr>
          <w:p w:rsidR="000A3BAC" w:rsidRPr="008675D2" w:rsidRDefault="000A3BAC" w:rsidP="008675D2">
            <w:pPr>
              <w:widowControl/>
              <w:snapToGrid/>
              <w:jc w:val="center"/>
              <w:rPr>
                <w:bCs/>
                <w:sz w:val="28"/>
                <w:szCs w:val="28"/>
              </w:rPr>
            </w:pPr>
            <w:r w:rsidRPr="008675D2">
              <w:rPr>
                <w:bCs/>
                <w:sz w:val="28"/>
                <w:szCs w:val="28"/>
              </w:rPr>
              <w:t>2015</w:t>
            </w:r>
          </w:p>
        </w:tc>
      </w:tr>
      <w:tr w:rsidR="000A3BAC" w:rsidRPr="008675D2" w:rsidTr="00FA6A4F">
        <w:tc>
          <w:tcPr>
            <w:tcW w:w="5240" w:type="dxa"/>
            <w:shd w:val="clear" w:color="auto" w:fill="FFFFFF"/>
            <w:vAlign w:val="center"/>
            <w:hideMark/>
          </w:tcPr>
          <w:p w:rsidR="000A3BAC" w:rsidRPr="008675D2" w:rsidRDefault="000A3BAC" w:rsidP="008675D2">
            <w:pPr>
              <w:widowControl/>
              <w:snapToGrid/>
              <w:jc w:val="left"/>
              <w:rPr>
                <w:sz w:val="28"/>
                <w:szCs w:val="28"/>
              </w:rPr>
            </w:pPr>
            <w:r w:rsidRPr="008675D2">
              <w:rPr>
                <w:sz w:val="28"/>
                <w:szCs w:val="28"/>
              </w:rPr>
              <w:t>Количество объектов розничной торговли и общественного питания</w:t>
            </w:r>
          </w:p>
        </w:tc>
        <w:tc>
          <w:tcPr>
            <w:tcW w:w="1843" w:type="dxa"/>
            <w:shd w:val="clear" w:color="auto" w:fill="FFFFFF"/>
            <w:vAlign w:val="center"/>
            <w:hideMark/>
          </w:tcPr>
          <w:p w:rsidR="000A3BAC" w:rsidRPr="008675D2" w:rsidRDefault="000A3BAC" w:rsidP="008675D2">
            <w:pPr>
              <w:widowControl/>
              <w:snapToGrid/>
              <w:jc w:val="left"/>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магазины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единица</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8</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11</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8</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павильоны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единица</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2</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аптеки и аптечные магазины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единица</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общедоступные столовые, закусочные</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единица</w:t>
            </w: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столовые учебных заведений, организаций, промышленных предприятий</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единица</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магазины товаров повседневного спроса, минимаркеты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единица</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8</w:t>
            </w: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минимаркеты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единица</w:t>
            </w: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11</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8</w:t>
            </w:r>
          </w:p>
        </w:tc>
      </w:tr>
      <w:tr w:rsidR="000A3BAC" w:rsidRPr="008675D2" w:rsidTr="00FA6A4F">
        <w:tc>
          <w:tcPr>
            <w:tcW w:w="5240" w:type="dxa"/>
            <w:shd w:val="clear" w:color="auto" w:fill="FFFFFF"/>
            <w:vAlign w:val="center"/>
            <w:hideMark/>
          </w:tcPr>
          <w:p w:rsidR="000A3BAC" w:rsidRPr="008675D2" w:rsidRDefault="000A3BAC" w:rsidP="008675D2">
            <w:pPr>
              <w:widowControl/>
              <w:snapToGrid/>
              <w:jc w:val="left"/>
              <w:rPr>
                <w:sz w:val="28"/>
                <w:szCs w:val="28"/>
              </w:rPr>
            </w:pPr>
            <w:r w:rsidRPr="008675D2">
              <w:rPr>
                <w:sz w:val="28"/>
                <w:szCs w:val="28"/>
              </w:rPr>
              <w:lastRenderedPageBreak/>
              <w:t>Площадь торгового зала объектов розничной торговли</w:t>
            </w:r>
          </w:p>
        </w:tc>
        <w:tc>
          <w:tcPr>
            <w:tcW w:w="1843" w:type="dxa"/>
            <w:shd w:val="clear" w:color="auto" w:fill="FFFFFF"/>
            <w:vAlign w:val="center"/>
            <w:hideMark/>
          </w:tcPr>
          <w:p w:rsidR="000A3BAC" w:rsidRPr="008675D2" w:rsidRDefault="000A3BAC" w:rsidP="008675D2">
            <w:pPr>
              <w:widowControl/>
              <w:snapToGrid/>
              <w:jc w:val="left"/>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магазины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метр квадратный</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353</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423</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361</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павильоны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метр квадратный</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30.6</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18</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18</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аптеки и аптечные магазины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метр квадратный</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15</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15</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15</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магазины товаров повседневного спроса, минимаркеты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метр квадратный</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353</w:t>
            </w: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минимаркеты</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метр квадратный</w:t>
            </w: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423</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361</w:t>
            </w:r>
          </w:p>
        </w:tc>
      </w:tr>
      <w:tr w:rsidR="000A3BAC" w:rsidRPr="008675D2" w:rsidTr="00FA6A4F">
        <w:tc>
          <w:tcPr>
            <w:tcW w:w="5240" w:type="dxa"/>
            <w:shd w:val="clear" w:color="auto" w:fill="FFFFFF"/>
            <w:vAlign w:val="center"/>
            <w:hideMark/>
          </w:tcPr>
          <w:p w:rsidR="000A3BAC" w:rsidRPr="008675D2" w:rsidRDefault="000A3BAC" w:rsidP="008675D2">
            <w:pPr>
              <w:widowControl/>
              <w:snapToGrid/>
              <w:jc w:val="left"/>
              <w:rPr>
                <w:sz w:val="28"/>
                <w:szCs w:val="28"/>
              </w:rPr>
            </w:pPr>
            <w:r w:rsidRPr="008675D2">
              <w:rPr>
                <w:sz w:val="28"/>
                <w:szCs w:val="28"/>
              </w:rPr>
              <w:t>Площадь зала обслуживания посетителей в объектах общественного питания</w:t>
            </w:r>
          </w:p>
        </w:tc>
        <w:tc>
          <w:tcPr>
            <w:tcW w:w="1843" w:type="dxa"/>
            <w:shd w:val="clear" w:color="auto" w:fill="FFFFFF"/>
            <w:vAlign w:val="center"/>
            <w:hideMark/>
          </w:tcPr>
          <w:p w:rsidR="000A3BAC" w:rsidRPr="008675D2" w:rsidRDefault="000A3BAC" w:rsidP="008675D2">
            <w:pPr>
              <w:widowControl/>
              <w:snapToGrid/>
              <w:jc w:val="left"/>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общедоступные столовые, закусочные</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метр квадратный</w:t>
            </w: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30</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столовые учебных заведений, организаций, промышленных предприятий</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метр квадратный</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108</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108</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108</w:t>
            </w:r>
          </w:p>
        </w:tc>
      </w:tr>
      <w:tr w:rsidR="000A3BAC" w:rsidRPr="008675D2" w:rsidTr="00FA6A4F">
        <w:tc>
          <w:tcPr>
            <w:tcW w:w="5240" w:type="dxa"/>
            <w:shd w:val="clear" w:color="auto" w:fill="FFFFFF"/>
            <w:vAlign w:val="center"/>
            <w:hideMark/>
          </w:tcPr>
          <w:p w:rsidR="000A3BAC" w:rsidRPr="008675D2" w:rsidRDefault="000A3BAC" w:rsidP="008675D2">
            <w:pPr>
              <w:widowControl/>
              <w:snapToGrid/>
              <w:jc w:val="left"/>
              <w:rPr>
                <w:sz w:val="28"/>
                <w:szCs w:val="28"/>
              </w:rPr>
            </w:pPr>
            <w:r w:rsidRPr="008675D2">
              <w:rPr>
                <w:sz w:val="28"/>
                <w:szCs w:val="28"/>
              </w:rPr>
              <w:t>Число мест в объектах общественного питания</w:t>
            </w:r>
          </w:p>
        </w:tc>
        <w:tc>
          <w:tcPr>
            <w:tcW w:w="1843" w:type="dxa"/>
            <w:shd w:val="clear" w:color="auto" w:fill="FFFFFF"/>
            <w:vAlign w:val="center"/>
            <w:hideMark/>
          </w:tcPr>
          <w:p w:rsidR="000A3BAC" w:rsidRPr="008675D2" w:rsidRDefault="000A3BAC" w:rsidP="008675D2">
            <w:pPr>
              <w:widowControl/>
              <w:snapToGrid/>
              <w:jc w:val="left"/>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общедоступные столовые, закусочные</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место</w:t>
            </w: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40</w:t>
            </w:r>
          </w:p>
        </w:tc>
      </w:tr>
      <w:tr w:rsidR="000A3BAC" w:rsidRPr="008675D2" w:rsidTr="00FA6A4F">
        <w:tc>
          <w:tcPr>
            <w:tcW w:w="5240" w:type="dxa"/>
            <w:shd w:val="clear" w:color="auto" w:fill="FFFFFF"/>
            <w:tcMar>
              <w:top w:w="15" w:type="dxa"/>
              <w:left w:w="200" w:type="dxa"/>
              <w:bottom w:w="15" w:type="dxa"/>
              <w:right w:w="15" w:type="dxa"/>
            </w:tcMar>
            <w:vAlign w:val="center"/>
            <w:hideMark/>
          </w:tcPr>
          <w:p w:rsidR="000A3BAC" w:rsidRPr="008675D2" w:rsidRDefault="000A3BAC" w:rsidP="008675D2">
            <w:pPr>
              <w:widowControl/>
              <w:snapToGrid/>
              <w:jc w:val="left"/>
              <w:rPr>
                <w:sz w:val="28"/>
                <w:szCs w:val="28"/>
              </w:rPr>
            </w:pPr>
            <w:r w:rsidRPr="008675D2">
              <w:rPr>
                <w:sz w:val="28"/>
                <w:szCs w:val="28"/>
              </w:rPr>
              <w:t>столовые учебных заведений, организаций, промышленных предприятий</w:t>
            </w:r>
          </w:p>
        </w:tc>
        <w:tc>
          <w:tcPr>
            <w:tcW w:w="1843"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место</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80</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80</w:t>
            </w:r>
          </w:p>
        </w:tc>
        <w:tc>
          <w:tcPr>
            <w:tcW w:w="894" w:type="dxa"/>
            <w:shd w:val="clear" w:color="auto" w:fill="FFFFFF"/>
            <w:vAlign w:val="center"/>
            <w:hideMark/>
          </w:tcPr>
          <w:p w:rsidR="000A3BAC" w:rsidRPr="008675D2" w:rsidRDefault="000A3BAC" w:rsidP="008675D2">
            <w:pPr>
              <w:widowControl/>
              <w:snapToGrid/>
              <w:jc w:val="center"/>
              <w:rPr>
                <w:sz w:val="28"/>
                <w:szCs w:val="28"/>
              </w:rPr>
            </w:pPr>
            <w:r w:rsidRPr="008675D2">
              <w:rPr>
                <w:sz w:val="28"/>
                <w:szCs w:val="28"/>
              </w:rPr>
              <w:t>80</w:t>
            </w:r>
          </w:p>
        </w:tc>
      </w:tr>
    </w:tbl>
    <w:p w:rsidR="000A3BAC" w:rsidRPr="008675D2" w:rsidRDefault="000A3BAC" w:rsidP="008675D2">
      <w:pPr>
        <w:ind w:firstLine="567"/>
        <w:rPr>
          <w:sz w:val="28"/>
          <w:szCs w:val="28"/>
        </w:rPr>
      </w:pPr>
    </w:p>
    <w:p w:rsidR="002D2764" w:rsidRPr="008675D2" w:rsidRDefault="002D2764" w:rsidP="008675D2">
      <w:pPr>
        <w:ind w:firstLine="567"/>
        <w:rPr>
          <w:sz w:val="28"/>
          <w:szCs w:val="28"/>
        </w:rPr>
      </w:pPr>
      <w:r w:rsidRPr="008675D2">
        <w:rPr>
          <w:sz w:val="28"/>
          <w:szCs w:val="28"/>
        </w:rPr>
        <w:t>Рост товарооборота в большей степени зависит не от увеличения числа торгующих, а от развития сети укрупненных торговых центров. В последние годы значительно расширился ассортимент реализуемой продукции и качества обслуживания.</w:t>
      </w:r>
    </w:p>
    <w:p w:rsidR="002D2764" w:rsidRPr="008675D2" w:rsidRDefault="002D2764" w:rsidP="008675D2">
      <w:pPr>
        <w:ind w:firstLine="567"/>
        <w:rPr>
          <w:sz w:val="28"/>
          <w:szCs w:val="28"/>
        </w:rPr>
      </w:pPr>
      <w:r w:rsidRPr="008675D2">
        <w:rPr>
          <w:sz w:val="28"/>
          <w:szCs w:val="28"/>
        </w:rPr>
        <w:t>Однако обеспеченность торговыми площадями на 1000 жителей всё ещё ниже, чем в среднем по краю и  по району.</w:t>
      </w:r>
    </w:p>
    <w:p w:rsidR="002D2764" w:rsidRPr="008675D2" w:rsidRDefault="002D2764" w:rsidP="008675D2">
      <w:pPr>
        <w:ind w:firstLine="567"/>
        <w:rPr>
          <w:sz w:val="28"/>
          <w:szCs w:val="28"/>
        </w:rPr>
      </w:pPr>
      <w:r w:rsidRPr="008675D2">
        <w:rPr>
          <w:sz w:val="28"/>
          <w:szCs w:val="28"/>
        </w:rPr>
        <w:t>Жилищно-коммунальное хозяйство. К предприятиям ЖКХ района, к которым со стороны администрации осуществляется регулирование финансовой деятельности, утверждение тарифов и цен на услуги относится МУП «Афипское ЖКХ».</w:t>
      </w:r>
    </w:p>
    <w:p w:rsidR="002D2764" w:rsidRPr="008675D2" w:rsidRDefault="002D2764" w:rsidP="008675D2">
      <w:pPr>
        <w:ind w:firstLine="567"/>
        <w:rPr>
          <w:sz w:val="28"/>
          <w:szCs w:val="28"/>
        </w:rPr>
      </w:pPr>
      <w:r w:rsidRPr="008675D2">
        <w:rPr>
          <w:sz w:val="28"/>
          <w:szCs w:val="28"/>
        </w:rPr>
        <w:t xml:space="preserve">МУП «Служба единого заказчика» осуществляет контроль за качеством предоставленных услуг, исполнением муниципального заказа и ведет технический надзор за ходом строительства, реконструкции и капитального ремонта объектов коммунального назначения и социальной сферы. </w:t>
      </w:r>
    </w:p>
    <w:p w:rsidR="002D2764" w:rsidRPr="008675D2" w:rsidRDefault="002D2764" w:rsidP="008675D2">
      <w:pPr>
        <w:ind w:firstLine="567"/>
        <w:rPr>
          <w:sz w:val="28"/>
          <w:szCs w:val="28"/>
        </w:rPr>
      </w:pPr>
      <w:r w:rsidRPr="008675D2">
        <w:rPr>
          <w:sz w:val="28"/>
          <w:szCs w:val="28"/>
        </w:rPr>
        <w:t xml:space="preserve">Финансово-экономическое положение и эксплуатационное состояние коммунальных сетей имеют значительный износ. Рыночная система хозяйствования и конкурентная среда развиты довольно слабо. Отрасль является </w:t>
      </w:r>
      <w:r w:rsidRPr="008675D2">
        <w:rPr>
          <w:sz w:val="28"/>
          <w:szCs w:val="28"/>
        </w:rPr>
        <w:lastRenderedPageBreak/>
        <w:t>дотационной и не привлекательной для инвесторов.</w:t>
      </w:r>
    </w:p>
    <w:p w:rsidR="002D2764" w:rsidRPr="008675D2" w:rsidRDefault="002D2764" w:rsidP="008675D2">
      <w:pPr>
        <w:ind w:firstLine="567"/>
        <w:rPr>
          <w:sz w:val="28"/>
          <w:szCs w:val="28"/>
        </w:rPr>
      </w:pPr>
      <w:r w:rsidRPr="008675D2">
        <w:rPr>
          <w:sz w:val="28"/>
          <w:szCs w:val="28"/>
        </w:rPr>
        <w:t>Состояние коммунальной инфраструктуры значительно затрудняет размещение новых производительных сил на территории поселения, увеличение мощности действующих предприятий, негативно отражается на качестве бытовых условий местных жителей.</w:t>
      </w:r>
    </w:p>
    <w:p w:rsidR="002D2764" w:rsidRPr="008675D2" w:rsidRDefault="002D2764" w:rsidP="008675D2">
      <w:pPr>
        <w:ind w:firstLine="567"/>
        <w:rPr>
          <w:color w:val="000000"/>
          <w:spacing w:val="-8"/>
          <w:sz w:val="28"/>
          <w:szCs w:val="28"/>
        </w:rPr>
      </w:pPr>
      <w:r w:rsidRPr="008675D2">
        <w:rPr>
          <w:sz w:val="28"/>
          <w:szCs w:val="28"/>
        </w:rPr>
        <w:t>Для замены и восстановления основных фондов инженерной инфраструктуры ЖКХ в ближайшие годы необходимо привлечение внутренних и внешних инвестиций. Для этого необходимо совершенствование тарифной политики, в части доведения инвестиционной составляющей в тарифах (амортизации, ремонтного фонда) не менее чем на 25-30%.</w:t>
      </w:r>
    </w:p>
    <w:p w:rsidR="002D2764" w:rsidRPr="008675D2" w:rsidRDefault="002D2764" w:rsidP="008675D2">
      <w:pPr>
        <w:autoSpaceDE w:val="0"/>
        <w:ind w:firstLine="567"/>
        <w:rPr>
          <w:color w:val="000000"/>
          <w:spacing w:val="-8"/>
          <w:sz w:val="28"/>
          <w:szCs w:val="28"/>
        </w:rPr>
      </w:pPr>
      <w:r w:rsidRPr="008675D2">
        <w:rPr>
          <w:color w:val="000000"/>
          <w:spacing w:val="-8"/>
          <w:sz w:val="28"/>
          <w:szCs w:val="28"/>
        </w:rPr>
        <w:t xml:space="preserve">Жилищный фонд. </w:t>
      </w:r>
      <w:r w:rsidRPr="008675D2">
        <w:rPr>
          <w:color w:val="000000"/>
          <w:sz w:val="28"/>
          <w:szCs w:val="28"/>
        </w:rPr>
        <w:t>Общая площадь жилого фонда Калужского сельского поселения по состоянию на 01.01.201</w:t>
      </w:r>
      <w:r w:rsidR="003F4EC8" w:rsidRPr="008675D2">
        <w:rPr>
          <w:color w:val="000000"/>
          <w:sz w:val="28"/>
          <w:szCs w:val="28"/>
        </w:rPr>
        <w:t>6</w:t>
      </w:r>
      <w:r w:rsidRPr="008675D2">
        <w:rPr>
          <w:color w:val="000000"/>
          <w:sz w:val="28"/>
          <w:szCs w:val="28"/>
        </w:rPr>
        <w:t xml:space="preserve"> года составляет 38,8 тыс. м². Средняя обеспеченность населения жилым фондом составляет 20,2 кв. м. на 1 человека. Степень износа всего жилищного фонда составляет около 35%.</w:t>
      </w:r>
    </w:p>
    <w:p w:rsidR="0083343D" w:rsidRPr="008675D2" w:rsidRDefault="0083343D" w:rsidP="008675D2">
      <w:pPr>
        <w:autoSpaceDE w:val="0"/>
        <w:ind w:firstLine="567"/>
        <w:jc w:val="left"/>
        <w:rPr>
          <w:color w:val="000000"/>
          <w:spacing w:val="-8"/>
          <w:sz w:val="28"/>
          <w:szCs w:val="28"/>
        </w:rPr>
      </w:pPr>
    </w:p>
    <w:p w:rsidR="000A3BAC" w:rsidRPr="008675D2" w:rsidRDefault="000A3BAC" w:rsidP="008675D2">
      <w:pPr>
        <w:autoSpaceDE w:val="0"/>
        <w:ind w:firstLine="567"/>
        <w:jc w:val="left"/>
        <w:rPr>
          <w:color w:val="000000"/>
          <w:spacing w:val="-8"/>
          <w:sz w:val="28"/>
          <w:szCs w:val="28"/>
        </w:rPr>
      </w:pPr>
      <w:r w:rsidRPr="008675D2">
        <w:rPr>
          <w:color w:val="000000"/>
          <w:spacing w:val="-8"/>
          <w:sz w:val="28"/>
          <w:szCs w:val="28"/>
        </w:rPr>
        <w:t>Таблица</w:t>
      </w:r>
      <w:r w:rsidR="003F4EC8" w:rsidRPr="008675D2">
        <w:rPr>
          <w:color w:val="000000"/>
          <w:spacing w:val="-8"/>
          <w:sz w:val="28"/>
          <w:szCs w:val="28"/>
        </w:rPr>
        <w:t xml:space="preserve"> 4</w:t>
      </w:r>
    </w:p>
    <w:p w:rsidR="002D2764" w:rsidRPr="008675D2" w:rsidRDefault="002D2764" w:rsidP="008675D2">
      <w:pPr>
        <w:autoSpaceDE w:val="0"/>
        <w:ind w:firstLine="708"/>
        <w:jc w:val="center"/>
        <w:rPr>
          <w:sz w:val="28"/>
          <w:szCs w:val="28"/>
        </w:rPr>
      </w:pPr>
      <w:r w:rsidRPr="008675D2">
        <w:rPr>
          <w:color w:val="000000"/>
          <w:spacing w:val="-8"/>
          <w:sz w:val="28"/>
          <w:szCs w:val="28"/>
        </w:rPr>
        <w:t>Характеристика жилищного фонда</w:t>
      </w:r>
    </w:p>
    <w:tbl>
      <w:tblPr>
        <w:tblW w:w="0" w:type="auto"/>
        <w:tblInd w:w="-5" w:type="dxa"/>
        <w:tblLayout w:type="fixed"/>
        <w:tblLook w:val="0000" w:firstRow="0" w:lastRow="0" w:firstColumn="0" w:lastColumn="0" w:noHBand="0" w:noVBand="0"/>
      </w:tblPr>
      <w:tblGrid>
        <w:gridCol w:w="3544"/>
        <w:gridCol w:w="2965"/>
        <w:gridCol w:w="2989"/>
      </w:tblGrid>
      <w:tr w:rsidR="002D2764" w:rsidRPr="008675D2" w:rsidTr="0083343D">
        <w:trPr>
          <w:trHeight w:val="494"/>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Наименование</w:t>
            </w:r>
          </w:p>
        </w:tc>
        <w:tc>
          <w:tcPr>
            <w:tcW w:w="296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Площадь (тыс. м</w:t>
            </w:r>
            <w:r w:rsidRPr="008675D2">
              <w:rPr>
                <w:sz w:val="28"/>
                <w:szCs w:val="28"/>
                <w:vertAlign w:val="superscript"/>
              </w:rPr>
              <w:t>2</w:t>
            </w:r>
            <w:r w:rsidRPr="008675D2">
              <w:rPr>
                <w:sz w:val="28"/>
                <w:szCs w:val="28"/>
              </w:rPr>
              <w:t>)</w:t>
            </w:r>
          </w:p>
        </w:tc>
        <w:tc>
          <w:tcPr>
            <w:tcW w:w="2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Количество домов (шт.)</w:t>
            </w:r>
          </w:p>
        </w:tc>
      </w:tr>
      <w:tr w:rsidR="002D2764" w:rsidRPr="008675D2" w:rsidTr="0083343D">
        <w:trPr>
          <w:trHeight w:val="397"/>
        </w:trPr>
        <w:tc>
          <w:tcPr>
            <w:tcW w:w="3544" w:type="dxa"/>
            <w:tcBorders>
              <w:left w:val="single" w:sz="4" w:space="0" w:color="000000"/>
              <w:bottom w:val="single" w:sz="4" w:space="0" w:color="000000"/>
            </w:tcBorders>
            <w:shd w:val="clear" w:color="auto" w:fill="auto"/>
            <w:vAlign w:val="center"/>
          </w:tcPr>
          <w:p w:rsidR="002D2764" w:rsidRPr="008675D2" w:rsidRDefault="002D2764" w:rsidP="008675D2">
            <w:pPr>
              <w:rPr>
                <w:sz w:val="28"/>
                <w:szCs w:val="28"/>
              </w:rPr>
            </w:pPr>
            <w:r w:rsidRPr="008675D2">
              <w:rPr>
                <w:sz w:val="28"/>
                <w:szCs w:val="28"/>
              </w:rPr>
              <w:t>Общая площадь жилого фонда</w:t>
            </w:r>
          </w:p>
        </w:tc>
        <w:tc>
          <w:tcPr>
            <w:tcW w:w="2965" w:type="dxa"/>
            <w:tcBorders>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38,8</w:t>
            </w:r>
          </w:p>
        </w:tc>
        <w:tc>
          <w:tcPr>
            <w:tcW w:w="2989" w:type="dxa"/>
            <w:tcBorders>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956</w:t>
            </w:r>
          </w:p>
        </w:tc>
      </w:tr>
      <w:tr w:rsidR="002D2764" w:rsidRPr="008675D2" w:rsidTr="0083343D">
        <w:trPr>
          <w:trHeight w:val="397"/>
        </w:trPr>
        <w:tc>
          <w:tcPr>
            <w:tcW w:w="3544" w:type="dxa"/>
            <w:tcBorders>
              <w:left w:val="single" w:sz="4" w:space="0" w:color="000000"/>
              <w:bottom w:val="single" w:sz="4" w:space="0" w:color="000000"/>
            </w:tcBorders>
            <w:shd w:val="clear" w:color="auto" w:fill="auto"/>
            <w:vAlign w:val="center"/>
          </w:tcPr>
          <w:p w:rsidR="002D2764" w:rsidRPr="008675D2" w:rsidRDefault="002D2764" w:rsidP="008675D2">
            <w:pPr>
              <w:rPr>
                <w:sz w:val="28"/>
                <w:szCs w:val="28"/>
              </w:rPr>
            </w:pPr>
            <w:r w:rsidRPr="008675D2">
              <w:rPr>
                <w:sz w:val="28"/>
                <w:szCs w:val="28"/>
              </w:rPr>
              <w:t>Индивидуальные жилые дома</w:t>
            </w:r>
          </w:p>
          <w:p w:rsidR="002D2764" w:rsidRPr="008675D2" w:rsidRDefault="002D2764" w:rsidP="008675D2">
            <w:pPr>
              <w:rPr>
                <w:sz w:val="28"/>
                <w:szCs w:val="28"/>
              </w:rPr>
            </w:pPr>
            <w:r w:rsidRPr="008675D2">
              <w:rPr>
                <w:sz w:val="28"/>
                <w:szCs w:val="28"/>
              </w:rPr>
              <w:t>Многоквартирные дома</w:t>
            </w:r>
          </w:p>
        </w:tc>
        <w:tc>
          <w:tcPr>
            <w:tcW w:w="2965" w:type="dxa"/>
            <w:tcBorders>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38,8</w:t>
            </w:r>
          </w:p>
          <w:p w:rsidR="002D2764" w:rsidRPr="008675D2" w:rsidRDefault="002D2764" w:rsidP="008675D2">
            <w:pPr>
              <w:jc w:val="center"/>
              <w:rPr>
                <w:sz w:val="28"/>
                <w:szCs w:val="28"/>
              </w:rPr>
            </w:pPr>
            <w:r w:rsidRPr="008675D2">
              <w:rPr>
                <w:sz w:val="28"/>
                <w:szCs w:val="28"/>
              </w:rPr>
              <w:t>0</w:t>
            </w:r>
          </w:p>
        </w:tc>
        <w:tc>
          <w:tcPr>
            <w:tcW w:w="2989" w:type="dxa"/>
            <w:tcBorders>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956</w:t>
            </w:r>
          </w:p>
          <w:p w:rsidR="002D2764" w:rsidRPr="008675D2" w:rsidRDefault="002D2764" w:rsidP="008675D2">
            <w:pPr>
              <w:jc w:val="center"/>
              <w:rPr>
                <w:sz w:val="28"/>
                <w:szCs w:val="28"/>
              </w:rPr>
            </w:pPr>
            <w:r w:rsidRPr="008675D2">
              <w:rPr>
                <w:sz w:val="28"/>
                <w:szCs w:val="28"/>
              </w:rPr>
              <w:t>0</w:t>
            </w:r>
          </w:p>
        </w:tc>
      </w:tr>
      <w:tr w:rsidR="002D2764" w:rsidRPr="008675D2" w:rsidTr="0083343D">
        <w:trPr>
          <w:trHeight w:val="77"/>
        </w:trPr>
        <w:tc>
          <w:tcPr>
            <w:tcW w:w="9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rPr>
                <w:sz w:val="28"/>
                <w:szCs w:val="28"/>
              </w:rPr>
            </w:pPr>
            <w:r w:rsidRPr="008675D2">
              <w:rPr>
                <w:sz w:val="28"/>
                <w:szCs w:val="28"/>
              </w:rPr>
              <w:t>В разрезе населенных пунктов:</w:t>
            </w:r>
          </w:p>
        </w:tc>
      </w:tr>
      <w:tr w:rsidR="002D2764" w:rsidRPr="008675D2" w:rsidTr="0083343D">
        <w:trPr>
          <w:trHeight w:val="251"/>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rPr>
                <w:sz w:val="28"/>
                <w:szCs w:val="28"/>
              </w:rPr>
            </w:pPr>
            <w:r w:rsidRPr="008675D2">
              <w:rPr>
                <w:sz w:val="28"/>
                <w:szCs w:val="28"/>
              </w:rPr>
              <w:t>- ст-ца Калужская</w:t>
            </w:r>
          </w:p>
        </w:tc>
        <w:tc>
          <w:tcPr>
            <w:tcW w:w="296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38</w:t>
            </w:r>
          </w:p>
        </w:tc>
        <w:tc>
          <w:tcPr>
            <w:tcW w:w="2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929</w:t>
            </w:r>
          </w:p>
        </w:tc>
      </w:tr>
      <w:tr w:rsidR="002D2764" w:rsidRPr="008675D2" w:rsidTr="0083343D">
        <w:trPr>
          <w:trHeight w:val="272"/>
        </w:trPr>
        <w:tc>
          <w:tcPr>
            <w:tcW w:w="3544"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rPr>
                <w:sz w:val="28"/>
                <w:szCs w:val="28"/>
              </w:rPr>
            </w:pPr>
            <w:r w:rsidRPr="008675D2">
              <w:rPr>
                <w:sz w:val="28"/>
                <w:szCs w:val="28"/>
              </w:rPr>
              <w:t>- пос. Чибий</w:t>
            </w:r>
          </w:p>
        </w:tc>
        <w:tc>
          <w:tcPr>
            <w:tcW w:w="2965" w:type="dxa"/>
            <w:tcBorders>
              <w:top w:val="single" w:sz="4" w:space="0" w:color="000000"/>
              <w:left w:val="single" w:sz="4" w:space="0" w:color="000000"/>
              <w:bottom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0,8</w:t>
            </w:r>
          </w:p>
        </w:tc>
        <w:tc>
          <w:tcPr>
            <w:tcW w:w="2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764" w:rsidRPr="008675D2" w:rsidRDefault="002D2764" w:rsidP="008675D2">
            <w:pPr>
              <w:jc w:val="center"/>
              <w:rPr>
                <w:sz w:val="28"/>
                <w:szCs w:val="28"/>
              </w:rPr>
            </w:pPr>
            <w:r w:rsidRPr="008675D2">
              <w:rPr>
                <w:sz w:val="28"/>
                <w:szCs w:val="28"/>
              </w:rPr>
              <w:t>27</w:t>
            </w:r>
          </w:p>
        </w:tc>
      </w:tr>
    </w:tbl>
    <w:p w:rsidR="002D2764" w:rsidRPr="008675D2" w:rsidRDefault="002D2764" w:rsidP="008675D2">
      <w:pPr>
        <w:ind w:firstLine="708"/>
        <w:rPr>
          <w:spacing w:val="-2"/>
          <w:sz w:val="28"/>
          <w:szCs w:val="28"/>
        </w:rPr>
      </w:pPr>
    </w:p>
    <w:p w:rsidR="002D2764" w:rsidRPr="008675D2" w:rsidRDefault="002D2764" w:rsidP="008675D2">
      <w:pPr>
        <w:ind w:firstLine="567"/>
        <w:rPr>
          <w:sz w:val="28"/>
          <w:szCs w:val="28"/>
        </w:rPr>
      </w:pPr>
      <w:r w:rsidRPr="008675D2">
        <w:rPr>
          <w:spacing w:val="-2"/>
          <w:sz w:val="28"/>
          <w:szCs w:val="28"/>
        </w:rPr>
        <w:t xml:space="preserve">Бюджет поселения. </w:t>
      </w:r>
      <w:r w:rsidRPr="008675D2">
        <w:rPr>
          <w:sz w:val="28"/>
          <w:szCs w:val="28"/>
        </w:rPr>
        <w:t xml:space="preserve">Основными источниками доходов местного бюджета являются – земельный налог, налог на доходы физических лиц, арендная плата за землю, налог на имущество физических лиц. </w:t>
      </w:r>
    </w:p>
    <w:p w:rsidR="00FA6A4F" w:rsidRPr="008675D2" w:rsidRDefault="00FA6A4F" w:rsidP="008675D2">
      <w:pPr>
        <w:ind w:firstLine="708"/>
        <w:jc w:val="right"/>
        <w:rPr>
          <w:sz w:val="28"/>
          <w:szCs w:val="28"/>
        </w:rPr>
      </w:pPr>
    </w:p>
    <w:p w:rsidR="00FA6A4F" w:rsidRPr="008675D2" w:rsidRDefault="00FA6A4F" w:rsidP="008675D2">
      <w:pPr>
        <w:ind w:firstLine="709"/>
        <w:jc w:val="left"/>
        <w:rPr>
          <w:sz w:val="28"/>
          <w:szCs w:val="28"/>
        </w:rPr>
      </w:pPr>
      <w:r w:rsidRPr="008675D2">
        <w:rPr>
          <w:sz w:val="28"/>
          <w:szCs w:val="28"/>
        </w:rPr>
        <w:t>Таблица</w:t>
      </w:r>
      <w:r w:rsidR="003F4EC8" w:rsidRPr="008675D2">
        <w:rPr>
          <w:sz w:val="28"/>
          <w:szCs w:val="28"/>
        </w:rPr>
        <w:t xml:space="preserve"> 5</w:t>
      </w:r>
    </w:p>
    <w:p w:rsidR="002D2764" w:rsidRPr="008675D2" w:rsidRDefault="002D2764" w:rsidP="008675D2">
      <w:pPr>
        <w:ind w:firstLine="709"/>
        <w:jc w:val="center"/>
        <w:rPr>
          <w:sz w:val="28"/>
          <w:szCs w:val="28"/>
        </w:rPr>
      </w:pPr>
      <w:r w:rsidRPr="008675D2">
        <w:rPr>
          <w:sz w:val="28"/>
          <w:szCs w:val="28"/>
        </w:rPr>
        <w:t>Объем поступлений в  бюджет Калужского сельского поселения</w:t>
      </w:r>
    </w:p>
    <w:tbl>
      <w:tblPr>
        <w:tblW w:w="9530"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794"/>
        <w:gridCol w:w="1843"/>
        <w:gridCol w:w="893"/>
      </w:tblGrid>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bCs/>
                <w:sz w:val="28"/>
                <w:szCs w:val="28"/>
              </w:rPr>
            </w:pPr>
            <w:r w:rsidRPr="008675D2">
              <w:rPr>
                <w:bCs/>
                <w:sz w:val="28"/>
                <w:szCs w:val="28"/>
              </w:rPr>
              <w:t>Показатели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bCs/>
                <w:sz w:val="28"/>
                <w:szCs w:val="28"/>
              </w:rPr>
            </w:pPr>
            <w:r w:rsidRPr="008675D2">
              <w:rPr>
                <w:bCs/>
                <w:sz w:val="28"/>
                <w:szCs w:val="28"/>
              </w:rPr>
              <w:t>Ед. измерения</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bCs/>
                <w:sz w:val="28"/>
                <w:szCs w:val="28"/>
              </w:rPr>
            </w:pPr>
            <w:r w:rsidRPr="008675D2">
              <w:rPr>
                <w:bCs/>
                <w:sz w:val="28"/>
                <w:szCs w:val="28"/>
              </w:rPr>
              <w:t>2016</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left"/>
              <w:rPr>
                <w:sz w:val="28"/>
                <w:szCs w:val="28"/>
              </w:rPr>
            </w:pPr>
            <w:r w:rsidRPr="008675D2">
              <w:rPr>
                <w:sz w:val="28"/>
                <w:szCs w:val="28"/>
              </w:rPr>
              <w:t>Доходы местного бюджета, фактически исполненные</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left"/>
              <w:rPr>
                <w:sz w:val="28"/>
                <w:szCs w:val="28"/>
              </w:rPr>
            </w:pP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6461.9</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Налог на доходы физических лиц</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326.3</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Акцизы по подакцизным товарам (продукции), производимым на территории Российской Федерации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1286.1</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Налоги на имущество</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872</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Налог на имущество физических лиц</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262</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Земельный налог</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610</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lastRenderedPageBreak/>
              <w:t>Доходы от использования имущества, находящегося в государственной и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119</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Безвозмездные поступления</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230</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Безвозмездные поступления от других бюджетов бюджетной системы Российской Федерации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3428.7</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Дотации бюджетам субъектов Российской Федерации и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3234.5</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Субвенции бюджетам субъектов Российской Федерации и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194.2</w:t>
            </w:r>
          </w:p>
        </w:tc>
      </w:tr>
      <w:tr w:rsidR="009E42A8" w:rsidRPr="008675D2" w:rsidTr="009E42A8">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E42A8" w:rsidRPr="008675D2" w:rsidRDefault="009E42A8" w:rsidP="008675D2">
            <w:pPr>
              <w:widowControl/>
              <w:snapToGrid/>
              <w:jc w:val="left"/>
              <w:rPr>
                <w:sz w:val="28"/>
                <w:szCs w:val="28"/>
              </w:rPr>
            </w:pPr>
            <w:r w:rsidRPr="008675D2">
              <w:rPr>
                <w:sz w:val="28"/>
                <w:szCs w:val="28"/>
              </w:rPr>
              <w:t>Из общей величины доходов - собственные доходы</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тысяча рублей</w:t>
            </w:r>
          </w:p>
        </w:tc>
        <w:tc>
          <w:tcPr>
            <w:tcW w:w="8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E42A8" w:rsidRPr="008675D2" w:rsidRDefault="009E42A8" w:rsidP="008675D2">
            <w:pPr>
              <w:widowControl/>
              <w:snapToGrid/>
              <w:jc w:val="center"/>
              <w:rPr>
                <w:sz w:val="28"/>
                <w:szCs w:val="28"/>
              </w:rPr>
            </w:pPr>
            <w:r w:rsidRPr="008675D2">
              <w:rPr>
                <w:sz w:val="28"/>
                <w:szCs w:val="28"/>
              </w:rPr>
              <w:t>6267.</w:t>
            </w:r>
          </w:p>
        </w:tc>
      </w:tr>
    </w:tbl>
    <w:p w:rsidR="008675D2" w:rsidRDefault="008675D2" w:rsidP="008675D2">
      <w:pPr>
        <w:widowControl/>
        <w:snapToGrid/>
        <w:ind w:firstLine="709"/>
        <w:jc w:val="center"/>
        <w:rPr>
          <w:b/>
          <w:color w:val="000000"/>
          <w:sz w:val="28"/>
          <w:szCs w:val="28"/>
        </w:rPr>
      </w:pPr>
    </w:p>
    <w:p w:rsidR="00016137" w:rsidRPr="008675D2" w:rsidRDefault="00016137" w:rsidP="008675D2">
      <w:pPr>
        <w:widowControl/>
        <w:snapToGrid/>
        <w:ind w:firstLine="709"/>
        <w:jc w:val="center"/>
        <w:rPr>
          <w:b/>
          <w:color w:val="000000"/>
          <w:sz w:val="28"/>
          <w:szCs w:val="28"/>
        </w:rPr>
      </w:pPr>
      <w:r w:rsidRPr="008675D2">
        <w:rPr>
          <w:b/>
          <w:color w:val="000000"/>
          <w:sz w:val="28"/>
          <w:szCs w:val="28"/>
        </w:rPr>
        <w:t>2.2. 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инфраструктуры</w:t>
      </w:r>
      <w:r w:rsidR="002765A4" w:rsidRPr="008675D2">
        <w:rPr>
          <w:b/>
          <w:color w:val="000000"/>
          <w:sz w:val="28"/>
          <w:szCs w:val="28"/>
        </w:rPr>
        <w:t xml:space="preserve"> поселения</w:t>
      </w:r>
    </w:p>
    <w:p w:rsidR="00510441" w:rsidRPr="008675D2" w:rsidRDefault="00510441" w:rsidP="008675D2">
      <w:pPr>
        <w:widowControl/>
        <w:snapToGrid/>
        <w:ind w:firstLine="709"/>
        <w:rPr>
          <w:color w:val="000000"/>
          <w:sz w:val="28"/>
          <w:szCs w:val="28"/>
        </w:rPr>
      </w:pPr>
    </w:p>
    <w:p w:rsidR="008A22FA" w:rsidRPr="008675D2" w:rsidRDefault="008A22FA" w:rsidP="008675D2">
      <w:pPr>
        <w:ind w:firstLine="567"/>
        <w:rPr>
          <w:sz w:val="28"/>
          <w:szCs w:val="28"/>
        </w:rPr>
      </w:pPr>
      <w:r w:rsidRPr="008675D2">
        <w:rPr>
          <w:sz w:val="28"/>
          <w:szCs w:val="28"/>
        </w:rPr>
        <w:t>Современное состояние и развитие отраслей социальной сферы характеризуется следующими основными факторами и тенденциями:</w:t>
      </w:r>
    </w:p>
    <w:p w:rsidR="008A22FA" w:rsidRPr="008675D2" w:rsidRDefault="008A22FA" w:rsidP="008675D2">
      <w:pPr>
        <w:pStyle w:val="af3"/>
        <w:numPr>
          <w:ilvl w:val="0"/>
          <w:numId w:val="36"/>
        </w:numPr>
        <w:tabs>
          <w:tab w:val="left" w:pos="1134"/>
        </w:tabs>
        <w:ind w:left="0" w:firstLine="567"/>
        <w:rPr>
          <w:sz w:val="28"/>
          <w:szCs w:val="28"/>
        </w:rPr>
      </w:pPr>
      <w:r w:rsidRPr="008675D2">
        <w:rPr>
          <w:sz w:val="28"/>
          <w:szCs w:val="28"/>
        </w:rPr>
        <w:t>имеющейся широко разветвленной сетью государственных и муниципальных учреждений социальной сферы;</w:t>
      </w:r>
    </w:p>
    <w:p w:rsidR="008A22FA" w:rsidRPr="008675D2" w:rsidRDefault="008A22FA" w:rsidP="008675D2">
      <w:pPr>
        <w:pStyle w:val="af3"/>
        <w:numPr>
          <w:ilvl w:val="0"/>
          <w:numId w:val="36"/>
        </w:numPr>
        <w:tabs>
          <w:tab w:val="left" w:pos="1134"/>
        </w:tabs>
        <w:ind w:left="0" w:firstLine="567"/>
        <w:rPr>
          <w:sz w:val="28"/>
          <w:szCs w:val="28"/>
        </w:rPr>
      </w:pPr>
      <w:r w:rsidRPr="008675D2">
        <w:rPr>
          <w:sz w:val="28"/>
          <w:szCs w:val="28"/>
        </w:rPr>
        <w:t>несоответствием существующей сети учреждений социально-культурной сферы и объемом оказываемых ими услуг потребностям населения;</w:t>
      </w:r>
    </w:p>
    <w:p w:rsidR="008A22FA" w:rsidRPr="008675D2" w:rsidRDefault="008A22FA" w:rsidP="008675D2">
      <w:pPr>
        <w:pStyle w:val="af3"/>
        <w:numPr>
          <w:ilvl w:val="0"/>
          <w:numId w:val="36"/>
        </w:numPr>
        <w:tabs>
          <w:tab w:val="left" w:pos="1134"/>
        </w:tabs>
        <w:ind w:left="0" w:firstLine="567"/>
        <w:rPr>
          <w:sz w:val="28"/>
          <w:szCs w:val="28"/>
        </w:rPr>
      </w:pPr>
      <w:r w:rsidRPr="008675D2">
        <w:rPr>
          <w:sz w:val="28"/>
          <w:szCs w:val="28"/>
        </w:rPr>
        <w:t>сокращением числа этих учреждений, как вследствие структурных изменений отраслей, так и ограниченности финансовых средств на их содержание и поддержание материально-технической базы;</w:t>
      </w:r>
    </w:p>
    <w:p w:rsidR="008A22FA" w:rsidRPr="008675D2" w:rsidRDefault="008A22FA" w:rsidP="008675D2">
      <w:pPr>
        <w:pStyle w:val="af3"/>
        <w:numPr>
          <w:ilvl w:val="0"/>
          <w:numId w:val="36"/>
        </w:numPr>
        <w:tabs>
          <w:tab w:val="left" w:pos="1134"/>
        </w:tabs>
        <w:ind w:left="0" w:firstLine="567"/>
        <w:rPr>
          <w:sz w:val="28"/>
          <w:szCs w:val="28"/>
        </w:rPr>
      </w:pPr>
      <w:r w:rsidRPr="008675D2">
        <w:rPr>
          <w:sz w:val="28"/>
          <w:szCs w:val="28"/>
        </w:rPr>
        <w:t>снижением объемов капитальных вложений в социальную сферу, замедлением темпов ввода объектов в эксплуатацию, ростом незавершенного строительства.</w:t>
      </w:r>
    </w:p>
    <w:p w:rsidR="008A22FA" w:rsidRPr="008675D2" w:rsidRDefault="008A22FA" w:rsidP="008675D2">
      <w:pPr>
        <w:ind w:firstLine="567"/>
        <w:rPr>
          <w:sz w:val="28"/>
          <w:szCs w:val="28"/>
        </w:rPr>
      </w:pPr>
      <w:r w:rsidRPr="008675D2">
        <w:rPr>
          <w:sz w:val="28"/>
          <w:szCs w:val="28"/>
        </w:rPr>
        <w:t>Имеющаяся материально-техническая база социальной сферы и недостаточное финансирование учреждений ее отраслей не обеспечивает потребности населения в гарантированном получении социальных услуг.</w:t>
      </w:r>
    </w:p>
    <w:p w:rsidR="008A22FA" w:rsidRPr="008675D2" w:rsidRDefault="008A22FA" w:rsidP="008675D2">
      <w:pPr>
        <w:ind w:firstLine="567"/>
        <w:rPr>
          <w:sz w:val="28"/>
          <w:szCs w:val="28"/>
        </w:rPr>
      </w:pPr>
      <w:r w:rsidRPr="008675D2">
        <w:rPr>
          <w:sz w:val="28"/>
          <w:szCs w:val="28"/>
        </w:rPr>
        <w:t>Сложившиеся условия функционирования и развития учреждений социальной сферы требуют проведения государственной политики, направленной на рациональное использование ограниченных инвестиционных ресурсов.</w:t>
      </w:r>
    </w:p>
    <w:p w:rsidR="008A22FA" w:rsidRPr="008675D2" w:rsidRDefault="008A22FA" w:rsidP="008675D2">
      <w:pPr>
        <w:ind w:firstLine="567"/>
        <w:rPr>
          <w:sz w:val="28"/>
          <w:szCs w:val="28"/>
        </w:rPr>
      </w:pPr>
      <w:r w:rsidRPr="008675D2">
        <w:rPr>
          <w:sz w:val="28"/>
          <w:szCs w:val="28"/>
        </w:rPr>
        <w:t>Разработке инвестиционного плана должен предшествовать анализ экономической ситуации в отраслях социальной сферы и, прежде всего, анализ деятельности учреждений социальной сферы.</w:t>
      </w:r>
    </w:p>
    <w:p w:rsidR="008A22FA" w:rsidRPr="008675D2" w:rsidRDefault="008A22FA" w:rsidP="008675D2">
      <w:pPr>
        <w:ind w:firstLine="567"/>
        <w:rPr>
          <w:sz w:val="28"/>
          <w:szCs w:val="28"/>
        </w:rPr>
      </w:pPr>
      <w:r w:rsidRPr="008675D2">
        <w:rPr>
          <w:sz w:val="28"/>
          <w:szCs w:val="28"/>
        </w:rPr>
        <w:t xml:space="preserve">Экономическому анализу подлежат: сеть учреждений социальной сферы, находящихся в федеральной собственности, в собственности </w:t>
      </w:r>
      <w:r w:rsidR="004260AA" w:rsidRPr="008675D2">
        <w:rPr>
          <w:sz w:val="28"/>
          <w:szCs w:val="28"/>
        </w:rPr>
        <w:t>Краснодарского края</w:t>
      </w:r>
      <w:r w:rsidRPr="008675D2">
        <w:rPr>
          <w:sz w:val="28"/>
          <w:szCs w:val="28"/>
        </w:rPr>
        <w:t xml:space="preserve">, муниципальной собственности; состояние их основных фондов, потенциальная мощность, фактическая загрузка; сеть учреждений иной негосударственной собственности и их мощность (объем оказываемых услуг); </w:t>
      </w:r>
      <w:r w:rsidRPr="008675D2">
        <w:rPr>
          <w:sz w:val="28"/>
          <w:szCs w:val="28"/>
        </w:rPr>
        <w:lastRenderedPageBreak/>
        <w:t>обеспечение минимальных нормативных потребностей населения региона по видам социальных услуг.</w:t>
      </w:r>
    </w:p>
    <w:p w:rsidR="008A22FA" w:rsidRPr="008675D2" w:rsidRDefault="008A22FA" w:rsidP="008675D2">
      <w:pPr>
        <w:ind w:firstLine="567"/>
        <w:rPr>
          <w:sz w:val="28"/>
          <w:szCs w:val="28"/>
        </w:rPr>
      </w:pPr>
      <w:r w:rsidRPr="008675D2">
        <w:rPr>
          <w:sz w:val="28"/>
          <w:szCs w:val="28"/>
        </w:rPr>
        <w:t>При составлении плана инвестиционной деятельности по строительству социальных объектов необходимо ориентироваться на:</w:t>
      </w:r>
    </w:p>
    <w:p w:rsidR="008A22FA" w:rsidRPr="008675D2" w:rsidRDefault="008A22FA" w:rsidP="008675D2">
      <w:pPr>
        <w:pStyle w:val="af3"/>
        <w:numPr>
          <w:ilvl w:val="0"/>
          <w:numId w:val="36"/>
        </w:numPr>
        <w:ind w:left="0" w:firstLine="567"/>
        <w:rPr>
          <w:sz w:val="28"/>
          <w:szCs w:val="28"/>
        </w:rPr>
      </w:pPr>
      <w:r w:rsidRPr="008675D2">
        <w:rPr>
          <w:sz w:val="28"/>
          <w:szCs w:val="28"/>
        </w:rPr>
        <w:t>структурные изменения, происходящие в отраслях социальной сферы, включая ликвидацию избыточных площадей учреждений этой сферы;</w:t>
      </w:r>
    </w:p>
    <w:p w:rsidR="008A22FA" w:rsidRPr="008675D2" w:rsidRDefault="008A22FA" w:rsidP="008675D2">
      <w:pPr>
        <w:pStyle w:val="af3"/>
        <w:numPr>
          <w:ilvl w:val="0"/>
          <w:numId w:val="36"/>
        </w:numPr>
        <w:ind w:left="0" w:firstLine="567"/>
        <w:rPr>
          <w:sz w:val="28"/>
          <w:szCs w:val="28"/>
        </w:rPr>
      </w:pPr>
      <w:r w:rsidRPr="008675D2">
        <w:rPr>
          <w:sz w:val="28"/>
          <w:szCs w:val="28"/>
        </w:rPr>
        <w:t>прогнозируемые объемы гарантированных социальных услуг, рассчитанные на основе нормативов потребности населения в этих услугах, с учетом полной профильной загрузки учреждений;</w:t>
      </w:r>
    </w:p>
    <w:p w:rsidR="008A22FA" w:rsidRPr="008675D2" w:rsidRDefault="008A22FA" w:rsidP="008675D2">
      <w:pPr>
        <w:pStyle w:val="af3"/>
        <w:numPr>
          <w:ilvl w:val="0"/>
          <w:numId w:val="36"/>
        </w:numPr>
        <w:ind w:left="0" w:firstLine="567"/>
        <w:rPr>
          <w:sz w:val="28"/>
          <w:szCs w:val="28"/>
        </w:rPr>
      </w:pPr>
      <w:r w:rsidRPr="008675D2">
        <w:rPr>
          <w:sz w:val="28"/>
          <w:szCs w:val="28"/>
        </w:rPr>
        <w:t>расширение, реконструкцию, техническое перевооружение действующих учреждений, работающих с перегрузкой;</w:t>
      </w:r>
    </w:p>
    <w:p w:rsidR="008A22FA" w:rsidRPr="008675D2" w:rsidRDefault="008A22FA" w:rsidP="008675D2">
      <w:pPr>
        <w:pStyle w:val="af3"/>
        <w:numPr>
          <w:ilvl w:val="0"/>
          <w:numId w:val="36"/>
        </w:numPr>
        <w:ind w:left="0" w:firstLine="567"/>
        <w:rPr>
          <w:sz w:val="28"/>
          <w:szCs w:val="28"/>
        </w:rPr>
      </w:pPr>
      <w:r w:rsidRPr="008675D2">
        <w:rPr>
          <w:sz w:val="28"/>
          <w:szCs w:val="28"/>
        </w:rPr>
        <w:t>замену ветхого и аварийного фонда, а также помещений, не отвечающих санитарно-эксплуатационным нормам, в случае невозможности осуществления капитального ремонта этого фонда и необходимости его ликвидации.</w:t>
      </w:r>
    </w:p>
    <w:p w:rsidR="00A334DD" w:rsidRPr="008675D2" w:rsidRDefault="00A334DD" w:rsidP="008675D2">
      <w:pPr>
        <w:pStyle w:val="af3"/>
        <w:ind w:left="0" w:firstLine="567"/>
        <w:rPr>
          <w:sz w:val="28"/>
          <w:szCs w:val="28"/>
        </w:rPr>
      </w:pPr>
      <w:r w:rsidRPr="008675D2">
        <w:rPr>
          <w:sz w:val="28"/>
          <w:szCs w:val="28"/>
        </w:rPr>
        <w:t xml:space="preserve">Расчеты потребности субъектов Российской Федерации в объектах здравоохранения, образования и культуры должны осуществляться с учетом данных о мощности (пропускной способности) действующих учреждений в районе, социальных норм и нормативов, одобренных </w:t>
      </w:r>
      <w:hyperlink r:id="rId14" w:history="1">
        <w:r w:rsidR="002913ED" w:rsidRPr="008675D2">
          <w:rPr>
            <w:sz w:val="28"/>
            <w:szCs w:val="28"/>
          </w:rPr>
          <w:t>Р</w:t>
        </w:r>
        <w:r w:rsidRPr="008675D2">
          <w:rPr>
            <w:sz w:val="28"/>
            <w:szCs w:val="28"/>
          </w:rPr>
          <w:t>аспоряжением</w:t>
        </w:r>
      </w:hyperlink>
      <w:r w:rsidRPr="008675D2">
        <w:rPr>
          <w:sz w:val="28"/>
          <w:szCs w:val="28"/>
        </w:rPr>
        <w:t xml:space="preserve"> Правительства Российской </w:t>
      </w:r>
      <w:r w:rsidR="004358F1" w:rsidRPr="008675D2">
        <w:rPr>
          <w:sz w:val="28"/>
          <w:szCs w:val="28"/>
        </w:rPr>
        <w:t>Федерации от 3 июля 1996 года №</w:t>
      </w:r>
      <w:r w:rsidR="00D572FB">
        <w:rPr>
          <w:sz w:val="28"/>
          <w:szCs w:val="28"/>
        </w:rPr>
        <w:t xml:space="preserve"> </w:t>
      </w:r>
      <w:r w:rsidRPr="008675D2">
        <w:rPr>
          <w:sz w:val="28"/>
          <w:szCs w:val="28"/>
        </w:rPr>
        <w:t>1063-р, стандартов предоставления соответствующих социальных услуг, прогноза численности всего населения, в том числе детей, реструктуризации сети учреждений, а также природно-географических и социально-экономических особенностей регионов.</w:t>
      </w:r>
    </w:p>
    <w:p w:rsidR="008A22FA" w:rsidRPr="008675D2" w:rsidRDefault="008A22FA" w:rsidP="008675D2">
      <w:pPr>
        <w:ind w:firstLine="567"/>
        <w:rPr>
          <w:sz w:val="28"/>
          <w:szCs w:val="28"/>
        </w:rPr>
      </w:pPr>
      <w:r w:rsidRPr="008675D2">
        <w:rPr>
          <w:sz w:val="28"/>
          <w:szCs w:val="28"/>
        </w:rPr>
        <w:t>Разность между минимальной нормативной потребностью в социальных услугах и возможностями действующих учреждений социальной сферы всех форм собственности определяет потребность в развитии сети этих учреждений.</w:t>
      </w:r>
    </w:p>
    <w:p w:rsidR="008A22FA" w:rsidRPr="008675D2" w:rsidRDefault="008A22FA" w:rsidP="008675D2">
      <w:pPr>
        <w:ind w:firstLine="567"/>
        <w:rPr>
          <w:sz w:val="28"/>
          <w:szCs w:val="28"/>
        </w:rPr>
      </w:pPr>
      <w:r w:rsidRPr="008675D2">
        <w:rPr>
          <w:sz w:val="28"/>
          <w:szCs w:val="28"/>
        </w:rPr>
        <w:t>При определении потребности в учреждениях социальной сферы в сельской местности следует иметь в виду, что важнейшим фактором доступности социальных учреждений для населения является степень удаленности этих учреждений от мест проживания населения. Определение потребности в социальных объектах для сельского населения должно осуществляться также с учетом конкретных условий, влияющих на организацию социальных услуг населению в отдельных районах, городах, областях, краях, республиках (плотность населения, состояние дорог, транспорта, климатические условия и т.д.)</w:t>
      </w:r>
    </w:p>
    <w:p w:rsidR="008A22FA" w:rsidRPr="008675D2" w:rsidRDefault="008A22FA" w:rsidP="008675D2">
      <w:pPr>
        <w:ind w:firstLine="567"/>
        <w:rPr>
          <w:sz w:val="28"/>
          <w:szCs w:val="28"/>
        </w:rPr>
      </w:pPr>
      <w:r w:rsidRPr="008675D2">
        <w:rPr>
          <w:sz w:val="28"/>
          <w:szCs w:val="28"/>
        </w:rPr>
        <w:t xml:space="preserve">Оценка и анализ уровня обеспеченности </w:t>
      </w:r>
      <w:r w:rsidR="001E746E" w:rsidRPr="008675D2">
        <w:rPr>
          <w:color w:val="000000" w:themeColor="text1"/>
          <w:sz w:val="28"/>
          <w:szCs w:val="28"/>
        </w:rPr>
        <w:t>Калужского</w:t>
      </w:r>
      <w:r w:rsidR="004260AA" w:rsidRPr="008675D2">
        <w:rPr>
          <w:color w:val="000000" w:themeColor="text1"/>
          <w:sz w:val="28"/>
          <w:szCs w:val="28"/>
        </w:rPr>
        <w:t xml:space="preserve"> сельского поселения</w:t>
      </w:r>
      <w:r w:rsidR="004260AA" w:rsidRPr="008675D2">
        <w:rPr>
          <w:sz w:val="28"/>
          <w:szCs w:val="28"/>
        </w:rPr>
        <w:t xml:space="preserve"> </w:t>
      </w:r>
      <w:r w:rsidRPr="008675D2">
        <w:rPr>
          <w:sz w:val="28"/>
          <w:szCs w:val="28"/>
        </w:rPr>
        <w:t>объектами социальной инфраструктуры осуществляется в три этапа:</w:t>
      </w:r>
    </w:p>
    <w:p w:rsidR="008A22FA" w:rsidRPr="008675D2" w:rsidRDefault="008A22FA" w:rsidP="008675D2">
      <w:pPr>
        <w:ind w:firstLine="567"/>
        <w:rPr>
          <w:sz w:val="28"/>
          <w:szCs w:val="28"/>
        </w:rPr>
      </w:pPr>
      <w:r w:rsidRPr="008675D2">
        <w:rPr>
          <w:sz w:val="28"/>
          <w:szCs w:val="28"/>
        </w:rPr>
        <w:t>1. Анализ существующей ситуации в отраслях социальной сферы и, прежде всего, анализ деятельности учреждений социальной сферы их эффективности и достаточности для обеспечения минимальных нормативных потребностей населения по видам социальных услуг</w:t>
      </w:r>
    </w:p>
    <w:p w:rsidR="008A22FA" w:rsidRPr="008675D2" w:rsidRDefault="008A22FA" w:rsidP="008675D2">
      <w:pPr>
        <w:ind w:firstLine="567"/>
        <w:rPr>
          <w:sz w:val="28"/>
          <w:szCs w:val="28"/>
        </w:rPr>
      </w:pPr>
      <w:r w:rsidRPr="008675D2">
        <w:rPr>
          <w:sz w:val="28"/>
          <w:szCs w:val="28"/>
        </w:rPr>
        <w:t>2. Разработка и обоснование перечня мероприятий по проектированию, строительству, реконструкции объектов социальной инфраструктуры в соответствии с нормативными требованиями, которые предусмотрены государственными и муниципальными программами, стратегией социально-</w:t>
      </w:r>
      <w:r w:rsidRPr="008675D2">
        <w:rPr>
          <w:sz w:val="28"/>
          <w:szCs w:val="28"/>
        </w:rPr>
        <w:lastRenderedPageBreak/>
        <w:t>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района, инвестиционными программами субъектов естественных монополий, договорами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социальной инфраструктуры.</w:t>
      </w:r>
    </w:p>
    <w:p w:rsidR="008A22FA" w:rsidRPr="008675D2" w:rsidRDefault="008A22FA" w:rsidP="008675D2">
      <w:pPr>
        <w:ind w:firstLine="567"/>
        <w:rPr>
          <w:sz w:val="28"/>
          <w:szCs w:val="28"/>
        </w:rPr>
      </w:pPr>
      <w:r w:rsidRPr="008675D2">
        <w:rPr>
          <w:sz w:val="28"/>
          <w:szCs w:val="28"/>
        </w:rPr>
        <w:t xml:space="preserve">3. Разработка плана инвестиционной деятельности по развитию социальной инфраструктуры на территории </w:t>
      </w:r>
      <w:r w:rsidR="004147B9" w:rsidRPr="008675D2">
        <w:rPr>
          <w:color w:val="000000" w:themeColor="text1"/>
          <w:sz w:val="28"/>
          <w:szCs w:val="28"/>
        </w:rPr>
        <w:t>Калужского</w:t>
      </w:r>
      <w:r w:rsidR="004A7419" w:rsidRPr="008675D2">
        <w:rPr>
          <w:color w:val="000000" w:themeColor="text1"/>
          <w:sz w:val="28"/>
          <w:szCs w:val="28"/>
        </w:rPr>
        <w:t xml:space="preserve"> сельского поселения</w:t>
      </w:r>
      <w:r w:rsidRPr="008675D2">
        <w:rPr>
          <w:sz w:val="28"/>
          <w:szCs w:val="28"/>
        </w:rPr>
        <w:t>.</w:t>
      </w:r>
    </w:p>
    <w:p w:rsidR="008A22FA" w:rsidRPr="008675D2" w:rsidRDefault="008A22FA" w:rsidP="008675D2">
      <w:pPr>
        <w:ind w:firstLine="567"/>
        <w:rPr>
          <w:sz w:val="28"/>
          <w:szCs w:val="28"/>
          <w:lang w:eastAsia="en-US"/>
        </w:rPr>
      </w:pPr>
      <w:r w:rsidRPr="008675D2">
        <w:rPr>
          <w:sz w:val="28"/>
          <w:szCs w:val="28"/>
          <w:lang w:eastAsia="en-US"/>
        </w:rPr>
        <w:t xml:space="preserve">В таблице </w:t>
      </w:r>
      <w:r w:rsidR="003F4EC8" w:rsidRPr="008675D2">
        <w:rPr>
          <w:sz w:val="28"/>
          <w:szCs w:val="28"/>
          <w:lang w:eastAsia="en-US"/>
        </w:rPr>
        <w:t>6</w:t>
      </w:r>
      <w:r w:rsidRPr="008675D2">
        <w:rPr>
          <w:sz w:val="28"/>
          <w:szCs w:val="28"/>
          <w:lang w:eastAsia="en-US"/>
        </w:rPr>
        <w:t xml:space="preserve"> представлены показатели </w:t>
      </w:r>
      <w:r w:rsidR="00CA1360" w:rsidRPr="008675D2">
        <w:rPr>
          <w:sz w:val="28"/>
          <w:szCs w:val="28"/>
          <w:lang w:eastAsia="en-US"/>
        </w:rPr>
        <w:t xml:space="preserve">обеспеченности населения </w:t>
      </w:r>
      <w:r w:rsidR="004147B9" w:rsidRPr="008675D2">
        <w:rPr>
          <w:color w:val="000000" w:themeColor="text1"/>
          <w:sz w:val="28"/>
          <w:szCs w:val="28"/>
        </w:rPr>
        <w:t>Калужского</w:t>
      </w:r>
      <w:r w:rsidR="004260AA" w:rsidRPr="008675D2">
        <w:rPr>
          <w:color w:val="000000" w:themeColor="text1"/>
          <w:sz w:val="28"/>
          <w:szCs w:val="28"/>
        </w:rPr>
        <w:t xml:space="preserve"> сельского поселения</w:t>
      </w:r>
      <w:r w:rsidR="004260AA" w:rsidRPr="008675D2">
        <w:rPr>
          <w:sz w:val="28"/>
          <w:szCs w:val="28"/>
          <w:lang w:eastAsia="en-US"/>
        </w:rPr>
        <w:t xml:space="preserve"> </w:t>
      </w:r>
      <w:r w:rsidR="00CA1360" w:rsidRPr="008675D2">
        <w:rPr>
          <w:sz w:val="28"/>
          <w:szCs w:val="28"/>
          <w:lang w:eastAsia="en-US"/>
        </w:rPr>
        <w:t>учреждениями</w:t>
      </w:r>
      <w:r w:rsidRPr="008675D2">
        <w:rPr>
          <w:sz w:val="28"/>
          <w:szCs w:val="28"/>
          <w:lang w:eastAsia="en-US"/>
        </w:rPr>
        <w:t xml:space="preserve"> социальной инфраструктуры (по состоянию на 2016 год). </w:t>
      </w:r>
    </w:p>
    <w:p w:rsidR="008A22FA" w:rsidRPr="008675D2" w:rsidRDefault="008A22FA" w:rsidP="008675D2">
      <w:pPr>
        <w:ind w:firstLine="567"/>
        <w:rPr>
          <w:sz w:val="28"/>
          <w:szCs w:val="28"/>
          <w:lang w:eastAsia="en-US"/>
        </w:rPr>
      </w:pPr>
    </w:p>
    <w:p w:rsidR="008A22FA" w:rsidRPr="008675D2" w:rsidRDefault="008A22FA" w:rsidP="008675D2">
      <w:pPr>
        <w:ind w:firstLine="567"/>
        <w:rPr>
          <w:bCs/>
          <w:color w:val="000000"/>
          <w:sz w:val="28"/>
          <w:szCs w:val="28"/>
          <w:lang w:eastAsia="en-US"/>
        </w:rPr>
      </w:pPr>
      <w:r w:rsidRPr="008675D2">
        <w:rPr>
          <w:bCs/>
          <w:color w:val="000000"/>
          <w:sz w:val="28"/>
          <w:szCs w:val="28"/>
          <w:lang w:eastAsia="en-US"/>
        </w:rPr>
        <w:t xml:space="preserve">Таблица </w:t>
      </w:r>
      <w:r w:rsidR="003F4EC8" w:rsidRPr="008675D2">
        <w:rPr>
          <w:bCs/>
          <w:color w:val="000000"/>
          <w:sz w:val="28"/>
          <w:szCs w:val="28"/>
          <w:lang w:eastAsia="en-US"/>
        </w:rPr>
        <w:t>6</w:t>
      </w:r>
    </w:p>
    <w:p w:rsidR="00D81725" w:rsidRPr="008675D2" w:rsidRDefault="008A22FA" w:rsidP="008675D2">
      <w:pPr>
        <w:jc w:val="center"/>
        <w:rPr>
          <w:bCs/>
          <w:color w:val="000000"/>
          <w:sz w:val="28"/>
          <w:szCs w:val="28"/>
          <w:lang w:eastAsia="en-US"/>
        </w:rPr>
      </w:pPr>
      <w:r w:rsidRPr="008675D2">
        <w:rPr>
          <w:bCs/>
          <w:color w:val="000000"/>
          <w:sz w:val="28"/>
          <w:szCs w:val="28"/>
          <w:lang w:eastAsia="en-US"/>
        </w:rPr>
        <w:t xml:space="preserve">Обеспеченность населения </w:t>
      </w:r>
      <w:r w:rsidR="004147B9" w:rsidRPr="008675D2">
        <w:rPr>
          <w:color w:val="000000" w:themeColor="text1"/>
          <w:sz w:val="28"/>
          <w:szCs w:val="28"/>
        </w:rPr>
        <w:t>Калужского</w:t>
      </w:r>
      <w:r w:rsidR="004260AA" w:rsidRPr="008675D2">
        <w:rPr>
          <w:color w:val="000000" w:themeColor="text1"/>
          <w:sz w:val="28"/>
          <w:szCs w:val="28"/>
        </w:rPr>
        <w:t xml:space="preserve"> сельского поселения</w:t>
      </w:r>
      <w:r w:rsidR="004260AA" w:rsidRPr="008675D2">
        <w:rPr>
          <w:bCs/>
          <w:color w:val="000000"/>
          <w:sz w:val="28"/>
          <w:szCs w:val="28"/>
          <w:lang w:eastAsia="en-US"/>
        </w:rPr>
        <w:t xml:space="preserve"> </w:t>
      </w:r>
      <w:r w:rsidRPr="008675D2">
        <w:rPr>
          <w:bCs/>
          <w:color w:val="000000"/>
          <w:sz w:val="28"/>
          <w:szCs w:val="28"/>
          <w:lang w:eastAsia="en-US"/>
        </w:rPr>
        <w:t xml:space="preserve">учреждениями социальной </w:t>
      </w:r>
      <w:r w:rsidR="00CA1360" w:rsidRPr="008675D2">
        <w:rPr>
          <w:bCs/>
          <w:color w:val="000000"/>
          <w:sz w:val="28"/>
          <w:szCs w:val="28"/>
          <w:lang w:eastAsia="en-US"/>
        </w:rPr>
        <w:t>инфраструктуры</w:t>
      </w:r>
      <w:r w:rsidR="004260AA" w:rsidRPr="008675D2">
        <w:rPr>
          <w:bCs/>
          <w:color w:val="000000"/>
          <w:sz w:val="28"/>
          <w:szCs w:val="28"/>
          <w:lang w:eastAsia="en-US"/>
        </w:rPr>
        <w:t xml:space="preserve"> </w:t>
      </w: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874"/>
        <w:gridCol w:w="1635"/>
        <w:gridCol w:w="933"/>
        <w:gridCol w:w="1615"/>
        <w:gridCol w:w="2062"/>
      </w:tblGrid>
      <w:tr w:rsidR="00D81725" w:rsidRPr="008675D2" w:rsidTr="004667CF">
        <w:trPr>
          <w:trHeight w:val="370"/>
        </w:trPr>
        <w:tc>
          <w:tcPr>
            <w:tcW w:w="713" w:type="dxa"/>
            <w:vMerge w:val="restart"/>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 пп</w:t>
            </w:r>
          </w:p>
        </w:tc>
        <w:tc>
          <w:tcPr>
            <w:tcW w:w="2808" w:type="dxa"/>
            <w:vMerge w:val="restart"/>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Наименование</w:t>
            </w:r>
          </w:p>
        </w:tc>
        <w:tc>
          <w:tcPr>
            <w:tcW w:w="1458" w:type="dxa"/>
            <w:vMerge w:val="restart"/>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Единица измерения</w:t>
            </w:r>
          </w:p>
        </w:tc>
        <w:tc>
          <w:tcPr>
            <w:tcW w:w="1253" w:type="dxa"/>
            <w:vMerge w:val="restart"/>
            <w:shd w:val="clear" w:color="auto" w:fill="auto"/>
            <w:vAlign w:val="center"/>
            <w:hideMark/>
          </w:tcPr>
          <w:p w:rsidR="00D81725" w:rsidRPr="008675D2" w:rsidRDefault="004667CF" w:rsidP="008675D2">
            <w:pPr>
              <w:widowControl/>
              <w:snapToGrid/>
              <w:jc w:val="center"/>
              <w:rPr>
                <w:color w:val="000000"/>
                <w:sz w:val="28"/>
                <w:szCs w:val="28"/>
              </w:rPr>
            </w:pPr>
            <w:r w:rsidRPr="008675D2">
              <w:rPr>
                <w:color w:val="000000"/>
                <w:sz w:val="28"/>
                <w:szCs w:val="28"/>
              </w:rPr>
              <w:t>П</w:t>
            </w:r>
            <w:r w:rsidR="00D81725" w:rsidRPr="008675D2">
              <w:rPr>
                <w:color w:val="000000"/>
                <w:sz w:val="28"/>
                <w:szCs w:val="28"/>
              </w:rPr>
              <w:t>о норме</w:t>
            </w:r>
          </w:p>
        </w:tc>
        <w:tc>
          <w:tcPr>
            <w:tcW w:w="1441" w:type="dxa"/>
            <w:vMerge w:val="restart"/>
            <w:shd w:val="clear" w:color="auto" w:fill="auto"/>
            <w:vAlign w:val="center"/>
            <w:hideMark/>
          </w:tcPr>
          <w:p w:rsidR="00D81725" w:rsidRPr="008675D2" w:rsidRDefault="004667CF" w:rsidP="008675D2">
            <w:pPr>
              <w:widowControl/>
              <w:snapToGrid/>
              <w:jc w:val="center"/>
              <w:rPr>
                <w:color w:val="000000"/>
                <w:sz w:val="28"/>
                <w:szCs w:val="28"/>
              </w:rPr>
            </w:pPr>
            <w:r w:rsidRPr="008675D2">
              <w:rPr>
                <w:color w:val="000000"/>
                <w:sz w:val="28"/>
                <w:szCs w:val="28"/>
              </w:rPr>
              <w:t>Фа</w:t>
            </w:r>
            <w:r w:rsidR="00D81725" w:rsidRPr="008675D2">
              <w:rPr>
                <w:color w:val="000000"/>
                <w:sz w:val="28"/>
                <w:szCs w:val="28"/>
              </w:rPr>
              <w:t>ктически</w:t>
            </w:r>
          </w:p>
        </w:tc>
        <w:tc>
          <w:tcPr>
            <w:tcW w:w="1832" w:type="dxa"/>
            <w:vMerge w:val="restart"/>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 обеспеченность</w:t>
            </w:r>
          </w:p>
        </w:tc>
      </w:tr>
      <w:tr w:rsidR="00D81725" w:rsidRPr="008675D2" w:rsidTr="004667CF">
        <w:trPr>
          <w:trHeight w:val="455"/>
        </w:trPr>
        <w:tc>
          <w:tcPr>
            <w:tcW w:w="713" w:type="dxa"/>
            <w:vMerge/>
            <w:vAlign w:val="center"/>
            <w:hideMark/>
          </w:tcPr>
          <w:p w:rsidR="00D81725" w:rsidRPr="008675D2" w:rsidRDefault="00D81725" w:rsidP="008675D2">
            <w:pPr>
              <w:widowControl/>
              <w:snapToGrid/>
              <w:jc w:val="left"/>
              <w:rPr>
                <w:color w:val="000000"/>
                <w:sz w:val="28"/>
                <w:szCs w:val="28"/>
              </w:rPr>
            </w:pPr>
          </w:p>
        </w:tc>
        <w:tc>
          <w:tcPr>
            <w:tcW w:w="2808" w:type="dxa"/>
            <w:vMerge/>
            <w:vAlign w:val="center"/>
            <w:hideMark/>
          </w:tcPr>
          <w:p w:rsidR="00D81725" w:rsidRPr="008675D2" w:rsidRDefault="00D81725" w:rsidP="008675D2">
            <w:pPr>
              <w:widowControl/>
              <w:snapToGrid/>
              <w:jc w:val="left"/>
              <w:rPr>
                <w:color w:val="000000"/>
                <w:sz w:val="28"/>
                <w:szCs w:val="28"/>
              </w:rPr>
            </w:pPr>
          </w:p>
        </w:tc>
        <w:tc>
          <w:tcPr>
            <w:tcW w:w="1458" w:type="dxa"/>
            <w:vMerge/>
            <w:vAlign w:val="center"/>
            <w:hideMark/>
          </w:tcPr>
          <w:p w:rsidR="00D81725" w:rsidRPr="008675D2" w:rsidRDefault="00D81725" w:rsidP="008675D2">
            <w:pPr>
              <w:widowControl/>
              <w:snapToGrid/>
              <w:jc w:val="left"/>
              <w:rPr>
                <w:color w:val="000000"/>
                <w:sz w:val="28"/>
                <w:szCs w:val="28"/>
              </w:rPr>
            </w:pPr>
          </w:p>
        </w:tc>
        <w:tc>
          <w:tcPr>
            <w:tcW w:w="1253" w:type="dxa"/>
            <w:vMerge/>
            <w:vAlign w:val="center"/>
            <w:hideMark/>
          </w:tcPr>
          <w:p w:rsidR="00D81725" w:rsidRPr="008675D2" w:rsidRDefault="00D81725" w:rsidP="008675D2">
            <w:pPr>
              <w:widowControl/>
              <w:snapToGrid/>
              <w:jc w:val="left"/>
              <w:rPr>
                <w:color w:val="000000"/>
                <w:sz w:val="28"/>
                <w:szCs w:val="28"/>
              </w:rPr>
            </w:pPr>
          </w:p>
        </w:tc>
        <w:tc>
          <w:tcPr>
            <w:tcW w:w="1441" w:type="dxa"/>
            <w:vMerge/>
            <w:vAlign w:val="center"/>
            <w:hideMark/>
          </w:tcPr>
          <w:p w:rsidR="00D81725" w:rsidRPr="008675D2" w:rsidRDefault="00D81725" w:rsidP="008675D2">
            <w:pPr>
              <w:widowControl/>
              <w:snapToGrid/>
              <w:jc w:val="left"/>
              <w:rPr>
                <w:color w:val="000000"/>
                <w:sz w:val="28"/>
                <w:szCs w:val="28"/>
              </w:rPr>
            </w:pPr>
          </w:p>
        </w:tc>
        <w:tc>
          <w:tcPr>
            <w:tcW w:w="1832" w:type="dxa"/>
            <w:vMerge/>
            <w:vAlign w:val="center"/>
            <w:hideMark/>
          </w:tcPr>
          <w:p w:rsidR="00D81725" w:rsidRPr="008675D2" w:rsidRDefault="00D81725" w:rsidP="008675D2">
            <w:pPr>
              <w:widowControl/>
              <w:snapToGrid/>
              <w:jc w:val="left"/>
              <w:rPr>
                <w:color w:val="000000"/>
                <w:sz w:val="28"/>
                <w:szCs w:val="28"/>
              </w:rPr>
            </w:pPr>
          </w:p>
        </w:tc>
      </w:tr>
      <w:tr w:rsidR="00A42263" w:rsidRPr="008675D2" w:rsidTr="008675D2">
        <w:trPr>
          <w:trHeight w:val="300"/>
        </w:trPr>
        <w:tc>
          <w:tcPr>
            <w:tcW w:w="9505" w:type="dxa"/>
            <w:gridSpan w:val="6"/>
            <w:shd w:val="clear" w:color="auto" w:fill="auto"/>
            <w:vAlign w:val="center"/>
            <w:hideMark/>
          </w:tcPr>
          <w:p w:rsidR="00A42263" w:rsidRPr="008675D2" w:rsidRDefault="00A42263" w:rsidP="008675D2">
            <w:pPr>
              <w:widowControl/>
              <w:snapToGrid/>
              <w:jc w:val="center"/>
              <w:rPr>
                <w:color w:val="000000"/>
                <w:sz w:val="28"/>
                <w:szCs w:val="28"/>
              </w:rPr>
            </w:pPr>
            <w:r w:rsidRPr="008675D2">
              <w:rPr>
                <w:color w:val="000000"/>
                <w:sz w:val="28"/>
                <w:szCs w:val="28"/>
              </w:rPr>
              <w:t>Учреждения образования</w:t>
            </w:r>
          </w:p>
        </w:tc>
      </w:tr>
      <w:tr w:rsidR="00D81725" w:rsidRPr="008675D2" w:rsidTr="004667CF">
        <w:trPr>
          <w:trHeight w:val="370"/>
        </w:trPr>
        <w:tc>
          <w:tcPr>
            <w:tcW w:w="713" w:type="dxa"/>
            <w:vMerge w:val="restart"/>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1</w:t>
            </w:r>
          </w:p>
        </w:tc>
        <w:tc>
          <w:tcPr>
            <w:tcW w:w="2808" w:type="dxa"/>
            <w:vMerge w:val="restart"/>
            <w:shd w:val="clear" w:color="auto" w:fill="auto"/>
            <w:vAlign w:val="center"/>
            <w:hideMark/>
          </w:tcPr>
          <w:p w:rsidR="00D81725" w:rsidRPr="008675D2" w:rsidRDefault="00D81725" w:rsidP="008675D2">
            <w:pPr>
              <w:widowControl/>
              <w:snapToGrid/>
              <w:rPr>
                <w:color w:val="000000"/>
                <w:sz w:val="28"/>
                <w:szCs w:val="28"/>
              </w:rPr>
            </w:pPr>
            <w:r w:rsidRPr="008675D2">
              <w:rPr>
                <w:color w:val="000000"/>
                <w:sz w:val="28"/>
                <w:szCs w:val="28"/>
              </w:rPr>
              <w:t>Детские дошкольные учреждения (дети с 1 до 6 лет)</w:t>
            </w:r>
          </w:p>
        </w:tc>
        <w:tc>
          <w:tcPr>
            <w:tcW w:w="1458" w:type="dxa"/>
            <w:vMerge w:val="restart"/>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мест</w:t>
            </w:r>
          </w:p>
        </w:tc>
        <w:tc>
          <w:tcPr>
            <w:tcW w:w="1253" w:type="dxa"/>
            <w:vMerge w:val="restart"/>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150</w:t>
            </w:r>
          </w:p>
        </w:tc>
        <w:tc>
          <w:tcPr>
            <w:tcW w:w="1441" w:type="dxa"/>
            <w:vMerge w:val="restart"/>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c>
          <w:tcPr>
            <w:tcW w:w="1832" w:type="dxa"/>
            <w:vMerge w:val="restart"/>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r>
      <w:tr w:rsidR="00D81725" w:rsidRPr="008675D2" w:rsidTr="004667CF">
        <w:trPr>
          <w:trHeight w:val="370"/>
        </w:trPr>
        <w:tc>
          <w:tcPr>
            <w:tcW w:w="713" w:type="dxa"/>
            <w:vMerge/>
            <w:vAlign w:val="center"/>
            <w:hideMark/>
          </w:tcPr>
          <w:p w:rsidR="00D81725" w:rsidRPr="008675D2" w:rsidRDefault="00D81725" w:rsidP="008675D2">
            <w:pPr>
              <w:widowControl/>
              <w:snapToGrid/>
              <w:jc w:val="left"/>
              <w:rPr>
                <w:color w:val="000000"/>
                <w:sz w:val="28"/>
                <w:szCs w:val="28"/>
              </w:rPr>
            </w:pPr>
          </w:p>
        </w:tc>
        <w:tc>
          <w:tcPr>
            <w:tcW w:w="2808" w:type="dxa"/>
            <w:vMerge/>
            <w:vAlign w:val="center"/>
            <w:hideMark/>
          </w:tcPr>
          <w:p w:rsidR="00D81725" w:rsidRPr="008675D2" w:rsidRDefault="00D81725" w:rsidP="008675D2">
            <w:pPr>
              <w:widowControl/>
              <w:snapToGrid/>
              <w:jc w:val="left"/>
              <w:rPr>
                <w:color w:val="000000"/>
                <w:sz w:val="28"/>
                <w:szCs w:val="28"/>
              </w:rPr>
            </w:pPr>
          </w:p>
        </w:tc>
        <w:tc>
          <w:tcPr>
            <w:tcW w:w="1458" w:type="dxa"/>
            <w:vMerge/>
            <w:vAlign w:val="center"/>
            <w:hideMark/>
          </w:tcPr>
          <w:p w:rsidR="00D81725" w:rsidRPr="008675D2" w:rsidRDefault="00D81725" w:rsidP="008675D2">
            <w:pPr>
              <w:widowControl/>
              <w:snapToGrid/>
              <w:jc w:val="center"/>
              <w:rPr>
                <w:color w:val="000000"/>
                <w:sz w:val="28"/>
                <w:szCs w:val="28"/>
              </w:rPr>
            </w:pPr>
          </w:p>
        </w:tc>
        <w:tc>
          <w:tcPr>
            <w:tcW w:w="1253" w:type="dxa"/>
            <w:vMerge/>
            <w:vAlign w:val="center"/>
            <w:hideMark/>
          </w:tcPr>
          <w:p w:rsidR="00D81725" w:rsidRPr="008675D2" w:rsidRDefault="00D81725" w:rsidP="008675D2">
            <w:pPr>
              <w:widowControl/>
              <w:snapToGrid/>
              <w:jc w:val="center"/>
              <w:rPr>
                <w:color w:val="000000"/>
                <w:sz w:val="28"/>
                <w:szCs w:val="28"/>
              </w:rPr>
            </w:pPr>
          </w:p>
        </w:tc>
        <w:tc>
          <w:tcPr>
            <w:tcW w:w="1441" w:type="dxa"/>
            <w:vMerge/>
            <w:vAlign w:val="center"/>
            <w:hideMark/>
          </w:tcPr>
          <w:p w:rsidR="00D81725" w:rsidRPr="008675D2" w:rsidRDefault="00D81725" w:rsidP="008675D2">
            <w:pPr>
              <w:widowControl/>
              <w:snapToGrid/>
              <w:jc w:val="center"/>
              <w:rPr>
                <w:color w:val="000000"/>
                <w:sz w:val="28"/>
                <w:szCs w:val="28"/>
              </w:rPr>
            </w:pPr>
          </w:p>
        </w:tc>
        <w:tc>
          <w:tcPr>
            <w:tcW w:w="1832" w:type="dxa"/>
            <w:vMerge/>
            <w:vAlign w:val="center"/>
            <w:hideMark/>
          </w:tcPr>
          <w:p w:rsidR="00D81725" w:rsidRPr="008675D2" w:rsidRDefault="00D81725" w:rsidP="008675D2">
            <w:pPr>
              <w:widowControl/>
              <w:snapToGrid/>
              <w:jc w:val="center"/>
              <w:rPr>
                <w:color w:val="000000"/>
                <w:sz w:val="28"/>
                <w:szCs w:val="28"/>
              </w:rPr>
            </w:pPr>
          </w:p>
        </w:tc>
      </w:tr>
      <w:tr w:rsidR="00D81725" w:rsidRPr="008675D2" w:rsidTr="004667CF">
        <w:trPr>
          <w:trHeight w:val="510"/>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w:t>
            </w:r>
          </w:p>
        </w:tc>
        <w:tc>
          <w:tcPr>
            <w:tcW w:w="2808" w:type="dxa"/>
            <w:shd w:val="clear" w:color="auto" w:fill="auto"/>
            <w:vAlign w:val="center"/>
            <w:hideMark/>
          </w:tcPr>
          <w:p w:rsidR="00D81725" w:rsidRPr="008675D2" w:rsidRDefault="00D81725" w:rsidP="008675D2">
            <w:pPr>
              <w:widowControl/>
              <w:snapToGrid/>
              <w:rPr>
                <w:color w:val="000000"/>
                <w:sz w:val="28"/>
                <w:szCs w:val="28"/>
              </w:rPr>
            </w:pPr>
            <w:r w:rsidRPr="008675D2">
              <w:rPr>
                <w:color w:val="000000"/>
                <w:sz w:val="28"/>
                <w:szCs w:val="28"/>
              </w:rPr>
              <w:t>Общеобразовательные школы (дети от 7 до 17 лет)</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мест</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280</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240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85,7</w:t>
            </w:r>
          </w:p>
        </w:tc>
      </w:tr>
      <w:tr w:rsidR="004667CF" w:rsidRPr="008675D2" w:rsidTr="004667CF">
        <w:trPr>
          <w:trHeight w:val="706"/>
        </w:trPr>
        <w:tc>
          <w:tcPr>
            <w:tcW w:w="713" w:type="dxa"/>
            <w:shd w:val="clear" w:color="auto" w:fill="auto"/>
            <w:vAlign w:val="center"/>
            <w:hideMark/>
          </w:tcPr>
          <w:p w:rsidR="004667CF" w:rsidRPr="008675D2" w:rsidRDefault="004667CF" w:rsidP="008675D2">
            <w:pPr>
              <w:widowControl/>
              <w:snapToGrid/>
              <w:jc w:val="center"/>
              <w:rPr>
                <w:color w:val="000000"/>
                <w:sz w:val="28"/>
                <w:szCs w:val="28"/>
              </w:rPr>
            </w:pPr>
            <w:r w:rsidRPr="008675D2">
              <w:rPr>
                <w:color w:val="000000"/>
                <w:sz w:val="28"/>
                <w:szCs w:val="28"/>
              </w:rPr>
              <w:t>3</w:t>
            </w:r>
          </w:p>
        </w:tc>
        <w:tc>
          <w:tcPr>
            <w:tcW w:w="2808" w:type="dxa"/>
            <w:shd w:val="clear" w:color="auto" w:fill="auto"/>
            <w:vAlign w:val="center"/>
            <w:hideMark/>
          </w:tcPr>
          <w:p w:rsidR="004667CF" w:rsidRPr="008675D2" w:rsidRDefault="004667CF" w:rsidP="008675D2">
            <w:pPr>
              <w:widowControl/>
              <w:snapToGrid/>
              <w:rPr>
                <w:color w:val="000000"/>
                <w:sz w:val="28"/>
                <w:szCs w:val="28"/>
              </w:rPr>
            </w:pPr>
            <w:r w:rsidRPr="008675D2">
              <w:rPr>
                <w:color w:val="000000"/>
                <w:sz w:val="28"/>
                <w:szCs w:val="28"/>
              </w:rPr>
              <w:t>Внешкольные учреждения</w:t>
            </w:r>
          </w:p>
        </w:tc>
        <w:tc>
          <w:tcPr>
            <w:tcW w:w="1458" w:type="dxa"/>
            <w:shd w:val="clear" w:color="auto" w:fill="auto"/>
            <w:vAlign w:val="center"/>
            <w:hideMark/>
          </w:tcPr>
          <w:p w:rsidR="004667CF" w:rsidRPr="008675D2" w:rsidRDefault="004667CF" w:rsidP="008675D2">
            <w:pPr>
              <w:widowControl/>
              <w:snapToGrid/>
              <w:jc w:val="center"/>
              <w:rPr>
                <w:color w:val="000000"/>
                <w:sz w:val="28"/>
                <w:szCs w:val="28"/>
              </w:rPr>
            </w:pPr>
            <w:r w:rsidRPr="008675D2">
              <w:rPr>
                <w:color w:val="000000"/>
                <w:sz w:val="28"/>
                <w:szCs w:val="28"/>
              </w:rPr>
              <w:t>место</w:t>
            </w:r>
          </w:p>
        </w:tc>
        <w:tc>
          <w:tcPr>
            <w:tcW w:w="1253" w:type="dxa"/>
            <w:shd w:val="clear" w:color="auto" w:fill="auto"/>
            <w:vAlign w:val="center"/>
            <w:hideMark/>
          </w:tcPr>
          <w:p w:rsidR="004667CF" w:rsidRPr="008675D2" w:rsidRDefault="004667CF" w:rsidP="008675D2">
            <w:pPr>
              <w:widowControl/>
              <w:snapToGrid/>
              <w:jc w:val="center"/>
              <w:rPr>
                <w:color w:val="000000"/>
                <w:sz w:val="28"/>
                <w:szCs w:val="28"/>
              </w:rPr>
            </w:pPr>
            <w:r w:rsidRPr="008675D2">
              <w:rPr>
                <w:color w:val="000000"/>
                <w:sz w:val="28"/>
                <w:szCs w:val="28"/>
              </w:rPr>
              <w:t>29</w:t>
            </w:r>
          </w:p>
        </w:tc>
        <w:tc>
          <w:tcPr>
            <w:tcW w:w="1441" w:type="dxa"/>
            <w:shd w:val="clear" w:color="auto" w:fill="auto"/>
            <w:vAlign w:val="center"/>
            <w:hideMark/>
          </w:tcPr>
          <w:p w:rsidR="004667CF" w:rsidRPr="008675D2" w:rsidRDefault="004667CF" w:rsidP="008675D2">
            <w:pPr>
              <w:widowControl/>
              <w:snapToGrid/>
              <w:jc w:val="center"/>
              <w:rPr>
                <w:color w:val="000000"/>
                <w:sz w:val="28"/>
                <w:szCs w:val="28"/>
              </w:rPr>
            </w:pPr>
            <w:r w:rsidRPr="008675D2">
              <w:rPr>
                <w:color w:val="000000"/>
                <w:sz w:val="28"/>
                <w:szCs w:val="28"/>
              </w:rPr>
              <w:t>0</w:t>
            </w:r>
          </w:p>
        </w:tc>
        <w:tc>
          <w:tcPr>
            <w:tcW w:w="1832" w:type="dxa"/>
            <w:shd w:val="clear" w:color="auto" w:fill="auto"/>
            <w:noWrap/>
            <w:vAlign w:val="center"/>
            <w:hideMark/>
          </w:tcPr>
          <w:p w:rsidR="004667CF" w:rsidRPr="008675D2" w:rsidRDefault="004667CF" w:rsidP="008675D2">
            <w:pPr>
              <w:widowControl/>
              <w:snapToGrid/>
              <w:jc w:val="center"/>
              <w:rPr>
                <w:color w:val="000000"/>
                <w:sz w:val="28"/>
                <w:szCs w:val="28"/>
              </w:rPr>
            </w:pPr>
            <w:r w:rsidRPr="008675D2">
              <w:rPr>
                <w:color w:val="000000"/>
                <w:sz w:val="28"/>
                <w:szCs w:val="28"/>
              </w:rPr>
              <w:t>0</w:t>
            </w:r>
          </w:p>
        </w:tc>
      </w:tr>
      <w:tr w:rsidR="00A42263" w:rsidRPr="008675D2" w:rsidTr="008675D2">
        <w:trPr>
          <w:trHeight w:val="300"/>
        </w:trPr>
        <w:tc>
          <w:tcPr>
            <w:tcW w:w="9505" w:type="dxa"/>
            <w:gridSpan w:val="6"/>
            <w:shd w:val="clear" w:color="auto" w:fill="auto"/>
            <w:vAlign w:val="center"/>
            <w:hideMark/>
          </w:tcPr>
          <w:p w:rsidR="00A42263" w:rsidRPr="008675D2" w:rsidRDefault="00A42263" w:rsidP="008675D2">
            <w:pPr>
              <w:widowControl/>
              <w:snapToGrid/>
              <w:jc w:val="center"/>
              <w:rPr>
                <w:color w:val="000000"/>
                <w:sz w:val="28"/>
                <w:szCs w:val="28"/>
              </w:rPr>
            </w:pPr>
            <w:r w:rsidRPr="008675D2">
              <w:rPr>
                <w:color w:val="000000"/>
                <w:sz w:val="28"/>
                <w:szCs w:val="28"/>
              </w:rPr>
              <w:t>Учреждения здравоохранения</w:t>
            </w:r>
          </w:p>
        </w:tc>
      </w:tr>
      <w:tr w:rsidR="00D81725" w:rsidRPr="008675D2" w:rsidTr="004667CF">
        <w:trPr>
          <w:trHeight w:val="510"/>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4</w:t>
            </w:r>
          </w:p>
        </w:tc>
        <w:tc>
          <w:tcPr>
            <w:tcW w:w="2808" w:type="dxa"/>
            <w:shd w:val="clear" w:color="auto" w:fill="auto"/>
            <w:vAlign w:val="center"/>
            <w:hideMark/>
          </w:tcPr>
          <w:p w:rsidR="00D81725" w:rsidRPr="008675D2" w:rsidRDefault="00D81725" w:rsidP="008675D2">
            <w:pPr>
              <w:widowControl/>
              <w:snapToGrid/>
              <w:jc w:val="left"/>
              <w:rPr>
                <w:color w:val="000000"/>
                <w:sz w:val="28"/>
                <w:szCs w:val="28"/>
              </w:rPr>
            </w:pPr>
            <w:r w:rsidRPr="008675D2">
              <w:rPr>
                <w:color w:val="000000"/>
                <w:sz w:val="28"/>
                <w:szCs w:val="28"/>
              </w:rPr>
              <w:t>Стационарные больницы для взрослых</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коек</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24</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r>
      <w:tr w:rsidR="00D81725" w:rsidRPr="008675D2" w:rsidTr="004667CF">
        <w:trPr>
          <w:trHeight w:val="765"/>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5</w:t>
            </w:r>
          </w:p>
        </w:tc>
        <w:tc>
          <w:tcPr>
            <w:tcW w:w="2808" w:type="dxa"/>
            <w:shd w:val="clear" w:color="auto" w:fill="auto"/>
            <w:vAlign w:val="center"/>
            <w:hideMark/>
          </w:tcPr>
          <w:p w:rsidR="00D81725" w:rsidRPr="008675D2" w:rsidRDefault="00D81725" w:rsidP="008675D2">
            <w:pPr>
              <w:widowControl/>
              <w:snapToGrid/>
              <w:rPr>
                <w:color w:val="000000"/>
                <w:sz w:val="28"/>
                <w:szCs w:val="28"/>
              </w:rPr>
            </w:pPr>
            <w:r w:rsidRPr="008675D2">
              <w:rPr>
                <w:color w:val="000000"/>
                <w:sz w:val="28"/>
                <w:szCs w:val="28"/>
              </w:rPr>
              <w:t>Амбулаторно-поликлиническая сеть без стационаров, для постоянного населения</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посещений в смену</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45</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н/д</w:t>
            </w:r>
          </w:p>
        </w:tc>
        <w:tc>
          <w:tcPr>
            <w:tcW w:w="1832" w:type="dxa"/>
            <w:shd w:val="clear" w:color="auto" w:fill="auto"/>
            <w:noWrap/>
            <w:vAlign w:val="center"/>
            <w:hideMark/>
          </w:tcPr>
          <w:p w:rsidR="00D81725" w:rsidRPr="008675D2" w:rsidRDefault="004667CF" w:rsidP="008675D2">
            <w:pPr>
              <w:widowControl/>
              <w:snapToGrid/>
              <w:jc w:val="center"/>
              <w:rPr>
                <w:color w:val="000000"/>
                <w:sz w:val="28"/>
                <w:szCs w:val="28"/>
              </w:rPr>
            </w:pPr>
            <w:r w:rsidRPr="008675D2">
              <w:rPr>
                <w:color w:val="000000"/>
                <w:sz w:val="28"/>
                <w:szCs w:val="28"/>
              </w:rPr>
              <w:t>-</w:t>
            </w:r>
          </w:p>
        </w:tc>
      </w:tr>
      <w:tr w:rsidR="00D81725" w:rsidRPr="008675D2" w:rsidTr="004667CF">
        <w:trPr>
          <w:trHeight w:val="315"/>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6</w:t>
            </w:r>
          </w:p>
        </w:tc>
        <w:tc>
          <w:tcPr>
            <w:tcW w:w="2808" w:type="dxa"/>
            <w:shd w:val="clear" w:color="auto" w:fill="auto"/>
            <w:vAlign w:val="center"/>
            <w:hideMark/>
          </w:tcPr>
          <w:p w:rsidR="00D81725" w:rsidRPr="008675D2" w:rsidRDefault="00D81725" w:rsidP="008675D2">
            <w:pPr>
              <w:widowControl/>
              <w:snapToGrid/>
              <w:rPr>
                <w:color w:val="000000"/>
                <w:sz w:val="28"/>
                <w:szCs w:val="28"/>
              </w:rPr>
            </w:pPr>
            <w:r w:rsidRPr="008675D2">
              <w:rPr>
                <w:color w:val="000000"/>
                <w:sz w:val="28"/>
                <w:szCs w:val="28"/>
              </w:rPr>
              <w:t>Аптеки</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w:t>
            </w:r>
            <w:r w:rsidRPr="008675D2">
              <w:rPr>
                <w:color w:val="000000"/>
                <w:sz w:val="28"/>
                <w:szCs w:val="28"/>
                <w:vertAlign w:val="superscript"/>
              </w:rPr>
              <w:t>2</w:t>
            </w:r>
            <w:r w:rsidRPr="008675D2">
              <w:rPr>
                <w:color w:val="000000"/>
                <w:sz w:val="28"/>
                <w:szCs w:val="28"/>
              </w:rPr>
              <w:t xml:space="preserve"> общей площади</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34</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r>
      <w:tr w:rsidR="00A42263" w:rsidRPr="008675D2" w:rsidTr="008675D2">
        <w:trPr>
          <w:trHeight w:val="300"/>
        </w:trPr>
        <w:tc>
          <w:tcPr>
            <w:tcW w:w="9505" w:type="dxa"/>
            <w:gridSpan w:val="6"/>
            <w:shd w:val="clear" w:color="auto" w:fill="auto"/>
            <w:vAlign w:val="center"/>
            <w:hideMark/>
          </w:tcPr>
          <w:p w:rsidR="00A42263" w:rsidRPr="008675D2" w:rsidRDefault="00A42263" w:rsidP="008675D2">
            <w:pPr>
              <w:widowControl/>
              <w:snapToGrid/>
              <w:jc w:val="center"/>
              <w:rPr>
                <w:color w:val="000000"/>
                <w:sz w:val="28"/>
                <w:szCs w:val="28"/>
              </w:rPr>
            </w:pPr>
            <w:r w:rsidRPr="008675D2">
              <w:rPr>
                <w:color w:val="000000"/>
                <w:sz w:val="28"/>
                <w:szCs w:val="28"/>
              </w:rPr>
              <w:t>Учреждения культуры</w:t>
            </w:r>
          </w:p>
        </w:tc>
      </w:tr>
      <w:tr w:rsidR="00D81725" w:rsidRPr="008675D2" w:rsidTr="004667CF">
        <w:trPr>
          <w:trHeight w:val="1020"/>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lastRenderedPageBreak/>
              <w:t>13</w:t>
            </w:r>
          </w:p>
        </w:tc>
        <w:tc>
          <w:tcPr>
            <w:tcW w:w="2808" w:type="dxa"/>
            <w:shd w:val="clear" w:color="auto" w:fill="auto"/>
            <w:vAlign w:val="center"/>
            <w:hideMark/>
          </w:tcPr>
          <w:p w:rsidR="00D81725" w:rsidRPr="008675D2" w:rsidRDefault="00D81725" w:rsidP="008675D2">
            <w:pPr>
              <w:widowControl/>
              <w:snapToGrid/>
              <w:rPr>
                <w:color w:val="000000"/>
                <w:sz w:val="28"/>
                <w:szCs w:val="28"/>
              </w:rPr>
            </w:pPr>
            <w:r w:rsidRPr="008675D2">
              <w:rPr>
                <w:color w:val="000000"/>
                <w:sz w:val="28"/>
                <w:szCs w:val="28"/>
              </w:rPr>
              <w:t>Помещения для культурно-массовой воспитательной работы, досуга и любительской деятельности</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w:t>
            </w:r>
            <w:r w:rsidRPr="008675D2">
              <w:rPr>
                <w:color w:val="000000"/>
                <w:sz w:val="28"/>
                <w:szCs w:val="28"/>
                <w:vertAlign w:val="superscript"/>
              </w:rPr>
              <w:t>2</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120</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r>
      <w:tr w:rsidR="004667CF" w:rsidRPr="008675D2" w:rsidTr="004667CF">
        <w:trPr>
          <w:trHeight w:val="559"/>
        </w:trPr>
        <w:tc>
          <w:tcPr>
            <w:tcW w:w="713" w:type="dxa"/>
            <w:shd w:val="clear" w:color="auto" w:fill="auto"/>
            <w:vAlign w:val="center"/>
            <w:hideMark/>
          </w:tcPr>
          <w:p w:rsidR="004667CF" w:rsidRPr="008675D2" w:rsidRDefault="004667CF" w:rsidP="008675D2">
            <w:pPr>
              <w:widowControl/>
              <w:snapToGrid/>
              <w:jc w:val="center"/>
              <w:rPr>
                <w:color w:val="000000"/>
                <w:sz w:val="28"/>
                <w:szCs w:val="28"/>
              </w:rPr>
            </w:pPr>
            <w:r w:rsidRPr="008675D2">
              <w:rPr>
                <w:color w:val="000000"/>
                <w:sz w:val="28"/>
                <w:szCs w:val="28"/>
              </w:rPr>
              <w:t>14</w:t>
            </w:r>
          </w:p>
        </w:tc>
        <w:tc>
          <w:tcPr>
            <w:tcW w:w="2808" w:type="dxa"/>
            <w:shd w:val="clear" w:color="auto" w:fill="auto"/>
            <w:vAlign w:val="center"/>
            <w:hideMark/>
          </w:tcPr>
          <w:p w:rsidR="004667CF" w:rsidRPr="008675D2" w:rsidRDefault="004667CF" w:rsidP="008675D2">
            <w:pPr>
              <w:widowControl/>
              <w:snapToGrid/>
              <w:rPr>
                <w:color w:val="000000"/>
                <w:sz w:val="28"/>
                <w:szCs w:val="28"/>
              </w:rPr>
            </w:pPr>
            <w:r w:rsidRPr="008675D2">
              <w:rPr>
                <w:color w:val="000000"/>
                <w:sz w:val="28"/>
                <w:szCs w:val="28"/>
              </w:rPr>
              <w:t>Сельские библиотеки</w:t>
            </w:r>
          </w:p>
        </w:tc>
        <w:tc>
          <w:tcPr>
            <w:tcW w:w="1458" w:type="dxa"/>
            <w:shd w:val="clear" w:color="auto" w:fill="auto"/>
            <w:vAlign w:val="center"/>
          </w:tcPr>
          <w:p w:rsidR="004667CF" w:rsidRPr="008675D2" w:rsidRDefault="004667CF" w:rsidP="008675D2">
            <w:pPr>
              <w:jc w:val="center"/>
              <w:rPr>
                <w:color w:val="000000"/>
                <w:sz w:val="28"/>
                <w:szCs w:val="28"/>
              </w:rPr>
            </w:pPr>
            <w:r w:rsidRPr="008675D2">
              <w:rPr>
                <w:color w:val="000000"/>
                <w:sz w:val="28"/>
                <w:szCs w:val="28"/>
              </w:rPr>
              <w:t>мест</w:t>
            </w:r>
          </w:p>
        </w:tc>
        <w:tc>
          <w:tcPr>
            <w:tcW w:w="1253" w:type="dxa"/>
            <w:shd w:val="clear" w:color="auto" w:fill="auto"/>
            <w:vAlign w:val="center"/>
          </w:tcPr>
          <w:p w:rsidR="004667CF" w:rsidRPr="008675D2" w:rsidRDefault="004667CF" w:rsidP="008675D2">
            <w:pPr>
              <w:jc w:val="center"/>
              <w:rPr>
                <w:color w:val="000000"/>
                <w:sz w:val="28"/>
                <w:szCs w:val="28"/>
              </w:rPr>
            </w:pPr>
            <w:r w:rsidRPr="008675D2">
              <w:rPr>
                <w:color w:val="000000"/>
                <w:sz w:val="28"/>
                <w:szCs w:val="28"/>
              </w:rPr>
              <w:t>12</w:t>
            </w:r>
          </w:p>
        </w:tc>
        <w:tc>
          <w:tcPr>
            <w:tcW w:w="1441" w:type="dxa"/>
            <w:shd w:val="clear" w:color="auto" w:fill="auto"/>
            <w:vAlign w:val="center"/>
          </w:tcPr>
          <w:p w:rsidR="004667CF" w:rsidRPr="008675D2" w:rsidRDefault="004667CF" w:rsidP="008675D2">
            <w:pPr>
              <w:jc w:val="center"/>
              <w:rPr>
                <w:color w:val="000000"/>
                <w:sz w:val="28"/>
                <w:szCs w:val="28"/>
              </w:rPr>
            </w:pPr>
            <w:r w:rsidRPr="008675D2">
              <w:rPr>
                <w:color w:val="000000"/>
                <w:sz w:val="28"/>
                <w:szCs w:val="28"/>
              </w:rPr>
              <w:t>10</w:t>
            </w:r>
          </w:p>
        </w:tc>
        <w:tc>
          <w:tcPr>
            <w:tcW w:w="1832" w:type="dxa"/>
            <w:shd w:val="clear" w:color="auto" w:fill="auto"/>
            <w:noWrap/>
            <w:vAlign w:val="center"/>
          </w:tcPr>
          <w:p w:rsidR="004667CF" w:rsidRPr="008675D2" w:rsidRDefault="004667CF" w:rsidP="008675D2">
            <w:pPr>
              <w:jc w:val="center"/>
              <w:rPr>
                <w:color w:val="000000"/>
                <w:sz w:val="28"/>
                <w:szCs w:val="28"/>
              </w:rPr>
            </w:pPr>
            <w:r w:rsidRPr="008675D2">
              <w:rPr>
                <w:color w:val="000000"/>
                <w:sz w:val="28"/>
                <w:szCs w:val="28"/>
              </w:rPr>
              <w:t>83,3</w:t>
            </w:r>
          </w:p>
        </w:tc>
      </w:tr>
      <w:tr w:rsidR="00D81725" w:rsidRPr="008675D2" w:rsidTr="004667CF">
        <w:trPr>
          <w:trHeight w:val="510"/>
        </w:trPr>
        <w:tc>
          <w:tcPr>
            <w:tcW w:w="713" w:type="dxa"/>
            <w:shd w:val="clear" w:color="auto" w:fill="auto"/>
            <w:vAlign w:val="center"/>
            <w:hideMark/>
          </w:tcPr>
          <w:p w:rsidR="00D81725" w:rsidRPr="00055FC1" w:rsidRDefault="00D81725" w:rsidP="008675D2">
            <w:pPr>
              <w:widowControl/>
              <w:snapToGrid/>
              <w:jc w:val="center"/>
              <w:rPr>
                <w:color w:val="000000"/>
                <w:sz w:val="28"/>
                <w:szCs w:val="28"/>
              </w:rPr>
            </w:pPr>
            <w:r w:rsidRPr="00055FC1">
              <w:rPr>
                <w:color w:val="000000"/>
                <w:sz w:val="28"/>
                <w:szCs w:val="28"/>
              </w:rPr>
              <w:t>15</w:t>
            </w:r>
          </w:p>
        </w:tc>
        <w:tc>
          <w:tcPr>
            <w:tcW w:w="2808" w:type="dxa"/>
            <w:shd w:val="clear" w:color="auto" w:fill="auto"/>
            <w:vAlign w:val="center"/>
            <w:hideMark/>
          </w:tcPr>
          <w:p w:rsidR="00D81725" w:rsidRPr="00055FC1" w:rsidRDefault="00D81725" w:rsidP="008675D2">
            <w:pPr>
              <w:widowControl/>
              <w:snapToGrid/>
              <w:rPr>
                <w:color w:val="000000"/>
                <w:sz w:val="28"/>
                <w:szCs w:val="28"/>
              </w:rPr>
            </w:pPr>
            <w:r w:rsidRPr="00055FC1">
              <w:rPr>
                <w:color w:val="000000"/>
                <w:sz w:val="28"/>
                <w:szCs w:val="28"/>
              </w:rPr>
              <w:t>Клубы или учреждения клубного типа</w:t>
            </w:r>
          </w:p>
        </w:tc>
        <w:tc>
          <w:tcPr>
            <w:tcW w:w="1458" w:type="dxa"/>
            <w:shd w:val="clear" w:color="auto" w:fill="auto"/>
            <w:vAlign w:val="center"/>
            <w:hideMark/>
          </w:tcPr>
          <w:p w:rsidR="00D81725" w:rsidRPr="00055FC1" w:rsidRDefault="00D81725" w:rsidP="008675D2">
            <w:pPr>
              <w:widowControl/>
              <w:snapToGrid/>
              <w:jc w:val="center"/>
              <w:rPr>
                <w:color w:val="000000"/>
                <w:sz w:val="28"/>
                <w:szCs w:val="28"/>
              </w:rPr>
            </w:pPr>
            <w:r w:rsidRPr="00055FC1">
              <w:rPr>
                <w:color w:val="000000"/>
                <w:sz w:val="28"/>
                <w:szCs w:val="28"/>
              </w:rPr>
              <w:t>зрительские места</w:t>
            </w:r>
          </w:p>
        </w:tc>
        <w:tc>
          <w:tcPr>
            <w:tcW w:w="1253" w:type="dxa"/>
            <w:shd w:val="clear" w:color="auto" w:fill="auto"/>
            <w:vAlign w:val="center"/>
            <w:hideMark/>
          </w:tcPr>
          <w:p w:rsidR="00D81725" w:rsidRPr="00055FC1" w:rsidRDefault="00D81725" w:rsidP="008675D2">
            <w:pPr>
              <w:widowControl/>
              <w:snapToGrid/>
              <w:jc w:val="center"/>
              <w:rPr>
                <w:color w:val="000000"/>
                <w:sz w:val="28"/>
                <w:szCs w:val="28"/>
              </w:rPr>
            </w:pPr>
            <w:r w:rsidRPr="00055FC1">
              <w:rPr>
                <w:color w:val="000000"/>
                <w:sz w:val="28"/>
                <w:szCs w:val="28"/>
              </w:rPr>
              <w:t>200</w:t>
            </w:r>
          </w:p>
        </w:tc>
        <w:tc>
          <w:tcPr>
            <w:tcW w:w="1441" w:type="dxa"/>
            <w:shd w:val="clear" w:color="auto" w:fill="auto"/>
            <w:vAlign w:val="center"/>
            <w:hideMark/>
          </w:tcPr>
          <w:p w:rsidR="00D81725" w:rsidRPr="00055FC1" w:rsidRDefault="00D81725" w:rsidP="008675D2">
            <w:pPr>
              <w:widowControl/>
              <w:snapToGrid/>
              <w:jc w:val="center"/>
              <w:rPr>
                <w:color w:val="000000"/>
                <w:sz w:val="28"/>
                <w:szCs w:val="28"/>
              </w:rPr>
            </w:pPr>
            <w:r w:rsidRPr="00055FC1">
              <w:rPr>
                <w:color w:val="000000"/>
                <w:sz w:val="28"/>
                <w:szCs w:val="28"/>
              </w:rPr>
              <w:t>30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055FC1">
              <w:rPr>
                <w:color w:val="000000"/>
                <w:sz w:val="28"/>
                <w:szCs w:val="28"/>
              </w:rPr>
              <w:t>15,0</w:t>
            </w:r>
          </w:p>
        </w:tc>
      </w:tr>
      <w:tr w:rsidR="00A42263" w:rsidRPr="008675D2" w:rsidTr="008675D2">
        <w:trPr>
          <w:trHeight w:val="300"/>
        </w:trPr>
        <w:tc>
          <w:tcPr>
            <w:tcW w:w="9505" w:type="dxa"/>
            <w:gridSpan w:val="6"/>
            <w:shd w:val="clear" w:color="auto" w:fill="auto"/>
            <w:vAlign w:val="center"/>
            <w:hideMark/>
          </w:tcPr>
          <w:p w:rsidR="00A42263" w:rsidRPr="008675D2" w:rsidRDefault="00A42263" w:rsidP="008675D2">
            <w:pPr>
              <w:widowControl/>
              <w:snapToGrid/>
              <w:jc w:val="center"/>
              <w:rPr>
                <w:color w:val="000000"/>
                <w:sz w:val="28"/>
                <w:szCs w:val="28"/>
              </w:rPr>
            </w:pPr>
            <w:r w:rsidRPr="008675D2">
              <w:rPr>
                <w:color w:val="000000"/>
                <w:sz w:val="28"/>
                <w:szCs w:val="28"/>
              </w:rPr>
              <w:t>Спортивные сооружения</w:t>
            </w:r>
          </w:p>
        </w:tc>
      </w:tr>
      <w:tr w:rsidR="00D81725" w:rsidRPr="008675D2" w:rsidTr="004667CF">
        <w:trPr>
          <w:trHeight w:val="510"/>
        </w:trPr>
        <w:tc>
          <w:tcPr>
            <w:tcW w:w="713" w:type="dxa"/>
            <w:shd w:val="clear" w:color="auto" w:fill="auto"/>
            <w:vAlign w:val="center"/>
            <w:hideMark/>
          </w:tcPr>
          <w:p w:rsidR="00D81725" w:rsidRPr="00D572FB" w:rsidRDefault="00D81725" w:rsidP="008675D2">
            <w:pPr>
              <w:widowControl/>
              <w:snapToGrid/>
              <w:jc w:val="center"/>
              <w:rPr>
                <w:color w:val="000000"/>
                <w:sz w:val="28"/>
                <w:szCs w:val="28"/>
              </w:rPr>
            </w:pPr>
            <w:r w:rsidRPr="00D572FB">
              <w:rPr>
                <w:color w:val="000000"/>
                <w:sz w:val="28"/>
                <w:szCs w:val="28"/>
              </w:rPr>
              <w:t>16</w:t>
            </w:r>
          </w:p>
        </w:tc>
        <w:tc>
          <w:tcPr>
            <w:tcW w:w="2808" w:type="dxa"/>
            <w:shd w:val="clear" w:color="auto" w:fill="auto"/>
            <w:vAlign w:val="center"/>
            <w:hideMark/>
          </w:tcPr>
          <w:p w:rsidR="00D81725" w:rsidRPr="00D572FB" w:rsidRDefault="00D81725" w:rsidP="008675D2">
            <w:pPr>
              <w:widowControl/>
              <w:snapToGrid/>
              <w:jc w:val="left"/>
              <w:rPr>
                <w:color w:val="000000"/>
                <w:sz w:val="28"/>
                <w:szCs w:val="28"/>
              </w:rPr>
            </w:pPr>
            <w:r w:rsidRPr="00D572FB">
              <w:rPr>
                <w:color w:val="000000"/>
                <w:sz w:val="28"/>
                <w:szCs w:val="28"/>
              </w:rPr>
              <w:t>Территории физкультурно-спортивных сооружений</w:t>
            </w:r>
          </w:p>
        </w:tc>
        <w:tc>
          <w:tcPr>
            <w:tcW w:w="1458" w:type="dxa"/>
            <w:shd w:val="clear" w:color="auto" w:fill="auto"/>
            <w:vAlign w:val="center"/>
            <w:hideMark/>
          </w:tcPr>
          <w:p w:rsidR="00D81725" w:rsidRPr="00D572FB" w:rsidRDefault="00D81725" w:rsidP="008675D2">
            <w:pPr>
              <w:widowControl/>
              <w:snapToGrid/>
              <w:jc w:val="center"/>
              <w:rPr>
                <w:color w:val="000000"/>
                <w:sz w:val="28"/>
                <w:szCs w:val="28"/>
              </w:rPr>
            </w:pPr>
            <w:r w:rsidRPr="00D572FB">
              <w:rPr>
                <w:color w:val="000000"/>
                <w:sz w:val="28"/>
                <w:szCs w:val="28"/>
              </w:rPr>
              <w:t>га</w:t>
            </w:r>
          </w:p>
        </w:tc>
        <w:tc>
          <w:tcPr>
            <w:tcW w:w="1253" w:type="dxa"/>
            <w:shd w:val="clear" w:color="auto" w:fill="auto"/>
            <w:vAlign w:val="center"/>
            <w:hideMark/>
          </w:tcPr>
          <w:p w:rsidR="00D81725" w:rsidRPr="00D572FB" w:rsidRDefault="00D81725" w:rsidP="008675D2">
            <w:pPr>
              <w:widowControl/>
              <w:snapToGrid/>
              <w:jc w:val="center"/>
              <w:rPr>
                <w:color w:val="000000"/>
                <w:sz w:val="28"/>
                <w:szCs w:val="28"/>
              </w:rPr>
            </w:pPr>
            <w:r w:rsidRPr="00D572FB">
              <w:rPr>
                <w:color w:val="000000"/>
                <w:sz w:val="28"/>
                <w:szCs w:val="28"/>
              </w:rPr>
              <w:t>1,7</w:t>
            </w:r>
          </w:p>
        </w:tc>
        <w:tc>
          <w:tcPr>
            <w:tcW w:w="1441" w:type="dxa"/>
            <w:shd w:val="clear" w:color="auto" w:fill="auto"/>
            <w:vAlign w:val="center"/>
            <w:hideMark/>
          </w:tcPr>
          <w:p w:rsidR="00D81725" w:rsidRPr="00D572FB" w:rsidRDefault="00D81725" w:rsidP="008675D2">
            <w:pPr>
              <w:widowControl/>
              <w:snapToGrid/>
              <w:jc w:val="center"/>
              <w:rPr>
                <w:color w:val="000000"/>
                <w:sz w:val="28"/>
                <w:szCs w:val="28"/>
              </w:rPr>
            </w:pPr>
            <w:r w:rsidRPr="00D572FB">
              <w:rPr>
                <w:color w:val="000000"/>
                <w:sz w:val="28"/>
                <w:szCs w:val="28"/>
              </w:rPr>
              <w:t>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D572FB">
              <w:rPr>
                <w:color w:val="000000"/>
                <w:sz w:val="28"/>
                <w:szCs w:val="28"/>
              </w:rPr>
              <w:t>0</w:t>
            </w:r>
          </w:p>
        </w:tc>
      </w:tr>
      <w:tr w:rsidR="00D81725" w:rsidRPr="008675D2" w:rsidTr="004667CF">
        <w:trPr>
          <w:trHeight w:val="510"/>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17</w:t>
            </w:r>
          </w:p>
        </w:tc>
        <w:tc>
          <w:tcPr>
            <w:tcW w:w="2808" w:type="dxa"/>
            <w:shd w:val="clear" w:color="auto" w:fill="auto"/>
            <w:vAlign w:val="center"/>
            <w:hideMark/>
          </w:tcPr>
          <w:p w:rsidR="00D81725" w:rsidRPr="008675D2" w:rsidRDefault="00D81725" w:rsidP="008675D2">
            <w:pPr>
              <w:widowControl/>
              <w:snapToGrid/>
              <w:jc w:val="left"/>
              <w:rPr>
                <w:color w:val="000000"/>
                <w:sz w:val="28"/>
                <w:szCs w:val="28"/>
              </w:rPr>
            </w:pPr>
            <w:r w:rsidRPr="008675D2">
              <w:rPr>
                <w:color w:val="000000"/>
                <w:sz w:val="28"/>
                <w:szCs w:val="28"/>
              </w:rPr>
              <w:t>Помещения для физкультурно-оздоровительных занятий</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w:t>
            </w:r>
            <w:r w:rsidRPr="008675D2">
              <w:rPr>
                <w:color w:val="000000"/>
                <w:sz w:val="28"/>
                <w:szCs w:val="28"/>
                <w:vertAlign w:val="superscript"/>
              </w:rPr>
              <w:t>2</w:t>
            </w:r>
            <w:r w:rsidRPr="008675D2">
              <w:rPr>
                <w:color w:val="000000"/>
                <w:sz w:val="28"/>
                <w:szCs w:val="28"/>
              </w:rPr>
              <w:t xml:space="preserve"> общей площади</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192</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r>
      <w:tr w:rsidR="00D81725" w:rsidRPr="008675D2" w:rsidTr="004667CF">
        <w:trPr>
          <w:trHeight w:val="510"/>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18</w:t>
            </w:r>
          </w:p>
        </w:tc>
        <w:tc>
          <w:tcPr>
            <w:tcW w:w="2808" w:type="dxa"/>
            <w:shd w:val="clear" w:color="auto" w:fill="auto"/>
            <w:vAlign w:val="center"/>
            <w:hideMark/>
          </w:tcPr>
          <w:p w:rsidR="00D81725" w:rsidRPr="008675D2" w:rsidRDefault="00D81725" w:rsidP="008675D2">
            <w:pPr>
              <w:widowControl/>
              <w:snapToGrid/>
              <w:jc w:val="left"/>
              <w:rPr>
                <w:color w:val="000000"/>
                <w:sz w:val="28"/>
                <w:szCs w:val="28"/>
              </w:rPr>
            </w:pPr>
            <w:r w:rsidRPr="008675D2">
              <w:rPr>
                <w:color w:val="000000"/>
                <w:sz w:val="28"/>
                <w:szCs w:val="28"/>
              </w:rPr>
              <w:t>Спортивные залы общего пользования</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w:t>
            </w:r>
            <w:r w:rsidRPr="008675D2">
              <w:rPr>
                <w:color w:val="000000"/>
                <w:sz w:val="28"/>
                <w:szCs w:val="28"/>
                <w:vertAlign w:val="superscript"/>
              </w:rPr>
              <w:t>2</w:t>
            </w:r>
            <w:r w:rsidRPr="008675D2">
              <w:rPr>
                <w:color w:val="000000"/>
                <w:sz w:val="28"/>
                <w:szCs w:val="28"/>
              </w:rPr>
              <w:t xml:space="preserve"> пола</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192</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r>
      <w:tr w:rsidR="00D81725" w:rsidRPr="008675D2" w:rsidTr="004667CF">
        <w:trPr>
          <w:trHeight w:val="510"/>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19</w:t>
            </w:r>
          </w:p>
        </w:tc>
        <w:tc>
          <w:tcPr>
            <w:tcW w:w="2808" w:type="dxa"/>
            <w:shd w:val="clear" w:color="auto" w:fill="auto"/>
            <w:vAlign w:val="center"/>
            <w:hideMark/>
          </w:tcPr>
          <w:p w:rsidR="00D81725" w:rsidRPr="008675D2" w:rsidRDefault="00D81725" w:rsidP="008675D2">
            <w:pPr>
              <w:widowControl/>
              <w:snapToGrid/>
              <w:jc w:val="left"/>
              <w:rPr>
                <w:color w:val="000000"/>
                <w:sz w:val="28"/>
                <w:szCs w:val="28"/>
              </w:rPr>
            </w:pPr>
            <w:r w:rsidRPr="008675D2">
              <w:rPr>
                <w:color w:val="000000"/>
                <w:sz w:val="28"/>
                <w:szCs w:val="28"/>
              </w:rPr>
              <w:t>Спортивно-тренажерный зал повседневного обслуживания</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w:t>
            </w:r>
            <w:r w:rsidRPr="008675D2">
              <w:rPr>
                <w:color w:val="000000"/>
                <w:sz w:val="28"/>
                <w:szCs w:val="28"/>
                <w:vertAlign w:val="superscript"/>
              </w:rPr>
              <w:t>2</w:t>
            </w:r>
            <w:r w:rsidRPr="008675D2">
              <w:rPr>
                <w:color w:val="000000"/>
                <w:sz w:val="28"/>
                <w:szCs w:val="28"/>
              </w:rPr>
              <w:t xml:space="preserve"> площади пола зала</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192</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60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31,3</w:t>
            </w:r>
          </w:p>
        </w:tc>
      </w:tr>
      <w:tr w:rsidR="00D81725" w:rsidRPr="008675D2" w:rsidTr="004667CF">
        <w:trPr>
          <w:trHeight w:val="510"/>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20</w:t>
            </w:r>
          </w:p>
        </w:tc>
        <w:tc>
          <w:tcPr>
            <w:tcW w:w="2808" w:type="dxa"/>
            <w:shd w:val="clear" w:color="auto" w:fill="auto"/>
            <w:vAlign w:val="center"/>
            <w:hideMark/>
          </w:tcPr>
          <w:p w:rsidR="00D81725" w:rsidRPr="008675D2" w:rsidRDefault="00D81725" w:rsidP="008675D2">
            <w:pPr>
              <w:widowControl/>
              <w:snapToGrid/>
              <w:jc w:val="left"/>
              <w:rPr>
                <w:color w:val="000000"/>
                <w:sz w:val="28"/>
                <w:szCs w:val="28"/>
              </w:rPr>
            </w:pPr>
            <w:r w:rsidRPr="008675D2">
              <w:rPr>
                <w:color w:val="000000"/>
                <w:sz w:val="28"/>
                <w:szCs w:val="28"/>
              </w:rPr>
              <w:t>Бассейны крытые и открытые общего пользования</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w:t>
            </w:r>
            <w:r w:rsidRPr="008675D2">
              <w:rPr>
                <w:color w:val="000000"/>
                <w:sz w:val="28"/>
                <w:szCs w:val="28"/>
                <w:vertAlign w:val="superscript"/>
              </w:rPr>
              <w:t>2</w:t>
            </w:r>
            <w:r w:rsidRPr="008675D2">
              <w:rPr>
                <w:color w:val="000000"/>
                <w:sz w:val="28"/>
                <w:szCs w:val="28"/>
              </w:rPr>
              <w:t xml:space="preserve"> зеркала воды</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60</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r>
      <w:tr w:rsidR="00D81725" w:rsidRPr="008675D2" w:rsidTr="004667CF">
        <w:trPr>
          <w:trHeight w:val="510"/>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21</w:t>
            </w:r>
          </w:p>
        </w:tc>
        <w:tc>
          <w:tcPr>
            <w:tcW w:w="2808" w:type="dxa"/>
            <w:shd w:val="clear" w:color="auto" w:fill="auto"/>
            <w:vAlign w:val="center"/>
            <w:hideMark/>
          </w:tcPr>
          <w:p w:rsidR="00D81725" w:rsidRPr="008675D2" w:rsidRDefault="00D81725" w:rsidP="008675D2">
            <w:pPr>
              <w:widowControl/>
              <w:snapToGrid/>
              <w:jc w:val="left"/>
              <w:rPr>
                <w:color w:val="000000"/>
                <w:sz w:val="28"/>
                <w:szCs w:val="28"/>
              </w:rPr>
            </w:pPr>
            <w:r w:rsidRPr="008675D2">
              <w:rPr>
                <w:color w:val="000000"/>
                <w:sz w:val="28"/>
                <w:szCs w:val="28"/>
              </w:rPr>
              <w:t>Плоскостные спортивные учреждения</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w:t>
            </w:r>
            <w:r w:rsidRPr="008675D2">
              <w:rPr>
                <w:color w:val="000000"/>
                <w:sz w:val="28"/>
                <w:szCs w:val="28"/>
                <w:vertAlign w:val="superscript"/>
              </w:rPr>
              <w:t>2</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4700</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950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20,2</w:t>
            </w:r>
          </w:p>
        </w:tc>
      </w:tr>
      <w:tr w:rsidR="00D81725" w:rsidRPr="008675D2" w:rsidTr="004667CF">
        <w:trPr>
          <w:trHeight w:val="510"/>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22</w:t>
            </w:r>
          </w:p>
        </w:tc>
        <w:tc>
          <w:tcPr>
            <w:tcW w:w="2808" w:type="dxa"/>
            <w:shd w:val="clear" w:color="auto" w:fill="auto"/>
            <w:vAlign w:val="center"/>
            <w:hideMark/>
          </w:tcPr>
          <w:p w:rsidR="00D81725" w:rsidRPr="008675D2" w:rsidRDefault="00D81725" w:rsidP="008675D2">
            <w:pPr>
              <w:widowControl/>
              <w:snapToGrid/>
              <w:jc w:val="left"/>
              <w:rPr>
                <w:color w:val="000000"/>
                <w:sz w:val="28"/>
                <w:szCs w:val="28"/>
              </w:rPr>
            </w:pPr>
            <w:r w:rsidRPr="008675D2">
              <w:rPr>
                <w:color w:val="000000"/>
                <w:sz w:val="28"/>
                <w:szCs w:val="28"/>
              </w:rPr>
              <w:t>Детско-юношеская спортивная школа</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w:t>
            </w:r>
            <w:r w:rsidRPr="008675D2">
              <w:rPr>
                <w:color w:val="000000"/>
                <w:sz w:val="28"/>
                <w:szCs w:val="28"/>
                <w:vertAlign w:val="superscript"/>
              </w:rPr>
              <w:t>2</w:t>
            </w:r>
            <w:r w:rsidRPr="008675D2">
              <w:rPr>
                <w:color w:val="000000"/>
                <w:sz w:val="28"/>
                <w:szCs w:val="28"/>
              </w:rPr>
              <w:t xml:space="preserve"> площади пола зала</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24</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r>
      <w:tr w:rsidR="00D81725" w:rsidRPr="008675D2" w:rsidTr="004667CF">
        <w:trPr>
          <w:trHeight w:val="315"/>
        </w:trPr>
        <w:tc>
          <w:tcPr>
            <w:tcW w:w="71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23</w:t>
            </w:r>
          </w:p>
        </w:tc>
        <w:tc>
          <w:tcPr>
            <w:tcW w:w="2808" w:type="dxa"/>
            <w:shd w:val="clear" w:color="auto" w:fill="auto"/>
            <w:vAlign w:val="center"/>
            <w:hideMark/>
          </w:tcPr>
          <w:p w:rsidR="00D81725" w:rsidRPr="008675D2" w:rsidRDefault="00D81725" w:rsidP="008675D2">
            <w:pPr>
              <w:widowControl/>
              <w:snapToGrid/>
              <w:jc w:val="left"/>
              <w:rPr>
                <w:color w:val="000000"/>
                <w:sz w:val="28"/>
                <w:szCs w:val="28"/>
              </w:rPr>
            </w:pPr>
            <w:r w:rsidRPr="008675D2">
              <w:rPr>
                <w:color w:val="000000"/>
                <w:sz w:val="28"/>
                <w:szCs w:val="28"/>
              </w:rPr>
              <w:t>Спортивно-досуговые центры</w:t>
            </w:r>
          </w:p>
        </w:tc>
        <w:tc>
          <w:tcPr>
            <w:tcW w:w="1458"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м</w:t>
            </w:r>
            <w:r w:rsidRPr="008675D2">
              <w:rPr>
                <w:color w:val="000000"/>
                <w:sz w:val="28"/>
                <w:szCs w:val="28"/>
                <w:vertAlign w:val="superscript"/>
              </w:rPr>
              <w:t>2</w:t>
            </w:r>
            <w:r w:rsidRPr="008675D2">
              <w:rPr>
                <w:color w:val="000000"/>
                <w:sz w:val="28"/>
                <w:szCs w:val="28"/>
              </w:rPr>
              <w:t xml:space="preserve"> площади пола зала</w:t>
            </w:r>
          </w:p>
        </w:tc>
        <w:tc>
          <w:tcPr>
            <w:tcW w:w="1253"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720</w:t>
            </w:r>
          </w:p>
        </w:tc>
        <w:tc>
          <w:tcPr>
            <w:tcW w:w="1441" w:type="dxa"/>
            <w:shd w:val="clear" w:color="auto" w:fill="auto"/>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c>
          <w:tcPr>
            <w:tcW w:w="1832" w:type="dxa"/>
            <w:shd w:val="clear" w:color="auto" w:fill="auto"/>
            <w:noWrap/>
            <w:vAlign w:val="center"/>
            <w:hideMark/>
          </w:tcPr>
          <w:p w:rsidR="00D81725" w:rsidRPr="008675D2" w:rsidRDefault="00D81725" w:rsidP="008675D2">
            <w:pPr>
              <w:widowControl/>
              <w:snapToGrid/>
              <w:jc w:val="center"/>
              <w:rPr>
                <w:color w:val="000000"/>
                <w:sz w:val="28"/>
                <w:szCs w:val="28"/>
              </w:rPr>
            </w:pPr>
            <w:r w:rsidRPr="008675D2">
              <w:rPr>
                <w:color w:val="000000"/>
                <w:sz w:val="28"/>
                <w:szCs w:val="28"/>
              </w:rPr>
              <w:t>0</w:t>
            </w:r>
          </w:p>
        </w:tc>
      </w:tr>
    </w:tbl>
    <w:p w:rsidR="004667CF" w:rsidRPr="008675D2" w:rsidRDefault="006218C0" w:rsidP="008675D2">
      <w:pPr>
        <w:ind w:firstLine="567"/>
        <w:rPr>
          <w:color w:val="000000"/>
          <w:sz w:val="28"/>
          <w:szCs w:val="28"/>
        </w:rPr>
      </w:pPr>
      <w:r w:rsidRPr="008675D2">
        <w:rPr>
          <w:color w:val="000000"/>
          <w:sz w:val="28"/>
          <w:szCs w:val="28"/>
        </w:rPr>
        <w:t xml:space="preserve">Исходя из данных таблицы </w:t>
      </w:r>
      <w:r w:rsidR="006D1661" w:rsidRPr="008675D2">
        <w:rPr>
          <w:color w:val="000000"/>
          <w:sz w:val="28"/>
          <w:szCs w:val="28"/>
        </w:rPr>
        <w:t>2.2.1</w:t>
      </w:r>
      <w:r w:rsidRPr="008675D2">
        <w:rPr>
          <w:color w:val="000000"/>
          <w:sz w:val="28"/>
          <w:szCs w:val="28"/>
        </w:rPr>
        <w:t xml:space="preserve"> можно сделать вывод о том, что в настоящее время в </w:t>
      </w:r>
      <w:r w:rsidR="004667CF" w:rsidRPr="008675D2">
        <w:rPr>
          <w:color w:val="000000"/>
          <w:sz w:val="28"/>
          <w:szCs w:val="28"/>
        </w:rPr>
        <w:t>Калужском</w:t>
      </w:r>
      <w:r w:rsidRPr="008675D2">
        <w:rPr>
          <w:color w:val="000000"/>
          <w:sz w:val="28"/>
          <w:szCs w:val="28"/>
        </w:rPr>
        <w:t xml:space="preserve"> сельском поселении наблюдается острая нехватка в </w:t>
      </w:r>
      <w:r w:rsidR="004667CF" w:rsidRPr="008675D2">
        <w:rPr>
          <w:color w:val="000000"/>
          <w:sz w:val="28"/>
          <w:szCs w:val="28"/>
        </w:rPr>
        <w:t>следующих объектах</w:t>
      </w:r>
      <w:r w:rsidRPr="008675D2">
        <w:rPr>
          <w:color w:val="000000"/>
          <w:sz w:val="28"/>
          <w:szCs w:val="28"/>
        </w:rPr>
        <w:t xml:space="preserve">: </w:t>
      </w:r>
      <w:r w:rsidR="004667CF" w:rsidRPr="008675D2">
        <w:rPr>
          <w:color w:val="000000"/>
          <w:sz w:val="28"/>
          <w:szCs w:val="28"/>
        </w:rPr>
        <w:t>Детские дошкольные учреждения, Стационарные больницы для взрослых, Аптеки, Помещения для культурно-массовой воспитательной работы, досуга и любительской деятельности, Спортивные залы общего пользования, Бассейны крытые и открытые общего пользования</w:t>
      </w:r>
    </w:p>
    <w:p w:rsidR="006218C0" w:rsidRPr="008675D2" w:rsidRDefault="006218C0" w:rsidP="008675D2">
      <w:pPr>
        <w:ind w:firstLine="709"/>
        <w:rPr>
          <w:b/>
          <w:color w:val="000000"/>
          <w:sz w:val="28"/>
          <w:szCs w:val="28"/>
        </w:rPr>
      </w:pPr>
    </w:p>
    <w:p w:rsidR="002B466E" w:rsidRPr="008675D2" w:rsidRDefault="002B466E" w:rsidP="008675D2">
      <w:pPr>
        <w:jc w:val="center"/>
        <w:rPr>
          <w:b/>
          <w:color w:val="000000"/>
          <w:sz w:val="28"/>
          <w:szCs w:val="28"/>
        </w:rPr>
      </w:pPr>
      <w:r w:rsidRPr="008675D2">
        <w:rPr>
          <w:b/>
          <w:color w:val="000000"/>
          <w:sz w:val="28"/>
          <w:szCs w:val="28"/>
        </w:rPr>
        <w:t>Здравоохранение</w:t>
      </w:r>
    </w:p>
    <w:p w:rsidR="002913ED" w:rsidRPr="008675D2" w:rsidRDefault="002913ED" w:rsidP="008675D2">
      <w:pPr>
        <w:ind w:firstLine="567"/>
        <w:rPr>
          <w:sz w:val="28"/>
          <w:szCs w:val="28"/>
          <w:lang w:eastAsia="ar-SA"/>
        </w:rPr>
      </w:pPr>
      <w:r w:rsidRPr="008675D2">
        <w:rPr>
          <w:sz w:val="28"/>
          <w:szCs w:val="28"/>
          <w:lang w:eastAsia="ar-SA"/>
        </w:rPr>
        <w:lastRenderedPageBreak/>
        <w:t>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w:t>
      </w:r>
    </w:p>
    <w:p w:rsidR="00400559" w:rsidRPr="008675D2" w:rsidRDefault="002B466E" w:rsidP="008675D2">
      <w:pPr>
        <w:ind w:firstLine="567"/>
        <w:rPr>
          <w:color w:val="000000"/>
          <w:sz w:val="28"/>
          <w:szCs w:val="28"/>
        </w:rPr>
      </w:pPr>
      <w:r w:rsidRPr="008675D2">
        <w:rPr>
          <w:color w:val="000000"/>
          <w:sz w:val="28"/>
          <w:szCs w:val="28"/>
        </w:rPr>
        <w:t xml:space="preserve">В настоящее время </w:t>
      </w:r>
      <w:r w:rsidR="00293CCF" w:rsidRPr="008675D2">
        <w:rPr>
          <w:color w:val="000000"/>
          <w:sz w:val="28"/>
          <w:szCs w:val="28"/>
        </w:rPr>
        <w:t xml:space="preserve">из объектов здравоохранения в станице </w:t>
      </w:r>
      <w:r w:rsidR="00400559" w:rsidRPr="008675D2">
        <w:rPr>
          <w:color w:val="000000"/>
          <w:sz w:val="28"/>
          <w:szCs w:val="28"/>
        </w:rPr>
        <w:t>Калужской</w:t>
      </w:r>
      <w:r w:rsidR="00293CCF" w:rsidRPr="008675D2">
        <w:rPr>
          <w:color w:val="000000"/>
          <w:sz w:val="28"/>
          <w:szCs w:val="28"/>
        </w:rPr>
        <w:t xml:space="preserve"> размещены</w:t>
      </w:r>
      <w:r w:rsidR="00400559" w:rsidRPr="008675D2">
        <w:rPr>
          <w:color w:val="000000"/>
          <w:sz w:val="28"/>
          <w:szCs w:val="28"/>
        </w:rPr>
        <w:t xml:space="preserve">: </w:t>
      </w:r>
    </w:p>
    <w:p w:rsidR="00400559" w:rsidRPr="008675D2" w:rsidRDefault="00400559" w:rsidP="008675D2">
      <w:pPr>
        <w:pStyle w:val="af3"/>
        <w:numPr>
          <w:ilvl w:val="0"/>
          <w:numId w:val="42"/>
        </w:numPr>
        <w:ind w:left="0" w:firstLine="567"/>
        <w:rPr>
          <w:color w:val="000000"/>
          <w:sz w:val="28"/>
          <w:szCs w:val="28"/>
        </w:rPr>
      </w:pPr>
      <w:r w:rsidRPr="008675D2">
        <w:rPr>
          <w:color w:val="000000"/>
          <w:sz w:val="28"/>
          <w:szCs w:val="28"/>
        </w:rPr>
        <w:t>1 фельдшерско-акушерский пункт.</w:t>
      </w:r>
    </w:p>
    <w:p w:rsidR="00400559" w:rsidRPr="008675D2" w:rsidRDefault="00400559" w:rsidP="008675D2">
      <w:pPr>
        <w:pStyle w:val="af3"/>
        <w:ind w:left="709" w:firstLine="567"/>
        <w:rPr>
          <w:color w:val="000000"/>
          <w:sz w:val="28"/>
          <w:szCs w:val="28"/>
        </w:rPr>
      </w:pPr>
    </w:p>
    <w:p w:rsidR="00400559" w:rsidRPr="008675D2" w:rsidRDefault="00400559" w:rsidP="008675D2">
      <w:pPr>
        <w:pStyle w:val="af3"/>
        <w:ind w:left="709" w:firstLine="567"/>
        <w:rPr>
          <w:color w:val="000000"/>
          <w:sz w:val="28"/>
          <w:szCs w:val="28"/>
        </w:rPr>
      </w:pPr>
      <w:r w:rsidRPr="008675D2">
        <w:rPr>
          <w:color w:val="000000"/>
          <w:sz w:val="28"/>
          <w:szCs w:val="28"/>
        </w:rPr>
        <w:t>Таблица</w:t>
      </w:r>
      <w:r w:rsidR="003F4EC8" w:rsidRPr="008675D2">
        <w:rPr>
          <w:color w:val="000000"/>
          <w:sz w:val="28"/>
          <w:szCs w:val="28"/>
        </w:rPr>
        <w:t xml:space="preserve"> 7</w:t>
      </w:r>
    </w:p>
    <w:p w:rsidR="00400559" w:rsidRPr="008675D2" w:rsidRDefault="00400559" w:rsidP="008675D2">
      <w:pPr>
        <w:pStyle w:val="af3"/>
        <w:ind w:left="709"/>
        <w:jc w:val="center"/>
        <w:rPr>
          <w:color w:val="000000"/>
          <w:sz w:val="28"/>
          <w:szCs w:val="28"/>
        </w:rPr>
      </w:pPr>
      <w:r w:rsidRPr="008675D2">
        <w:rPr>
          <w:color w:val="000000"/>
          <w:sz w:val="28"/>
          <w:szCs w:val="28"/>
        </w:rPr>
        <w:t>Перечень учреждений здравоохранения</w:t>
      </w:r>
    </w:p>
    <w:tbl>
      <w:tblPr>
        <w:tblW w:w="9642" w:type="dxa"/>
        <w:tblInd w:w="-5" w:type="dxa"/>
        <w:tblLayout w:type="fixed"/>
        <w:tblLook w:val="0000" w:firstRow="0" w:lastRow="0" w:firstColumn="0" w:lastColumn="0" w:noHBand="0" w:noVBand="0"/>
      </w:tblPr>
      <w:tblGrid>
        <w:gridCol w:w="535"/>
        <w:gridCol w:w="1867"/>
        <w:gridCol w:w="1596"/>
        <w:gridCol w:w="1672"/>
        <w:gridCol w:w="1560"/>
        <w:gridCol w:w="2412"/>
      </w:tblGrid>
      <w:tr w:rsidR="00400559" w:rsidRPr="008675D2" w:rsidTr="00400559">
        <w:trPr>
          <w:cantSplit/>
          <w:trHeight w:val="990"/>
        </w:trPr>
        <w:tc>
          <w:tcPr>
            <w:tcW w:w="535" w:type="dxa"/>
            <w:tcBorders>
              <w:top w:val="single" w:sz="4" w:space="0" w:color="000000"/>
              <w:left w:val="single" w:sz="4" w:space="0" w:color="000000"/>
              <w:bottom w:val="single" w:sz="4" w:space="0" w:color="000000"/>
            </w:tcBorders>
            <w:shd w:val="clear" w:color="auto" w:fill="auto"/>
            <w:vAlign w:val="center"/>
          </w:tcPr>
          <w:p w:rsidR="00400559" w:rsidRPr="008675D2" w:rsidRDefault="00400559" w:rsidP="008675D2">
            <w:pPr>
              <w:ind w:left="-135" w:right="-111"/>
              <w:jc w:val="center"/>
              <w:rPr>
                <w:sz w:val="28"/>
                <w:szCs w:val="28"/>
              </w:rPr>
            </w:pPr>
            <w:r w:rsidRPr="008675D2">
              <w:rPr>
                <w:sz w:val="28"/>
                <w:szCs w:val="28"/>
              </w:rPr>
              <w:t>№ п/п</w:t>
            </w:r>
          </w:p>
        </w:tc>
        <w:tc>
          <w:tcPr>
            <w:tcW w:w="1867" w:type="dxa"/>
            <w:tcBorders>
              <w:top w:val="single" w:sz="4" w:space="0" w:color="000000"/>
              <w:left w:val="single" w:sz="4" w:space="0" w:color="000000"/>
              <w:bottom w:val="single" w:sz="4" w:space="0" w:color="000000"/>
            </w:tcBorders>
            <w:shd w:val="clear" w:color="auto" w:fill="auto"/>
            <w:vAlign w:val="center"/>
          </w:tcPr>
          <w:p w:rsidR="00400559" w:rsidRPr="008675D2" w:rsidRDefault="00400559" w:rsidP="008675D2">
            <w:pPr>
              <w:jc w:val="center"/>
              <w:rPr>
                <w:sz w:val="28"/>
                <w:szCs w:val="28"/>
              </w:rPr>
            </w:pPr>
            <w:r w:rsidRPr="008675D2">
              <w:rPr>
                <w:sz w:val="28"/>
                <w:szCs w:val="28"/>
              </w:rPr>
              <w:t>Наименование учреждения</w:t>
            </w:r>
          </w:p>
        </w:tc>
        <w:tc>
          <w:tcPr>
            <w:tcW w:w="1596" w:type="dxa"/>
            <w:tcBorders>
              <w:top w:val="single" w:sz="4" w:space="0" w:color="000000"/>
              <w:left w:val="single" w:sz="4" w:space="0" w:color="000000"/>
              <w:bottom w:val="single" w:sz="4" w:space="0" w:color="000000"/>
            </w:tcBorders>
            <w:shd w:val="clear" w:color="auto" w:fill="auto"/>
            <w:vAlign w:val="center"/>
          </w:tcPr>
          <w:p w:rsidR="00400559" w:rsidRPr="008675D2" w:rsidRDefault="00400559" w:rsidP="008675D2">
            <w:pPr>
              <w:jc w:val="center"/>
              <w:rPr>
                <w:sz w:val="28"/>
                <w:szCs w:val="28"/>
              </w:rPr>
            </w:pPr>
            <w:r w:rsidRPr="008675D2">
              <w:rPr>
                <w:sz w:val="28"/>
                <w:szCs w:val="28"/>
              </w:rPr>
              <w:t>Адрес место-нахождения</w:t>
            </w:r>
          </w:p>
        </w:tc>
        <w:tc>
          <w:tcPr>
            <w:tcW w:w="1672" w:type="dxa"/>
            <w:tcBorders>
              <w:top w:val="single" w:sz="4" w:space="0" w:color="000000"/>
              <w:left w:val="single" w:sz="4" w:space="0" w:color="000000"/>
              <w:bottom w:val="single" w:sz="4" w:space="0" w:color="000000"/>
            </w:tcBorders>
            <w:shd w:val="clear" w:color="auto" w:fill="auto"/>
            <w:vAlign w:val="center"/>
          </w:tcPr>
          <w:p w:rsidR="00400559" w:rsidRPr="008675D2" w:rsidRDefault="00400559" w:rsidP="008675D2">
            <w:pPr>
              <w:jc w:val="center"/>
              <w:rPr>
                <w:sz w:val="28"/>
                <w:szCs w:val="28"/>
              </w:rPr>
            </w:pPr>
            <w:r w:rsidRPr="008675D2">
              <w:rPr>
                <w:sz w:val="28"/>
                <w:szCs w:val="28"/>
              </w:rPr>
              <w:t>Мощность амбулатории, посещений в смену</w:t>
            </w:r>
          </w:p>
        </w:tc>
        <w:tc>
          <w:tcPr>
            <w:tcW w:w="1560" w:type="dxa"/>
            <w:tcBorders>
              <w:top w:val="single" w:sz="4" w:space="0" w:color="000000"/>
              <w:left w:val="single" w:sz="4" w:space="0" w:color="000000"/>
              <w:bottom w:val="single" w:sz="4" w:space="0" w:color="000000"/>
            </w:tcBorders>
            <w:shd w:val="clear" w:color="auto" w:fill="auto"/>
            <w:vAlign w:val="center"/>
          </w:tcPr>
          <w:p w:rsidR="00400559" w:rsidRPr="008675D2" w:rsidRDefault="00400559" w:rsidP="008675D2">
            <w:pPr>
              <w:jc w:val="center"/>
              <w:rPr>
                <w:sz w:val="28"/>
                <w:szCs w:val="28"/>
              </w:rPr>
            </w:pPr>
            <w:r w:rsidRPr="008675D2">
              <w:rPr>
                <w:sz w:val="28"/>
                <w:szCs w:val="28"/>
              </w:rPr>
              <w:t>Площадь земельного участка, м</w:t>
            </w:r>
            <w:r w:rsidRPr="008675D2">
              <w:rPr>
                <w:sz w:val="28"/>
                <w:szCs w:val="28"/>
                <w:vertAlign w:val="superscript"/>
              </w:rPr>
              <w:t>2</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0559" w:rsidRPr="008675D2" w:rsidRDefault="00400559" w:rsidP="008675D2">
            <w:pPr>
              <w:ind w:left="-108" w:right="-108"/>
              <w:jc w:val="center"/>
              <w:rPr>
                <w:sz w:val="28"/>
                <w:szCs w:val="28"/>
              </w:rPr>
            </w:pPr>
            <w:r w:rsidRPr="008675D2">
              <w:rPr>
                <w:sz w:val="28"/>
                <w:szCs w:val="28"/>
              </w:rPr>
              <w:t>Какие населённые пункты обслуживает</w:t>
            </w:r>
          </w:p>
        </w:tc>
      </w:tr>
      <w:tr w:rsidR="00400559" w:rsidRPr="008675D2" w:rsidTr="00400559">
        <w:trPr>
          <w:trHeight w:val="247"/>
        </w:trPr>
        <w:tc>
          <w:tcPr>
            <w:tcW w:w="535" w:type="dxa"/>
            <w:tcBorders>
              <w:left w:val="single" w:sz="4" w:space="0" w:color="000000"/>
              <w:bottom w:val="single" w:sz="4" w:space="0" w:color="000000"/>
            </w:tcBorders>
            <w:shd w:val="clear" w:color="auto" w:fill="auto"/>
            <w:vAlign w:val="center"/>
          </w:tcPr>
          <w:p w:rsidR="00400559" w:rsidRPr="008675D2" w:rsidRDefault="00400559" w:rsidP="008675D2">
            <w:pPr>
              <w:ind w:left="-135" w:right="-111"/>
              <w:jc w:val="center"/>
              <w:rPr>
                <w:sz w:val="28"/>
                <w:szCs w:val="28"/>
              </w:rPr>
            </w:pPr>
            <w:r w:rsidRPr="008675D2">
              <w:rPr>
                <w:sz w:val="28"/>
                <w:szCs w:val="28"/>
              </w:rPr>
              <w:t>1</w:t>
            </w:r>
          </w:p>
        </w:tc>
        <w:tc>
          <w:tcPr>
            <w:tcW w:w="1867" w:type="dxa"/>
            <w:tcBorders>
              <w:left w:val="single" w:sz="4" w:space="0" w:color="000000"/>
              <w:bottom w:val="single" w:sz="4" w:space="0" w:color="000000"/>
            </w:tcBorders>
            <w:shd w:val="clear" w:color="auto" w:fill="auto"/>
            <w:vAlign w:val="center"/>
          </w:tcPr>
          <w:p w:rsidR="00400559" w:rsidRPr="008675D2" w:rsidRDefault="00400559" w:rsidP="008675D2">
            <w:pPr>
              <w:jc w:val="center"/>
              <w:rPr>
                <w:sz w:val="28"/>
                <w:szCs w:val="28"/>
              </w:rPr>
            </w:pPr>
            <w:r w:rsidRPr="008675D2">
              <w:rPr>
                <w:sz w:val="28"/>
                <w:szCs w:val="28"/>
              </w:rPr>
              <w:t>ФАП</w:t>
            </w:r>
          </w:p>
        </w:tc>
        <w:tc>
          <w:tcPr>
            <w:tcW w:w="1596" w:type="dxa"/>
            <w:tcBorders>
              <w:left w:val="single" w:sz="4" w:space="0" w:color="000000"/>
              <w:bottom w:val="single" w:sz="4" w:space="0" w:color="000000"/>
            </w:tcBorders>
            <w:shd w:val="clear" w:color="auto" w:fill="auto"/>
            <w:vAlign w:val="center"/>
          </w:tcPr>
          <w:p w:rsidR="00400559" w:rsidRPr="008675D2" w:rsidRDefault="00400559" w:rsidP="008675D2">
            <w:pPr>
              <w:jc w:val="center"/>
              <w:rPr>
                <w:sz w:val="28"/>
                <w:szCs w:val="28"/>
              </w:rPr>
            </w:pPr>
            <w:r w:rsidRPr="008675D2">
              <w:rPr>
                <w:sz w:val="28"/>
                <w:szCs w:val="28"/>
              </w:rPr>
              <w:t>ст-ца Калужская</w:t>
            </w:r>
          </w:p>
        </w:tc>
        <w:tc>
          <w:tcPr>
            <w:tcW w:w="1672" w:type="dxa"/>
            <w:tcBorders>
              <w:left w:val="single" w:sz="4" w:space="0" w:color="000000"/>
              <w:bottom w:val="single" w:sz="4" w:space="0" w:color="000000"/>
            </w:tcBorders>
            <w:shd w:val="clear" w:color="auto" w:fill="auto"/>
            <w:vAlign w:val="center"/>
          </w:tcPr>
          <w:p w:rsidR="00400559" w:rsidRPr="008675D2" w:rsidRDefault="00D81725" w:rsidP="008675D2">
            <w:pPr>
              <w:jc w:val="center"/>
              <w:rPr>
                <w:sz w:val="28"/>
                <w:szCs w:val="28"/>
              </w:rPr>
            </w:pPr>
            <w:r w:rsidRPr="008675D2">
              <w:rPr>
                <w:sz w:val="28"/>
                <w:szCs w:val="28"/>
              </w:rPr>
              <w:t>н/д</w:t>
            </w:r>
          </w:p>
        </w:tc>
        <w:tc>
          <w:tcPr>
            <w:tcW w:w="1560" w:type="dxa"/>
            <w:tcBorders>
              <w:left w:val="single" w:sz="4" w:space="0" w:color="000000"/>
              <w:bottom w:val="single" w:sz="4" w:space="0" w:color="000000"/>
            </w:tcBorders>
            <w:shd w:val="clear" w:color="auto" w:fill="auto"/>
            <w:vAlign w:val="center"/>
          </w:tcPr>
          <w:p w:rsidR="00400559" w:rsidRPr="008675D2" w:rsidRDefault="00400559" w:rsidP="008675D2">
            <w:pPr>
              <w:jc w:val="center"/>
              <w:rPr>
                <w:sz w:val="28"/>
                <w:szCs w:val="28"/>
              </w:rPr>
            </w:pPr>
            <w:r w:rsidRPr="008675D2">
              <w:rPr>
                <w:sz w:val="28"/>
                <w:szCs w:val="28"/>
              </w:rPr>
              <w:t>1819</w:t>
            </w:r>
          </w:p>
        </w:tc>
        <w:tc>
          <w:tcPr>
            <w:tcW w:w="2412" w:type="dxa"/>
            <w:tcBorders>
              <w:left w:val="single" w:sz="4" w:space="0" w:color="000000"/>
              <w:bottom w:val="single" w:sz="4" w:space="0" w:color="000000"/>
              <w:right w:val="single" w:sz="4" w:space="0" w:color="000000"/>
            </w:tcBorders>
            <w:shd w:val="clear" w:color="auto" w:fill="auto"/>
            <w:vAlign w:val="center"/>
          </w:tcPr>
          <w:p w:rsidR="00400559" w:rsidRPr="008675D2" w:rsidRDefault="00400559" w:rsidP="008675D2">
            <w:pPr>
              <w:jc w:val="center"/>
              <w:rPr>
                <w:sz w:val="28"/>
                <w:szCs w:val="28"/>
              </w:rPr>
            </w:pPr>
            <w:r w:rsidRPr="008675D2">
              <w:rPr>
                <w:sz w:val="28"/>
                <w:szCs w:val="28"/>
              </w:rPr>
              <w:t>ст-ца Калужская, пос. Чибий</w:t>
            </w:r>
          </w:p>
        </w:tc>
      </w:tr>
    </w:tbl>
    <w:p w:rsidR="007B1D76" w:rsidRPr="008675D2" w:rsidRDefault="007B1D76" w:rsidP="008675D2">
      <w:pPr>
        <w:pStyle w:val="afff5"/>
        <w:spacing w:before="0" w:after="0"/>
        <w:rPr>
          <w:sz w:val="28"/>
          <w:szCs w:val="28"/>
        </w:rPr>
      </w:pPr>
      <w:r w:rsidRPr="008675D2">
        <w:rPr>
          <w:sz w:val="28"/>
          <w:szCs w:val="28"/>
        </w:rPr>
        <w:t xml:space="preserve">Анализ материально-технического состояния муниципальных лечебно-профилактических учреждений показал, что многолетний дефицит бюджетного финансирования системы здравоохранения привел к физическому и моральному упадку ее материально-технической базы. В сложившейся ситуации возникает множество трудностей не только с внедрением и развитием новых технологий в оказании медицинской помощи, что в свою очередь позволило бы сократить сроки лечения больных, следовательно, и сократить расходы на здравоохранение, но и крайне затрудняет осуществлять уже внедренные методы диагностики и лечения. </w:t>
      </w:r>
    </w:p>
    <w:p w:rsidR="002913ED" w:rsidRPr="008675D2" w:rsidRDefault="002913ED" w:rsidP="008675D2">
      <w:pPr>
        <w:ind w:firstLine="567"/>
        <w:rPr>
          <w:sz w:val="28"/>
          <w:szCs w:val="28"/>
        </w:rPr>
      </w:pPr>
      <w:r w:rsidRPr="008675D2">
        <w:rPr>
          <w:sz w:val="28"/>
          <w:szCs w:val="28"/>
        </w:rPr>
        <w:t xml:space="preserve">Основными задачами обеспечения устойчивого развития здравоохранения </w:t>
      </w:r>
      <w:r w:rsidR="00F54956" w:rsidRPr="008675D2">
        <w:rPr>
          <w:sz w:val="28"/>
          <w:szCs w:val="28"/>
        </w:rPr>
        <w:t>Калужского</w:t>
      </w:r>
      <w:r w:rsidR="003F1C62" w:rsidRPr="008675D2">
        <w:rPr>
          <w:sz w:val="28"/>
          <w:szCs w:val="28"/>
        </w:rPr>
        <w:t xml:space="preserve"> сельского поселения</w:t>
      </w:r>
      <w:r w:rsidRPr="008675D2">
        <w:rPr>
          <w:color w:val="000000"/>
          <w:sz w:val="28"/>
          <w:szCs w:val="28"/>
        </w:rPr>
        <w:t xml:space="preserve"> </w:t>
      </w:r>
      <w:r w:rsidRPr="008675D2">
        <w:rPr>
          <w:sz w:val="28"/>
          <w:szCs w:val="28"/>
        </w:rPr>
        <w:t xml:space="preserve">на расчетную перспективу остаются: </w:t>
      </w:r>
    </w:p>
    <w:p w:rsidR="002913ED" w:rsidRPr="008675D2" w:rsidRDefault="002913ED" w:rsidP="008675D2">
      <w:pPr>
        <w:tabs>
          <w:tab w:val="num" w:pos="1418"/>
        </w:tabs>
        <w:ind w:firstLine="567"/>
        <w:rPr>
          <w:sz w:val="28"/>
          <w:szCs w:val="28"/>
        </w:rPr>
      </w:pPr>
      <w:r w:rsidRPr="008675D2">
        <w:rPr>
          <w:sz w:val="28"/>
          <w:szCs w:val="28"/>
        </w:rPr>
        <w:t>1.</w:t>
      </w:r>
      <w:r w:rsidR="00BC2AD4" w:rsidRPr="008675D2">
        <w:rPr>
          <w:sz w:val="28"/>
          <w:szCs w:val="28"/>
        </w:rPr>
        <w:t xml:space="preserve"> </w:t>
      </w:r>
      <w:r w:rsidRPr="008675D2">
        <w:rPr>
          <w:sz w:val="28"/>
          <w:szCs w:val="28"/>
        </w:rPr>
        <w:t>Предоставление населению качественной и своевременной медицинской помощи;</w:t>
      </w:r>
    </w:p>
    <w:p w:rsidR="002913ED" w:rsidRPr="008675D2" w:rsidRDefault="003F1C62" w:rsidP="008675D2">
      <w:pPr>
        <w:tabs>
          <w:tab w:val="num" w:pos="1418"/>
        </w:tabs>
        <w:ind w:firstLine="567"/>
        <w:rPr>
          <w:sz w:val="28"/>
          <w:szCs w:val="28"/>
        </w:rPr>
      </w:pPr>
      <w:r w:rsidRPr="008675D2">
        <w:rPr>
          <w:sz w:val="28"/>
          <w:szCs w:val="28"/>
        </w:rPr>
        <w:t>2.</w:t>
      </w:r>
      <w:r w:rsidR="002913ED" w:rsidRPr="008675D2">
        <w:rPr>
          <w:sz w:val="28"/>
          <w:szCs w:val="28"/>
        </w:rPr>
        <w:t>Преодоление дефицита материальных и финансовых средств в сфере здравоохранения;</w:t>
      </w:r>
    </w:p>
    <w:p w:rsidR="002913ED" w:rsidRPr="008675D2" w:rsidRDefault="003F1C62" w:rsidP="008675D2">
      <w:pPr>
        <w:tabs>
          <w:tab w:val="num" w:pos="1418"/>
        </w:tabs>
        <w:ind w:firstLine="567"/>
        <w:rPr>
          <w:sz w:val="28"/>
          <w:szCs w:val="28"/>
        </w:rPr>
      </w:pPr>
      <w:r w:rsidRPr="008675D2">
        <w:rPr>
          <w:sz w:val="28"/>
          <w:szCs w:val="28"/>
        </w:rPr>
        <w:t>3.</w:t>
      </w:r>
      <w:r w:rsidR="002913ED" w:rsidRPr="008675D2">
        <w:rPr>
          <w:sz w:val="28"/>
          <w:szCs w:val="28"/>
        </w:rPr>
        <w:t>Повышение уровня укомплектованности медицинскими работниками и квалификации медицинских работников;</w:t>
      </w:r>
    </w:p>
    <w:p w:rsidR="002913ED" w:rsidRPr="008675D2" w:rsidRDefault="002913ED" w:rsidP="008675D2">
      <w:pPr>
        <w:tabs>
          <w:tab w:val="num" w:pos="1418"/>
        </w:tabs>
        <w:ind w:firstLine="567"/>
        <w:rPr>
          <w:sz w:val="28"/>
          <w:szCs w:val="28"/>
        </w:rPr>
      </w:pPr>
      <w:r w:rsidRPr="008675D2">
        <w:rPr>
          <w:sz w:val="28"/>
          <w:szCs w:val="28"/>
        </w:rPr>
        <w:t>4. Кратное снижение показателей смертности;</w:t>
      </w:r>
    </w:p>
    <w:p w:rsidR="002913ED" w:rsidRPr="008675D2" w:rsidRDefault="002913ED" w:rsidP="008675D2">
      <w:pPr>
        <w:tabs>
          <w:tab w:val="num" w:pos="1418"/>
        </w:tabs>
        <w:ind w:firstLine="567"/>
        <w:rPr>
          <w:sz w:val="28"/>
          <w:szCs w:val="28"/>
        </w:rPr>
      </w:pPr>
      <w:r w:rsidRPr="008675D2">
        <w:rPr>
          <w:sz w:val="28"/>
          <w:szCs w:val="28"/>
        </w:rPr>
        <w:t>5. Снижение высокого уровня заболеваемости социально-обусловленными болезнями.</w:t>
      </w:r>
    </w:p>
    <w:p w:rsidR="002913ED" w:rsidRPr="008675D2" w:rsidRDefault="002913ED" w:rsidP="008675D2">
      <w:pPr>
        <w:ind w:firstLine="709"/>
        <w:rPr>
          <w:sz w:val="28"/>
          <w:szCs w:val="28"/>
          <w:shd w:val="clear" w:color="auto" w:fill="FFFFFF"/>
        </w:rPr>
      </w:pPr>
    </w:p>
    <w:p w:rsidR="00D97648" w:rsidRPr="008675D2" w:rsidRDefault="00D97648" w:rsidP="008675D2">
      <w:pPr>
        <w:ind w:firstLine="709"/>
        <w:jc w:val="center"/>
        <w:rPr>
          <w:b/>
          <w:sz w:val="28"/>
          <w:szCs w:val="28"/>
        </w:rPr>
      </w:pPr>
      <w:r w:rsidRPr="008675D2">
        <w:rPr>
          <w:b/>
          <w:sz w:val="28"/>
          <w:szCs w:val="28"/>
        </w:rPr>
        <w:t>Образование</w:t>
      </w:r>
    </w:p>
    <w:p w:rsidR="00ED68DB" w:rsidRPr="008675D2" w:rsidRDefault="00ED68DB" w:rsidP="008675D2">
      <w:pPr>
        <w:ind w:firstLine="709"/>
        <w:rPr>
          <w:b/>
          <w:sz w:val="28"/>
          <w:szCs w:val="28"/>
        </w:rPr>
      </w:pPr>
    </w:p>
    <w:p w:rsidR="002913ED" w:rsidRPr="008675D2" w:rsidRDefault="002913ED" w:rsidP="008675D2">
      <w:pPr>
        <w:ind w:firstLine="567"/>
        <w:rPr>
          <w:sz w:val="28"/>
          <w:szCs w:val="28"/>
        </w:rPr>
      </w:pPr>
      <w:r w:rsidRPr="008675D2">
        <w:rPr>
          <w:sz w:val="28"/>
          <w:szCs w:val="28"/>
        </w:rPr>
        <w:t xml:space="preserve">Образование является одним из ключевых подразделений сферы услуг любого муниципального образования. Основными её составляющими являются </w:t>
      </w:r>
      <w:r w:rsidRPr="008675D2">
        <w:rPr>
          <w:sz w:val="28"/>
          <w:szCs w:val="28"/>
        </w:rPr>
        <w:lastRenderedPageBreak/>
        <w:t xml:space="preserve">детские дошкольные учреждения, дневные и вечерние общеобразовательные школы, система профессионального начального, среднего и высшего образования, система дополнительного образования детей. </w:t>
      </w:r>
    </w:p>
    <w:p w:rsidR="00F54956" w:rsidRPr="008675D2" w:rsidRDefault="00BA4550" w:rsidP="008675D2">
      <w:pPr>
        <w:ind w:firstLine="567"/>
        <w:rPr>
          <w:color w:val="000000" w:themeColor="text1"/>
          <w:sz w:val="28"/>
          <w:szCs w:val="28"/>
        </w:rPr>
      </w:pPr>
      <w:r w:rsidRPr="008675D2">
        <w:rPr>
          <w:color w:val="000000" w:themeColor="text1"/>
          <w:sz w:val="28"/>
          <w:szCs w:val="28"/>
        </w:rPr>
        <w:t xml:space="preserve">В настоящее время в станице </w:t>
      </w:r>
      <w:r w:rsidR="00F54956" w:rsidRPr="008675D2">
        <w:rPr>
          <w:color w:val="000000" w:themeColor="text1"/>
          <w:sz w:val="28"/>
          <w:szCs w:val="28"/>
        </w:rPr>
        <w:t>сеть образовательных учреждений представлена одним образовательным учреждением – средней общеобразовательной школой на 240 мест.</w:t>
      </w:r>
    </w:p>
    <w:p w:rsidR="00F54956" w:rsidRPr="008675D2" w:rsidRDefault="00F54956" w:rsidP="008675D2">
      <w:pPr>
        <w:ind w:firstLine="567"/>
        <w:rPr>
          <w:color w:val="000000" w:themeColor="text1"/>
          <w:sz w:val="28"/>
          <w:szCs w:val="28"/>
        </w:rPr>
      </w:pPr>
    </w:p>
    <w:p w:rsidR="00F54956" w:rsidRPr="008675D2" w:rsidRDefault="00F54956" w:rsidP="008675D2">
      <w:pPr>
        <w:ind w:firstLine="567"/>
        <w:rPr>
          <w:color w:val="000000" w:themeColor="text1"/>
          <w:sz w:val="28"/>
          <w:szCs w:val="28"/>
        </w:rPr>
      </w:pPr>
      <w:r w:rsidRPr="008675D2">
        <w:rPr>
          <w:color w:val="000000" w:themeColor="text1"/>
          <w:sz w:val="28"/>
          <w:szCs w:val="28"/>
        </w:rPr>
        <w:t>Таблица</w:t>
      </w:r>
      <w:r w:rsidR="003F4EC8" w:rsidRPr="008675D2">
        <w:rPr>
          <w:color w:val="000000" w:themeColor="text1"/>
          <w:sz w:val="28"/>
          <w:szCs w:val="28"/>
        </w:rPr>
        <w:t xml:space="preserve"> 8</w:t>
      </w:r>
    </w:p>
    <w:p w:rsidR="00F54956" w:rsidRPr="008675D2" w:rsidRDefault="00F54956" w:rsidP="008675D2">
      <w:pPr>
        <w:ind w:firstLine="709"/>
        <w:jc w:val="center"/>
        <w:rPr>
          <w:color w:val="000000" w:themeColor="text1"/>
          <w:sz w:val="28"/>
          <w:szCs w:val="28"/>
        </w:rPr>
      </w:pPr>
      <w:r w:rsidRPr="008675D2">
        <w:rPr>
          <w:color w:val="000000" w:themeColor="text1"/>
          <w:sz w:val="28"/>
          <w:szCs w:val="28"/>
        </w:rPr>
        <w:t>Перечень средних образовательных учреждений</w:t>
      </w:r>
    </w:p>
    <w:tbl>
      <w:tblPr>
        <w:tblW w:w="9553" w:type="dxa"/>
        <w:tblInd w:w="88" w:type="dxa"/>
        <w:tblLayout w:type="fixed"/>
        <w:tblLook w:val="0000" w:firstRow="0" w:lastRow="0" w:firstColumn="0" w:lastColumn="0" w:noHBand="0" w:noVBand="0"/>
      </w:tblPr>
      <w:tblGrid>
        <w:gridCol w:w="1750"/>
        <w:gridCol w:w="1985"/>
        <w:gridCol w:w="1984"/>
        <w:gridCol w:w="1417"/>
        <w:gridCol w:w="2417"/>
      </w:tblGrid>
      <w:tr w:rsidR="00F54956" w:rsidRPr="008675D2" w:rsidTr="00F54956">
        <w:trPr>
          <w:trHeight w:val="600"/>
        </w:trPr>
        <w:tc>
          <w:tcPr>
            <w:tcW w:w="1750" w:type="dxa"/>
            <w:vMerge w:val="restart"/>
            <w:tcBorders>
              <w:top w:val="single" w:sz="4" w:space="0" w:color="000000"/>
              <w:left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Наименование учреждения</w:t>
            </w:r>
          </w:p>
        </w:tc>
        <w:tc>
          <w:tcPr>
            <w:tcW w:w="1985" w:type="dxa"/>
            <w:vMerge w:val="restart"/>
            <w:tcBorders>
              <w:top w:val="single" w:sz="4" w:space="0" w:color="000000"/>
              <w:left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Адрес</w:t>
            </w:r>
          </w:p>
        </w:tc>
        <w:tc>
          <w:tcPr>
            <w:tcW w:w="1984" w:type="dxa"/>
            <w:vMerge w:val="restart"/>
            <w:tcBorders>
              <w:top w:val="single" w:sz="4" w:space="0" w:color="000000"/>
              <w:left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Вместимость учреждения (по проекту), чел.</w:t>
            </w:r>
          </w:p>
        </w:tc>
        <w:tc>
          <w:tcPr>
            <w:tcW w:w="1417" w:type="dxa"/>
            <w:vMerge w:val="restart"/>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Площадь земельного участка, м</w:t>
            </w:r>
            <w:r w:rsidRPr="008675D2">
              <w:rPr>
                <w:sz w:val="28"/>
                <w:szCs w:val="28"/>
                <w:vertAlign w:val="superscript"/>
              </w:rPr>
              <w:t>2</w:t>
            </w:r>
          </w:p>
        </w:tc>
        <w:tc>
          <w:tcPr>
            <w:tcW w:w="2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Обслуживаемые населенные пункты</w:t>
            </w:r>
          </w:p>
        </w:tc>
      </w:tr>
      <w:tr w:rsidR="00F54956" w:rsidRPr="008675D2" w:rsidTr="00F54956">
        <w:trPr>
          <w:trHeight w:val="370"/>
        </w:trPr>
        <w:tc>
          <w:tcPr>
            <w:tcW w:w="1750" w:type="dxa"/>
            <w:vMerge/>
            <w:tcBorders>
              <w:left w:val="single" w:sz="4" w:space="0" w:color="000000"/>
              <w:bottom w:val="single" w:sz="4" w:space="0" w:color="000000"/>
            </w:tcBorders>
            <w:shd w:val="clear" w:color="auto" w:fill="auto"/>
            <w:vAlign w:val="center"/>
          </w:tcPr>
          <w:p w:rsidR="00F54956" w:rsidRPr="008675D2" w:rsidRDefault="00F54956" w:rsidP="008675D2">
            <w:pPr>
              <w:rPr>
                <w:sz w:val="28"/>
                <w:szCs w:val="28"/>
              </w:rPr>
            </w:pPr>
          </w:p>
        </w:tc>
        <w:tc>
          <w:tcPr>
            <w:tcW w:w="1985" w:type="dxa"/>
            <w:vMerge/>
            <w:tcBorders>
              <w:left w:val="single" w:sz="4" w:space="0" w:color="000000"/>
              <w:bottom w:val="single" w:sz="4" w:space="0" w:color="000000"/>
            </w:tcBorders>
            <w:shd w:val="clear" w:color="auto" w:fill="auto"/>
            <w:vAlign w:val="center"/>
          </w:tcPr>
          <w:p w:rsidR="00F54956" w:rsidRPr="008675D2" w:rsidRDefault="00F54956" w:rsidP="008675D2">
            <w:pPr>
              <w:jc w:val="right"/>
              <w:rPr>
                <w:sz w:val="28"/>
                <w:szCs w:val="28"/>
              </w:rPr>
            </w:pPr>
          </w:p>
        </w:tc>
        <w:tc>
          <w:tcPr>
            <w:tcW w:w="1984" w:type="dxa"/>
            <w:vMerge/>
            <w:tcBorders>
              <w:left w:val="single" w:sz="4" w:space="0" w:color="000000"/>
              <w:bottom w:val="single" w:sz="4" w:space="0" w:color="000000"/>
            </w:tcBorders>
            <w:shd w:val="clear" w:color="auto" w:fill="auto"/>
            <w:vAlign w:val="center"/>
          </w:tcPr>
          <w:p w:rsidR="00F54956" w:rsidRPr="008675D2" w:rsidRDefault="00F54956" w:rsidP="008675D2">
            <w:pPr>
              <w:jc w:val="right"/>
              <w:rPr>
                <w:sz w:val="28"/>
                <w:szCs w:val="28"/>
              </w:rPr>
            </w:pPr>
          </w:p>
        </w:tc>
        <w:tc>
          <w:tcPr>
            <w:tcW w:w="1417" w:type="dxa"/>
            <w:vMerge/>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p>
        </w:tc>
        <w:tc>
          <w:tcPr>
            <w:tcW w:w="2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4956" w:rsidRPr="008675D2" w:rsidRDefault="00F54956" w:rsidP="008675D2">
            <w:pPr>
              <w:jc w:val="center"/>
              <w:rPr>
                <w:sz w:val="28"/>
                <w:szCs w:val="28"/>
              </w:rPr>
            </w:pPr>
          </w:p>
        </w:tc>
      </w:tr>
      <w:tr w:rsidR="00F54956" w:rsidRPr="008675D2" w:rsidTr="00F54956">
        <w:trPr>
          <w:trHeight w:val="469"/>
        </w:trPr>
        <w:tc>
          <w:tcPr>
            <w:tcW w:w="1750" w:type="dxa"/>
            <w:tcBorders>
              <w:top w:val="single" w:sz="4" w:space="0" w:color="000000"/>
              <w:left w:val="single" w:sz="4" w:space="0" w:color="000000"/>
              <w:bottom w:val="single" w:sz="4" w:space="0" w:color="000000"/>
            </w:tcBorders>
            <w:shd w:val="clear" w:color="auto" w:fill="auto"/>
            <w:vAlign w:val="center"/>
          </w:tcPr>
          <w:p w:rsidR="00F54956" w:rsidRPr="00055FC1" w:rsidRDefault="00F54956" w:rsidP="008675D2">
            <w:pPr>
              <w:jc w:val="center"/>
              <w:rPr>
                <w:sz w:val="28"/>
                <w:szCs w:val="28"/>
              </w:rPr>
            </w:pPr>
            <w:r w:rsidRPr="00055FC1">
              <w:rPr>
                <w:sz w:val="28"/>
                <w:szCs w:val="28"/>
              </w:rPr>
              <w:t>МБОУ СОШ №</w:t>
            </w:r>
            <w:r w:rsidR="0020638C" w:rsidRPr="00055FC1">
              <w:rPr>
                <w:sz w:val="28"/>
                <w:szCs w:val="28"/>
              </w:rPr>
              <w:t xml:space="preserve"> </w:t>
            </w:r>
            <w:r w:rsidRPr="00055FC1">
              <w:rPr>
                <w:sz w:val="28"/>
                <w:szCs w:val="28"/>
              </w:rPr>
              <w:t>23</w:t>
            </w:r>
          </w:p>
        </w:tc>
        <w:tc>
          <w:tcPr>
            <w:tcW w:w="1985" w:type="dxa"/>
            <w:tcBorders>
              <w:top w:val="single" w:sz="4" w:space="0" w:color="000000"/>
              <w:left w:val="single" w:sz="4" w:space="0" w:color="000000"/>
              <w:bottom w:val="single" w:sz="4" w:space="0" w:color="000000"/>
            </w:tcBorders>
            <w:shd w:val="clear" w:color="auto" w:fill="auto"/>
            <w:vAlign w:val="center"/>
          </w:tcPr>
          <w:p w:rsidR="00F54956" w:rsidRPr="00055FC1" w:rsidRDefault="00F54956" w:rsidP="008675D2">
            <w:pPr>
              <w:jc w:val="center"/>
              <w:rPr>
                <w:sz w:val="28"/>
                <w:szCs w:val="28"/>
              </w:rPr>
            </w:pPr>
            <w:r w:rsidRPr="00055FC1">
              <w:rPr>
                <w:sz w:val="28"/>
                <w:szCs w:val="28"/>
              </w:rPr>
              <w:t>ст-ца Калужская, ул. Красная, 20</w:t>
            </w:r>
          </w:p>
        </w:tc>
        <w:tc>
          <w:tcPr>
            <w:tcW w:w="1984" w:type="dxa"/>
            <w:tcBorders>
              <w:top w:val="single" w:sz="4" w:space="0" w:color="000000"/>
              <w:left w:val="single" w:sz="4" w:space="0" w:color="000000"/>
              <w:bottom w:val="single" w:sz="4" w:space="0" w:color="000000"/>
            </w:tcBorders>
            <w:shd w:val="clear" w:color="auto" w:fill="auto"/>
            <w:vAlign w:val="center"/>
          </w:tcPr>
          <w:p w:rsidR="00F54956" w:rsidRPr="00055FC1" w:rsidRDefault="00F54956" w:rsidP="008675D2">
            <w:pPr>
              <w:jc w:val="center"/>
              <w:rPr>
                <w:sz w:val="28"/>
                <w:szCs w:val="28"/>
              </w:rPr>
            </w:pPr>
            <w:r w:rsidRPr="00055FC1">
              <w:rPr>
                <w:sz w:val="28"/>
                <w:szCs w:val="28"/>
              </w:rPr>
              <w:t>240</w:t>
            </w:r>
          </w:p>
        </w:tc>
        <w:tc>
          <w:tcPr>
            <w:tcW w:w="1417" w:type="dxa"/>
            <w:tcBorders>
              <w:top w:val="single" w:sz="4" w:space="0" w:color="000000"/>
              <w:left w:val="single" w:sz="4" w:space="0" w:color="000000"/>
              <w:bottom w:val="single" w:sz="4" w:space="0" w:color="000000"/>
            </w:tcBorders>
            <w:shd w:val="clear" w:color="auto" w:fill="auto"/>
            <w:vAlign w:val="center"/>
          </w:tcPr>
          <w:p w:rsidR="00F54956" w:rsidRPr="00055FC1" w:rsidRDefault="00F54956" w:rsidP="008675D2">
            <w:pPr>
              <w:jc w:val="center"/>
              <w:rPr>
                <w:sz w:val="28"/>
                <w:szCs w:val="28"/>
              </w:rPr>
            </w:pPr>
            <w:r w:rsidRPr="00055FC1">
              <w:rPr>
                <w:sz w:val="28"/>
                <w:szCs w:val="28"/>
              </w:rPr>
              <w:t>11294</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956" w:rsidRPr="008675D2" w:rsidRDefault="00F54956" w:rsidP="008675D2">
            <w:pPr>
              <w:jc w:val="center"/>
              <w:rPr>
                <w:sz w:val="28"/>
                <w:szCs w:val="28"/>
              </w:rPr>
            </w:pPr>
            <w:r w:rsidRPr="00055FC1">
              <w:rPr>
                <w:sz w:val="28"/>
                <w:szCs w:val="28"/>
              </w:rPr>
              <w:t>ст-ца Калужская, пос. Чибий</w:t>
            </w:r>
          </w:p>
        </w:tc>
      </w:tr>
    </w:tbl>
    <w:p w:rsidR="00F54956" w:rsidRPr="008675D2" w:rsidRDefault="00F54956" w:rsidP="008675D2">
      <w:pPr>
        <w:ind w:firstLine="567"/>
        <w:rPr>
          <w:color w:val="000000" w:themeColor="text1"/>
          <w:sz w:val="28"/>
          <w:szCs w:val="28"/>
        </w:rPr>
      </w:pPr>
      <w:r w:rsidRPr="008675D2">
        <w:rPr>
          <w:color w:val="000000" w:themeColor="text1"/>
          <w:sz w:val="28"/>
          <w:szCs w:val="28"/>
        </w:rPr>
        <w:t>В Калужском сельском поселении отсутствуют детские дошкольные учреждения. Существующей вместимости школы недостаточно для обеспечения населения образовательными услугами, как в настоящее время, так и на расчетный срок.</w:t>
      </w:r>
    </w:p>
    <w:p w:rsidR="00F54956" w:rsidRPr="008675D2" w:rsidRDefault="00F54956" w:rsidP="008675D2">
      <w:pPr>
        <w:ind w:firstLine="567"/>
        <w:rPr>
          <w:i/>
          <w:sz w:val="28"/>
          <w:szCs w:val="28"/>
        </w:rPr>
      </w:pPr>
      <w:r w:rsidRPr="008675D2">
        <w:rPr>
          <w:sz w:val="28"/>
          <w:szCs w:val="28"/>
        </w:rPr>
        <w:t>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новых или реконструкцией имеющихся объектов. Согласно проведенному прогнозу численности населения количество детей, дошкольного и школьного возраста к расчетному сроку увеличится как в численном, так и в процентном выражении.</w:t>
      </w:r>
    </w:p>
    <w:p w:rsidR="00F54956" w:rsidRPr="008675D2" w:rsidRDefault="00F54956" w:rsidP="008675D2">
      <w:pPr>
        <w:ind w:firstLine="567"/>
        <w:jc w:val="right"/>
        <w:rPr>
          <w:i/>
          <w:sz w:val="28"/>
          <w:szCs w:val="28"/>
        </w:rPr>
      </w:pPr>
    </w:p>
    <w:p w:rsidR="00F54956" w:rsidRPr="008675D2" w:rsidRDefault="00F54956" w:rsidP="008675D2">
      <w:pPr>
        <w:ind w:firstLine="567"/>
        <w:jc w:val="left"/>
        <w:rPr>
          <w:sz w:val="28"/>
          <w:szCs w:val="28"/>
        </w:rPr>
      </w:pPr>
      <w:r w:rsidRPr="008675D2">
        <w:rPr>
          <w:sz w:val="28"/>
          <w:szCs w:val="28"/>
        </w:rPr>
        <w:t>Таблица</w:t>
      </w:r>
      <w:r w:rsidR="003F4EC8" w:rsidRPr="008675D2">
        <w:rPr>
          <w:sz w:val="28"/>
          <w:szCs w:val="28"/>
        </w:rPr>
        <w:t xml:space="preserve"> 9</w:t>
      </w:r>
    </w:p>
    <w:p w:rsidR="00F54956" w:rsidRPr="008675D2" w:rsidRDefault="00F54956" w:rsidP="008675D2">
      <w:pPr>
        <w:jc w:val="center"/>
        <w:rPr>
          <w:b/>
          <w:sz w:val="28"/>
          <w:szCs w:val="28"/>
        </w:rPr>
      </w:pPr>
      <w:r w:rsidRPr="008675D2">
        <w:rPr>
          <w:sz w:val="28"/>
          <w:szCs w:val="28"/>
        </w:rPr>
        <w:t xml:space="preserve">Прогнозная оценка численности детей дошкольного (1-6 лет) </w:t>
      </w:r>
      <w:r w:rsidRPr="008675D2">
        <w:rPr>
          <w:sz w:val="28"/>
          <w:szCs w:val="28"/>
        </w:rPr>
        <w:br/>
        <w:t>и школьного возраста (7-17 лет) в МО Калужское сельское поселение.</w:t>
      </w:r>
    </w:p>
    <w:tbl>
      <w:tblPr>
        <w:tblW w:w="9355" w:type="dxa"/>
        <w:tblInd w:w="-5" w:type="dxa"/>
        <w:tblLayout w:type="fixed"/>
        <w:tblLook w:val="0000" w:firstRow="0" w:lastRow="0" w:firstColumn="0" w:lastColumn="0" w:noHBand="0" w:noVBand="0"/>
      </w:tblPr>
      <w:tblGrid>
        <w:gridCol w:w="1119"/>
        <w:gridCol w:w="2731"/>
        <w:gridCol w:w="1395"/>
        <w:gridCol w:w="2552"/>
        <w:gridCol w:w="1558"/>
      </w:tblGrid>
      <w:tr w:rsidR="00F54956" w:rsidRPr="008675D2" w:rsidTr="004667CF">
        <w:tc>
          <w:tcPr>
            <w:tcW w:w="1119"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Годы</w:t>
            </w:r>
          </w:p>
        </w:tc>
        <w:tc>
          <w:tcPr>
            <w:tcW w:w="2731"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overflowPunct w:val="0"/>
              <w:autoSpaceDE w:val="0"/>
              <w:jc w:val="center"/>
              <w:textAlignment w:val="baseline"/>
              <w:rPr>
                <w:sz w:val="28"/>
                <w:szCs w:val="28"/>
              </w:rPr>
            </w:pPr>
            <w:r w:rsidRPr="008675D2">
              <w:rPr>
                <w:sz w:val="28"/>
                <w:szCs w:val="28"/>
              </w:rPr>
              <w:t>Количество лиц дошкольного (1-6 лет) возраста, чел.</w:t>
            </w:r>
          </w:p>
        </w:tc>
        <w:tc>
          <w:tcPr>
            <w:tcW w:w="1395"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overflowPunct w:val="0"/>
              <w:autoSpaceDE w:val="0"/>
              <w:jc w:val="center"/>
              <w:textAlignment w:val="baseline"/>
              <w:rPr>
                <w:sz w:val="28"/>
                <w:szCs w:val="28"/>
              </w:rPr>
            </w:pPr>
            <w:r w:rsidRPr="008675D2">
              <w:rPr>
                <w:sz w:val="28"/>
                <w:szCs w:val="28"/>
              </w:rPr>
              <w:t>% от всего населения</w:t>
            </w:r>
          </w:p>
        </w:tc>
        <w:tc>
          <w:tcPr>
            <w:tcW w:w="2552"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overflowPunct w:val="0"/>
              <w:autoSpaceDE w:val="0"/>
              <w:jc w:val="center"/>
              <w:textAlignment w:val="baseline"/>
              <w:rPr>
                <w:sz w:val="28"/>
                <w:szCs w:val="28"/>
              </w:rPr>
            </w:pPr>
            <w:r w:rsidRPr="008675D2">
              <w:rPr>
                <w:sz w:val="28"/>
                <w:szCs w:val="28"/>
              </w:rPr>
              <w:t>Количество лиц школьного (7-17 лет) возраста, чел.</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956" w:rsidRPr="008675D2" w:rsidRDefault="00F54956" w:rsidP="008675D2">
            <w:pPr>
              <w:overflowPunct w:val="0"/>
              <w:autoSpaceDE w:val="0"/>
              <w:jc w:val="center"/>
              <w:textAlignment w:val="baseline"/>
              <w:rPr>
                <w:sz w:val="28"/>
                <w:szCs w:val="28"/>
              </w:rPr>
            </w:pPr>
            <w:r w:rsidRPr="008675D2">
              <w:rPr>
                <w:sz w:val="28"/>
                <w:szCs w:val="28"/>
              </w:rPr>
              <w:t>% от всего населения</w:t>
            </w:r>
          </w:p>
        </w:tc>
      </w:tr>
      <w:tr w:rsidR="00F54956" w:rsidRPr="008675D2" w:rsidTr="004667CF">
        <w:trPr>
          <w:trHeight w:val="283"/>
        </w:trPr>
        <w:tc>
          <w:tcPr>
            <w:tcW w:w="1119"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2015</w:t>
            </w:r>
          </w:p>
        </w:tc>
        <w:tc>
          <w:tcPr>
            <w:tcW w:w="2731"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142</w:t>
            </w:r>
          </w:p>
        </w:tc>
        <w:tc>
          <w:tcPr>
            <w:tcW w:w="1395"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7,0</w:t>
            </w:r>
          </w:p>
        </w:tc>
        <w:tc>
          <w:tcPr>
            <w:tcW w:w="2552"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231</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11,4</w:t>
            </w:r>
          </w:p>
        </w:tc>
      </w:tr>
      <w:tr w:rsidR="00F54956" w:rsidRPr="008675D2" w:rsidTr="004667CF">
        <w:trPr>
          <w:trHeight w:val="283"/>
        </w:trPr>
        <w:tc>
          <w:tcPr>
            <w:tcW w:w="1119"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2020</w:t>
            </w:r>
          </w:p>
        </w:tc>
        <w:tc>
          <w:tcPr>
            <w:tcW w:w="2731"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140</w:t>
            </w:r>
          </w:p>
        </w:tc>
        <w:tc>
          <w:tcPr>
            <w:tcW w:w="1395"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6,6</w:t>
            </w:r>
          </w:p>
        </w:tc>
        <w:tc>
          <w:tcPr>
            <w:tcW w:w="2552"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261</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12,3</w:t>
            </w:r>
          </w:p>
        </w:tc>
      </w:tr>
      <w:tr w:rsidR="00F54956" w:rsidRPr="008675D2" w:rsidTr="004667CF">
        <w:trPr>
          <w:trHeight w:val="283"/>
        </w:trPr>
        <w:tc>
          <w:tcPr>
            <w:tcW w:w="1119"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2025</w:t>
            </w:r>
          </w:p>
        </w:tc>
        <w:tc>
          <w:tcPr>
            <w:tcW w:w="2731"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164</w:t>
            </w:r>
          </w:p>
        </w:tc>
        <w:tc>
          <w:tcPr>
            <w:tcW w:w="1395"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7,3</w:t>
            </w:r>
          </w:p>
        </w:tc>
        <w:tc>
          <w:tcPr>
            <w:tcW w:w="2552"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268</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11,9</w:t>
            </w:r>
          </w:p>
        </w:tc>
      </w:tr>
      <w:tr w:rsidR="00F54956" w:rsidRPr="008675D2" w:rsidTr="004667CF">
        <w:trPr>
          <w:trHeight w:val="283"/>
        </w:trPr>
        <w:tc>
          <w:tcPr>
            <w:tcW w:w="1119"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2030</w:t>
            </w:r>
          </w:p>
        </w:tc>
        <w:tc>
          <w:tcPr>
            <w:tcW w:w="2731"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172</w:t>
            </w:r>
          </w:p>
        </w:tc>
        <w:tc>
          <w:tcPr>
            <w:tcW w:w="1395"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7,2</w:t>
            </w:r>
          </w:p>
        </w:tc>
        <w:tc>
          <w:tcPr>
            <w:tcW w:w="2552" w:type="dxa"/>
            <w:tcBorders>
              <w:top w:val="single" w:sz="4" w:space="0" w:color="000000"/>
              <w:left w:val="single" w:sz="4" w:space="0" w:color="000000"/>
              <w:bottom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288</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956" w:rsidRPr="008675D2" w:rsidRDefault="00F54956" w:rsidP="008675D2">
            <w:pPr>
              <w:jc w:val="center"/>
              <w:rPr>
                <w:sz w:val="28"/>
                <w:szCs w:val="28"/>
              </w:rPr>
            </w:pPr>
            <w:r w:rsidRPr="008675D2">
              <w:rPr>
                <w:sz w:val="28"/>
                <w:szCs w:val="28"/>
              </w:rPr>
              <w:t>12,0</w:t>
            </w:r>
          </w:p>
        </w:tc>
      </w:tr>
    </w:tbl>
    <w:p w:rsidR="00334DD8" w:rsidRPr="008675D2" w:rsidRDefault="00334DD8" w:rsidP="008675D2">
      <w:pPr>
        <w:ind w:firstLine="567"/>
        <w:rPr>
          <w:sz w:val="28"/>
          <w:szCs w:val="28"/>
        </w:rPr>
      </w:pPr>
      <w:r w:rsidRPr="008675D2">
        <w:rPr>
          <w:sz w:val="28"/>
          <w:szCs w:val="28"/>
        </w:rPr>
        <w:t xml:space="preserve">Решение вопроса по удовлетворению потребности населения в услугах </w:t>
      </w:r>
      <w:r w:rsidR="00EA4A4D" w:rsidRPr="008675D2">
        <w:rPr>
          <w:sz w:val="28"/>
          <w:szCs w:val="28"/>
        </w:rPr>
        <w:t xml:space="preserve">общеобразовательного и </w:t>
      </w:r>
      <w:r w:rsidRPr="008675D2">
        <w:rPr>
          <w:sz w:val="28"/>
          <w:szCs w:val="28"/>
        </w:rPr>
        <w:t xml:space="preserve">дошкольного образования планируется решать за счет строительства </w:t>
      </w:r>
      <w:r w:rsidR="00F54956" w:rsidRPr="008675D2">
        <w:rPr>
          <w:sz w:val="28"/>
          <w:szCs w:val="28"/>
        </w:rPr>
        <w:t xml:space="preserve">общеобразовательных и дошкольных учреждений, а также </w:t>
      </w:r>
      <w:r w:rsidR="00F54956" w:rsidRPr="008675D2">
        <w:rPr>
          <w:sz w:val="28"/>
          <w:szCs w:val="28"/>
        </w:rPr>
        <w:lastRenderedPageBreak/>
        <w:t>перепрофилирование существующего здания школы в ст-це Калужской в детский сад.</w:t>
      </w:r>
    </w:p>
    <w:p w:rsidR="00E12328" w:rsidRPr="008675D2" w:rsidRDefault="00E12328" w:rsidP="008675D2">
      <w:pPr>
        <w:ind w:firstLine="567"/>
        <w:rPr>
          <w:sz w:val="28"/>
          <w:szCs w:val="28"/>
        </w:rPr>
      </w:pPr>
      <w:r w:rsidRPr="008675D2">
        <w:rPr>
          <w:sz w:val="28"/>
          <w:szCs w:val="28"/>
        </w:rPr>
        <w:t xml:space="preserve">Отсутствие </w:t>
      </w:r>
      <w:r w:rsidR="001A0E18" w:rsidRPr="008675D2">
        <w:rPr>
          <w:sz w:val="28"/>
          <w:szCs w:val="28"/>
        </w:rPr>
        <w:t>дошкольного учреждени</w:t>
      </w:r>
      <w:r w:rsidR="000766EC" w:rsidRPr="008675D2">
        <w:rPr>
          <w:sz w:val="28"/>
          <w:szCs w:val="28"/>
        </w:rPr>
        <w:t>я</w:t>
      </w:r>
      <w:r w:rsidRPr="008675D2">
        <w:rPr>
          <w:sz w:val="28"/>
          <w:szCs w:val="28"/>
        </w:rPr>
        <w:t xml:space="preserve"> и недостаток </w:t>
      </w:r>
      <w:r w:rsidR="000766EC" w:rsidRPr="008675D2">
        <w:rPr>
          <w:sz w:val="28"/>
          <w:szCs w:val="28"/>
        </w:rPr>
        <w:t xml:space="preserve">мест в школе, </w:t>
      </w:r>
      <w:r w:rsidRPr="008675D2">
        <w:rPr>
          <w:sz w:val="28"/>
          <w:szCs w:val="28"/>
        </w:rPr>
        <w:t>оказывает негативное влияние на вовлечение женского населения к работе. Материально-техническое состояние существующего МБОУ СОШ №</w:t>
      </w:r>
      <w:r w:rsidR="00D572FB">
        <w:rPr>
          <w:sz w:val="28"/>
          <w:szCs w:val="28"/>
        </w:rPr>
        <w:t xml:space="preserve"> </w:t>
      </w:r>
      <w:r w:rsidRPr="008675D2">
        <w:rPr>
          <w:sz w:val="28"/>
          <w:szCs w:val="28"/>
        </w:rPr>
        <w:t>23 показывает необходимость дальнейшего наращивания объемов работ по приведению материальной базы школы в соответствие с государственными требованиями и введению в действие новых мощностей.</w:t>
      </w:r>
    </w:p>
    <w:p w:rsidR="00E12328" w:rsidRPr="008675D2" w:rsidRDefault="00E12328" w:rsidP="008675D2">
      <w:pPr>
        <w:pStyle w:val="0"/>
        <w:spacing w:after="0" w:line="240" w:lineRule="auto"/>
        <w:ind w:left="0" w:firstLine="567"/>
        <w:rPr>
          <w:rFonts w:ascii="Times New Roman" w:hAnsi="Times New Roman"/>
          <w:sz w:val="28"/>
        </w:rPr>
      </w:pPr>
      <w:r w:rsidRPr="008675D2">
        <w:rPr>
          <w:rFonts w:ascii="Times New Roman" w:hAnsi="Times New Roman"/>
          <w:sz w:val="28"/>
        </w:rPr>
        <w:t xml:space="preserve">Одна из особенностей школьного обслуживания – его обязательность для всех детей в возрасте от 6,5 до 18 лет, где бы они ни проживали. Поэтому сеть школ должна быть повсеместной и доступной для учащихся. Это условие обеспечивается либо близостью школ к месту жительства, либо подвозом учащихся к школам. </w:t>
      </w:r>
    </w:p>
    <w:p w:rsidR="00E12328" w:rsidRPr="008675D2" w:rsidRDefault="00E12328" w:rsidP="008675D2">
      <w:pPr>
        <w:ind w:firstLine="567"/>
        <w:rPr>
          <w:sz w:val="28"/>
          <w:szCs w:val="28"/>
        </w:rPr>
      </w:pPr>
      <w:r w:rsidRPr="008675D2">
        <w:rPr>
          <w:sz w:val="28"/>
          <w:szCs w:val="28"/>
        </w:rPr>
        <w:t xml:space="preserve">При дальнейшем развитии муниципального образования, необходимо предусмотреть комплексное развитие системы дополнительного образования и ее интеграцию в существующую образовательную инфраструктуру с поддержкой многоуровневых потребностей населения. Система дополнительного образования детей объединяет в единый процесс воспитание, обучение и развитие личности ребенка. </w:t>
      </w:r>
    </w:p>
    <w:p w:rsidR="00EA4A4D" w:rsidRPr="008675D2" w:rsidRDefault="00EA4A4D" w:rsidP="008675D2">
      <w:pPr>
        <w:ind w:firstLine="709"/>
        <w:rPr>
          <w:b/>
          <w:sz w:val="28"/>
          <w:szCs w:val="28"/>
        </w:rPr>
      </w:pPr>
    </w:p>
    <w:p w:rsidR="00D97648" w:rsidRPr="008675D2" w:rsidRDefault="00D97648" w:rsidP="008675D2">
      <w:pPr>
        <w:ind w:firstLine="709"/>
        <w:jc w:val="center"/>
        <w:rPr>
          <w:b/>
          <w:sz w:val="28"/>
          <w:szCs w:val="28"/>
        </w:rPr>
      </w:pPr>
      <w:r w:rsidRPr="008675D2">
        <w:rPr>
          <w:b/>
          <w:sz w:val="28"/>
          <w:szCs w:val="28"/>
        </w:rPr>
        <w:t>Культура</w:t>
      </w:r>
    </w:p>
    <w:p w:rsidR="00507BCB" w:rsidRPr="008675D2" w:rsidRDefault="00507BCB" w:rsidP="008675D2">
      <w:pPr>
        <w:ind w:firstLine="709"/>
        <w:rPr>
          <w:b/>
          <w:sz w:val="28"/>
          <w:szCs w:val="28"/>
        </w:rPr>
      </w:pPr>
    </w:p>
    <w:p w:rsidR="004942D0" w:rsidRPr="008675D2" w:rsidRDefault="004942D0" w:rsidP="008675D2">
      <w:pPr>
        <w:ind w:firstLine="567"/>
        <w:rPr>
          <w:sz w:val="28"/>
          <w:szCs w:val="28"/>
        </w:rPr>
      </w:pPr>
      <w:r w:rsidRPr="008675D2">
        <w:rPr>
          <w:sz w:val="28"/>
          <w:szCs w:val="28"/>
        </w:rPr>
        <w:t xml:space="preserve">Общей целью развития учреждений культуры является обеспечение и создание условий для организации досуга и обеспечения жителей услугами организаций культуры на территории муниципального образования Калужское сельское поселение, организация библиотечного обслуживания населения, охрана и сохранение объектов культурного наследия (памятников истории и культуры) местного значения, расположенных в границах муниципального образования Калужское сельское поселение. </w:t>
      </w:r>
    </w:p>
    <w:p w:rsidR="004942D0" w:rsidRPr="008675D2" w:rsidRDefault="004942D0" w:rsidP="008675D2">
      <w:pPr>
        <w:ind w:firstLine="567"/>
        <w:rPr>
          <w:i/>
          <w:sz w:val="28"/>
          <w:szCs w:val="28"/>
        </w:rPr>
      </w:pPr>
      <w:r w:rsidRPr="008675D2">
        <w:rPr>
          <w:sz w:val="28"/>
          <w:szCs w:val="28"/>
        </w:rPr>
        <w:t>Учреждения культуры в настоящее время представлены библиотекой в ст-це Калужской.</w:t>
      </w:r>
    </w:p>
    <w:p w:rsidR="004942D0" w:rsidRPr="008675D2" w:rsidRDefault="004942D0" w:rsidP="008675D2">
      <w:pPr>
        <w:ind w:firstLine="567"/>
        <w:rPr>
          <w:i/>
          <w:sz w:val="28"/>
          <w:szCs w:val="28"/>
        </w:rPr>
      </w:pPr>
    </w:p>
    <w:p w:rsidR="004942D0" w:rsidRPr="008675D2" w:rsidRDefault="004942D0" w:rsidP="008675D2">
      <w:pPr>
        <w:ind w:firstLine="567"/>
        <w:rPr>
          <w:sz w:val="28"/>
          <w:szCs w:val="28"/>
        </w:rPr>
      </w:pPr>
      <w:r w:rsidRPr="008675D2">
        <w:rPr>
          <w:sz w:val="28"/>
          <w:szCs w:val="28"/>
        </w:rPr>
        <w:t xml:space="preserve">Таблица </w:t>
      </w:r>
      <w:r w:rsidR="003F4EC8" w:rsidRPr="008675D2">
        <w:rPr>
          <w:sz w:val="28"/>
          <w:szCs w:val="28"/>
        </w:rPr>
        <w:t>10</w:t>
      </w:r>
    </w:p>
    <w:p w:rsidR="004942D0" w:rsidRPr="008675D2" w:rsidRDefault="004942D0" w:rsidP="008675D2">
      <w:pPr>
        <w:jc w:val="center"/>
        <w:rPr>
          <w:sz w:val="28"/>
          <w:szCs w:val="28"/>
        </w:rPr>
      </w:pPr>
      <w:r w:rsidRPr="008675D2">
        <w:rPr>
          <w:sz w:val="28"/>
          <w:szCs w:val="28"/>
        </w:rPr>
        <w:t>Перечень учреждений культуры</w:t>
      </w:r>
    </w:p>
    <w:tbl>
      <w:tblPr>
        <w:tblW w:w="9652" w:type="dxa"/>
        <w:tblInd w:w="-5" w:type="dxa"/>
        <w:tblLayout w:type="fixed"/>
        <w:tblLook w:val="0000" w:firstRow="0" w:lastRow="0" w:firstColumn="0" w:lastColumn="0" w:noHBand="0" w:noVBand="0"/>
      </w:tblPr>
      <w:tblGrid>
        <w:gridCol w:w="554"/>
        <w:gridCol w:w="1905"/>
        <w:gridCol w:w="1666"/>
        <w:gridCol w:w="1755"/>
        <w:gridCol w:w="1433"/>
        <w:gridCol w:w="2339"/>
      </w:tblGrid>
      <w:tr w:rsidR="004942D0" w:rsidRPr="008675D2" w:rsidTr="0020638C">
        <w:trPr>
          <w:cantSplit/>
          <w:trHeight w:val="761"/>
        </w:trPr>
        <w:tc>
          <w:tcPr>
            <w:tcW w:w="554" w:type="dxa"/>
            <w:tcBorders>
              <w:top w:val="single" w:sz="4" w:space="0" w:color="000000"/>
              <w:left w:val="single" w:sz="4" w:space="0" w:color="000000"/>
              <w:bottom w:val="single" w:sz="4" w:space="0" w:color="000000"/>
            </w:tcBorders>
            <w:shd w:val="clear" w:color="auto" w:fill="auto"/>
            <w:vAlign w:val="center"/>
          </w:tcPr>
          <w:p w:rsidR="004942D0" w:rsidRPr="008675D2" w:rsidRDefault="004942D0" w:rsidP="008675D2">
            <w:pPr>
              <w:ind w:left="-135" w:right="-111"/>
              <w:jc w:val="center"/>
              <w:rPr>
                <w:sz w:val="28"/>
                <w:szCs w:val="28"/>
              </w:rPr>
            </w:pPr>
            <w:r w:rsidRPr="008675D2">
              <w:rPr>
                <w:sz w:val="28"/>
                <w:szCs w:val="28"/>
              </w:rPr>
              <w:t>№ п/п</w:t>
            </w:r>
          </w:p>
        </w:tc>
        <w:tc>
          <w:tcPr>
            <w:tcW w:w="1905" w:type="dxa"/>
            <w:tcBorders>
              <w:top w:val="single" w:sz="4" w:space="0" w:color="000000"/>
              <w:left w:val="single" w:sz="4" w:space="0" w:color="000000"/>
              <w:bottom w:val="single" w:sz="4" w:space="0" w:color="000000"/>
            </w:tcBorders>
            <w:shd w:val="clear" w:color="auto" w:fill="auto"/>
            <w:vAlign w:val="center"/>
          </w:tcPr>
          <w:p w:rsidR="004942D0" w:rsidRPr="008675D2" w:rsidRDefault="004942D0" w:rsidP="008675D2">
            <w:pPr>
              <w:jc w:val="center"/>
              <w:rPr>
                <w:sz w:val="28"/>
                <w:szCs w:val="28"/>
              </w:rPr>
            </w:pPr>
            <w:r w:rsidRPr="008675D2">
              <w:rPr>
                <w:sz w:val="28"/>
                <w:szCs w:val="28"/>
              </w:rPr>
              <w:t>Наименование учреждения</w:t>
            </w:r>
          </w:p>
        </w:tc>
        <w:tc>
          <w:tcPr>
            <w:tcW w:w="1666" w:type="dxa"/>
            <w:tcBorders>
              <w:top w:val="single" w:sz="4" w:space="0" w:color="000000"/>
              <w:left w:val="single" w:sz="4" w:space="0" w:color="000000"/>
              <w:bottom w:val="single" w:sz="4" w:space="0" w:color="000000"/>
            </w:tcBorders>
            <w:shd w:val="clear" w:color="auto" w:fill="auto"/>
            <w:vAlign w:val="center"/>
          </w:tcPr>
          <w:p w:rsidR="004942D0" w:rsidRPr="008675D2" w:rsidRDefault="004942D0" w:rsidP="008675D2">
            <w:pPr>
              <w:jc w:val="center"/>
              <w:rPr>
                <w:sz w:val="28"/>
                <w:szCs w:val="28"/>
              </w:rPr>
            </w:pPr>
            <w:r w:rsidRPr="008675D2">
              <w:rPr>
                <w:sz w:val="28"/>
                <w:szCs w:val="28"/>
              </w:rPr>
              <w:t>Адрес место-нахождения</w:t>
            </w:r>
          </w:p>
        </w:tc>
        <w:tc>
          <w:tcPr>
            <w:tcW w:w="1755" w:type="dxa"/>
            <w:tcBorders>
              <w:top w:val="single" w:sz="4" w:space="0" w:color="000000"/>
              <w:left w:val="single" w:sz="4" w:space="0" w:color="000000"/>
              <w:bottom w:val="single" w:sz="4" w:space="0" w:color="000000"/>
            </w:tcBorders>
            <w:shd w:val="clear" w:color="auto" w:fill="auto"/>
            <w:vAlign w:val="center"/>
          </w:tcPr>
          <w:p w:rsidR="004942D0" w:rsidRPr="008675D2" w:rsidRDefault="004942D0" w:rsidP="008675D2">
            <w:pPr>
              <w:jc w:val="center"/>
              <w:rPr>
                <w:sz w:val="28"/>
                <w:szCs w:val="28"/>
              </w:rPr>
            </w:pPr>
            <w:r w:rsidRPr="008675D2">
              <w:rPr>
                <w:sz w:val="28"/>
                <w:szCs w:val="28"/>
              </w:rPr>
              <w:t>Вместимость (мест, томов, экспонатов т.д.)</w:t>
            </w:r>
          </w:p>
        </w:tc>
        <w:tc>
          <w:tcPr>
            <w:tcW w:w="1433" w:type="dxa"/>
            <w:tcBorders>
              <w:top w:val="single" w:sz="4" w:space="0" w:color="000000"/>
              <w:left w:val="single" w:sz="4" w:space="0" w:color="000000"/>
              <w:bottom w:val="single" w:sz="4" w:space="0" w:color="000000"/>
            </w:tcBorders>
            <w:shd w:val="clear" w:color="auto" w:fill="auto"/>
            <w:vAlign w:val="center"/>
          </w:tcPr>
          <w:p w:rsidR="004942D0" w:rsidRPr="008675D2" w:rsidRDefault="004942D0" w:rsidP="008675D2">
            <w:pPr>
              <w:jc w:val="center"/>
              <w:rPr>
                <w:sz w:val="28"/>
                <w:szCs w:val="28"/>
              </w:rPr>
            </w:pPr>
            <w:r w:rsidRPr="008675D2">
              <w:rPr>
                <w:sz w:val="28"/>
                <w:szCs w:val="28"/>
              </w:rPr>
              <w:t>Площадь земельного участка, м</w:t>
            </w:r>
            <w:r w:rsidRPr="008675D2">
              <w:rPr>
                <w:sz w:val="28"/>
                <w:szCs w:val="28"/>
                <w:vertAlign w:val="superscript"/>
              </w:rPr>
              <w:t>2</w:t>
            </w:r>
          </w:p>
        </w:tc>
        <w:tc>
          <w:tcPr>
            <w:tcW w:w="23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2D0" w:rsidRPr="008675D2" w:rsidRDefault="004942D0" w:rsidP="008675D2">
            <w:pPr>
              <w:ind w:left="-108" w:right="-108"/>
              <w:jc w:val="center"/>
              <w:rPr>
                <w:sz w:val="28"/>
                <w:szCs w:val="28"/>
              </w:rPr>
            </w:pPr>
            <w:r w:rsidRPr="008675D2">
              <w:rPr>
                <w:sz w:val="28"/>
                <w:szCs w:val="28"/>
              </w:rPr>
              <w:t>Какие населённые пункты обслуживает</w:t>
            </w:r>
          </w:p>
        </w:tc>
      </w:tr>
      <w:tr w:rsidR="004942D0" w:rsidRPr="008675D2" w:rsidTr="0020638C">
        <w:trPr>
          <w:trHeight w:val="281"/>
        </w:trPr>
        <w:tc>
          <w:tcPr>
            <w:tcW w:w="554" w:type="dxa"/>
            <w:tcBorders>
              <w:top w:val="single" w:sz="4" w:space="0" w:color="000000"/>
              <w:left w:val="single" w:sz="4" w:space="0" w:color="000000"/>
              <w:bottom w:val="single" w:sz="4" w:space="0" w:color="000000"/>
            </w:tcBorders>
            <w:shd w:val="clear" w:color="auto" w:fill="auto"/>
            <w:vAlign w:val="center"/>
          </w:tcPr>
          <w:p w:rsidR="004942D0" w:rsidRPr="008675D2" w:rsidRDefault="0020638C" w:rsidP="008675D2">
            <w:pPr>
              <w:ind w:left="-135" w:right="-111"/>
              <w:jc w:val="center"/>
              <w:rPr>
                <w:sz w:val="28"/>
                <w:szCs w:val="28"/>
              </w:rPr>
            </w:pPr>
            <w:r>
              <w:rPr>
                <w:sz w:val="28"/>
                <w:szCs w:val="28"/>
              </w:rPr>
              <w:t>1</w:t>
            </w:r>
          </w:p>
        </w:tc>
        <w:tc>
          <w:tcPr>
            <w:tcW w:w="1905" w:type="dxa"/>
            <w:tcBorders>
              <w:top w:val="single" w:sz="4" w:space="0" w:color="000000"/>
              <w:left w:val="single" w:sz="4" w:space="0" w:color="000000"/>
              <w:bottom w:val="single" w:sz="4" w:space="0" w:color="000000"/>
            </w:tcBorders>
            <w:shd w:val="clear" w:color="auto" w:fill="auto"/>
            <w:vAlign w:val="center"/>
          </w:tcPr>
          <w:p w:rsidR="004942D0" w:rsidRPr="008675D2" w:rsidRDefault="004942D0" w:rsidP="008675D2">
            <w:pPr>
              <w:jc w:val="center"/>
              <w:rPr>
                <w:sz w:val="28"/>
                <w:szCs w:val="28"/>
              </w:rPr>
            </w:pPr>
            <w:r w:rsidRPr="008675D2">
              <w:rPr>
                <w:sz w:val="28"/>
                <w:szCs w:val="28"/>
              </w:rPr>
              <w:t>Сельская библиотека</w:t>
            </w:r>
          </w:p>
        </w:tc>
        <w:tc>
          <w:tcPr>
            <w:tcW w:w="1666" w:type="dxa"/>
            <w:tcBorders>
              <w:top w:val="single" w:sz="4" w:space="0" w:color="000000"/>
              <w:left w:val="single" w:sz="4" w:space="0" w:color="000000"/>
              <w:bottom w:val="single" w:sz="4" w:space="0" w:color="000000"/>
            </w:tcBorders>
            <w:shd w:val="clear" w:color="auto" w:fill="auto"/>
            <w:vAlign w:val="center"/>
          </w:tcPr>
          <w:p w:rsidR="004942D0" w:rsidRPr="008675D2" w:rsidRDefault="004942D0" w:rsidP="008675D2">
            <w:pPr>
              <w:jc w:val="center"/>
              <w:rPr>
                <w:sz w:val="28"/>
                <w:szCs w:val="28"/>
              </w:rPr>
            </w:pPr>
            <w:r w:rsidRPr="008675D2">
              <w:rPr>
                <w:sz w:val="28"/>
                <w:szCs w:val="28"/>
              </w:rPr>
              <w:t>ул. Красная,13</w:t>
            </w:r>
          </w:p>
        </w:tc>
        <w:tc>
          <w:tcPr>
            <w:tcW w:w="1755" w:type="dxa"/>
            <w:tcBorders>
              <w:top w:val="single" w:sz="4" w:space="0" w:color="000000"/>
              <w:left w:val="single" w:sz="4" w:space="0" w:color="000000"/>
              <w:bottom w:val="single" w:sz="4" w:space="0" w:color="000000"/>
            </w:tcBorders>
            <w:shd w:val="clear" w:color="auto" w:fill="auto"/>
            <w:vAlign w:val="center"/>
          </w:tcPr>
          <w:p w:rsidR="004942D0" w:rsidRPr="008675D2" w:rsidRDefault="004942D0" w:rsidP="008675D2">
            <w:pPr>
              <w:jc w:val="center"/>
              <w:rPr>
                <w:sz w:val="28"/>
                <w:szCs w:val="28"/>
              </w:rPr>
            </w:pPr>
            <w:r w:rsidRPr="008675D2">
              <w:rPr>
                <w:sz w:val="28"/>
                <w:szCs w:val="28"/>
              </w:rPr>
              <w:t>10</w:t>
            </w:r>
          </w:p>
        </w:tc>
        <w:tc>
          <w:tcPr>
            <w:tcW w:w="1433" w:type="dxa"/>
            <w:tcBorders>
              <w:top w:val="single" w:sz="4" w:space="0" w:color="000000"/>
              <w:left w:val="single" w:sz="4" w:space="0" w:color="000000"/>
              <w:bottom w:val="single" w:sz="4" w:space="0" w:color="000000"/>
            </w:tcBorders>
            <w:shd w:val="clear" w:color="auto" w:fill="auto"/>
            <w:vAlign w:val="center"/>
          </w:tcPr>
          <w:p w:rsidR="004942D0" w:rsidRPr="008675D2" w:rsidRDefault="0020638C" w:rsidP="008675D2">
            <w:pPr>
              <w:jc w:val="center"/>
              <w:rPr>
                <w:sz w:val="28"/>
                <w:szCs w:val="28"/>
              </w:rPr>
            </w:pPr>
            <w:r>
              <w:rPr>
                <w:sz w:val="28"/>
                <w:szCs w:val="28"/>
              </w:rPr>
              <w:t>10</w:t>
            </w:r>
            <w:r w:rsidR="004942D0" w:rsidRPr="008675D2">
              <w:rPr>
                <w:sz w:val="28"/>
                <w:szCs w:val="28"/>
              </w:rPr>
              <w:t>0</w:t>
            </w:r>
            <w:r>
              <w:rPr>
                <w:sz w:val="28"/>
                <w:szCs w:val="28"/>
              </w:rPr>
              <w:t>0</w:t>
            </w:r>
          </w:p>
        </w:tc>
        <w:tc>
          <w:tcPr>
            <w:tcW w:w="23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2D0" w:rsidRPr="008675D2" w:rsidRDefault="004942D0" w:rsidP="008675D2">
            <w:pPr>
              <w:jc w:val="center"/>
              <w:rPr>
                <w:sz w:val="28"/>
                <w:szCs w:val="28"/>
              </w:rPr>
            </w:pPr>
            <w:r w:rsidRPr="008675D2">
              <w:rPr>
                <w:sz w:val="28"/>
                <w:szCs w:val="28"/>
              </w:rPr>
              <w:t>ст-ца Калужская, пос. Чибий</w:t>
            </w:r>
          </w:p>
        </w:tc>
      </w:tr>
    </w:tbl>
    <w:p w:rsidR="00031697" w:rsidRPr="008675D2" w:rsidRDefault="00031697" w:rsidP="008675D2">
      <w:pPr>
        <w:pStyle w:val="afff5"/>
        <w:spacing w:before="0" w:after="0"/>
        <w:rPr>
          <w:sz w:val="28"/>
          <w:szCs w:val="28"/>
        </w:rPr>
      </w:pPr>
      <w:r w:rsidRPr="008675D2">
        <w:rPr>
          <w:sz w:val="28"/>
          <w:szCs w:val="28"/>
        </w:rPr>
        <w:t xml:space="preserve">Оценка существующего уровня обеспеченности объектами местного значения поселения в сфере культурного и социально-бытового обслуживания населения выполнена в соответствии с местными нормативами </w:t>
      </w:r>
      <w:r w:rsidRPr="008675D2">
        <w:rPr>
          <w:sz w:val="28"/>
          <w:szCs w:val="28"/>
        </w:rPr>
        <w:lastRenderedPageBreak/>
        <w:t xml:space="preserve">градостроительного проектирования </w:t>
      </w:r>
      <w:r w:rsidR="00BB67D7" w:rsidRPr="008675D2">
        <w:rPr>
          <w:sz w:val="28"/>
          <w:szCs w:val="28"/>
        </w:rPr>
        <w:t>Северского</w:t>
      </w:r>
      <w:r w:rsidRPr="008675D2">
        <w:rPr>
          <w:sz w:val="28"/>
          <w:szCs w:val="28"/>
        </w:rPr>
        <w:t xml:space="preserve"> района (далее − МНГП </w:t>
      </w:r>
      <w:r w:rsidR="00BB67D7" w:rsidRPr="008675D2">
        <w:rPr>
          <w:sz w:val="28"/>
          <w:szCs w:val="28"/>
        </w:rPr>
        <w:t>Северского</w:t>
      </w:r>
      <w:r w:rsidRPr="008675D2">
        <w:rPr>
          <w:sz w:val="28"/>
          <w:szCs w:val="28"/>
        </w:rPr>
        <w:t xml:space="preserve"> района).</w:t>
      </w:r>
    </w:p>
    <w:p w:rsidR="00BB67D7" w:rsidRPr="008675D2" w:rsidRDefault="00BB67D7" w:rsidP="008675D2">
      <w:pPr>
        <w:pStyle w:val="afff5"/>
        <w:spacing w:before="0" w:after="0"/>
        <w:rPr>
          <w:sz w:val="28"/>
          <w:szCs w:val="28"/>
        </w:rPr>
      </w:pPr>
      <w:r w:rsidRPr="008675D2">
        <w:rPr>
          <w:sz w:val="28"/>
          <w:szCs w:val="28"/>
        </w:rPr>
        <w:t>К объектам местного значения поселения в сфере культурного и социально-бытового обслуживания населения относятся:</w:t>
      </w:r>
    </w:p>
    <w:p w:rsidR="00BB67D7" w:rsidRPr="008675D2" w:rsidRDefault="00BB67D7" w:rsidP="008675D2">
      <w:pPr>
        <w:pStyle w:val="afff5"/>
        <w:spacing w:before="0" w:after="0"/>
        <w:rPr>
          <w:sz w:val="28"/>
          <w:szCs w:val="28"/>
        </w:rPr>
      </w:pPr>
      <w:r w:rsidRPr="008675D2">
        <w:rPr>
          <w:sz w:val="28"/>
          <w:szCs w:val="28"/>
        </w:rPr>
        <w:t>– учреждения культуры клубного типа;</w:t>
      </w:r>
    </w:p>
    <w:p w:rsidR="00BB67D7" w:rsidRPr="008675D2" w:rsidRDefault="00BB67D7" w:rsidP="008675D2">
      <w:pPr>
        <w:pStyle w:val="afff5"/>
        <w:spacing w:before="0" w:after="0"/>
        <w:rPr>
          <w:sz w:val="28"/>
          <w:szCs w:val="28"/>
        </w:rPr>
      </w:pPr>
      <w:r w:rsidRPr="008675D2">
        <w:rPr>
          <w:sz w:val="28"/>
          <w:szCs w:val="28"/>
        </w:rPr>
        <w:t>– музеи;</w:t>
      </w:r>
    </w:p>
    <w:p w:rsidR="00BB67D7" w:rsidRPr="008675D2" w:rsidRDefault="00BB67D7" w:rsidP="008675D2">
      <w:pPr>
        <w:pStyle w:val="afff5"/>
        <w:spacing w:before="0" w:after="0"/>
        <w:rPr>
          <w:sz w:val="28"/>
          <w:szCs w:val="28"/>
        </w:rPr>
      </w:pPr>
      <w:r w:rsidRPr="008675D2">
        <w:rPr>
          <w:sz w:val="28"/>
          <w:szCs w:val="28"/>
        </w:rPr>
        <w:t>– многофункциональные досуговые центры для детей и молодежи.</w:t>
      </w:r>
    </w:p>
    <w:p w:rsidR="00BB67D7" w:rsidRPr="008675D2" w:rsidRDefault="00BB67D7" w:rsidP="008675D2">
      <w:pPr>
        <w:pStyle w:val="affffffff5"/>
        <w:spacing w:before="0" w:after="0"/>
        <w:ind w:firstLine="567"/>
        <w:jc w:val="both"/>
        <w:rPr>
          <w:i/>
          <w:color w:val="000000"/>
          <w:sz w:val="28"/>
          <w:szCs w:val="28"/>
        </w:rPr>
      </w:pPr>
      <w:r w:rsidRPr="008675D2">
        <w:rPr>
          <w:sz w:val="28"/>
          <w:szCs w:val="28"/>
        </w:rPr>
        <w:t xml:space="preserve">В таблицах </w:t>
      </w:r>
      <w:r w:rsidR="003F4EC8" w:rsidRPr="008675D2">
        <w:rPr>
          <w:sz w:val="28"/>
          <w:szCs w:val="28"/>
        </w:rPr>
        <w:t>11-12</w:t>
      </w:r>
      <w:r w:rsidRPr="008675D2">
        <w:rPr>
          <w:sz w:val="28"/>
          <w:szCs w:val="28"/>
        </w:rPr>
        <w:t xml:space="preserve"> приведены списки </w:t>
      </w:r>
      <w:r w:rsidRPr="008675D2">
        <w:rPr>
          <w:color w:val="000000"/>
          <w:sz w:val="28"/>
          <w:szCs w:val="28"/>
        </w:rPr>
        <w:t>памятников историко-культурного наследия, расположенных на территории Калужского сельского поселения.</w:t>
      </w:r>
    </w:p>
    <w:p w:rsidR="00BB67D7" w:rsidRPr="008675D2" w:rsidRDefault="00BB67D7" w:rsidP="008675D2">
      <w:pPr>
        <w:pStyle w:val="affffffff5"/>
        <w:spacing w:before="0" w:after="0"/>
        <w:ind w:firstLine="567"/>
        <w:jc w:val="center"/>
        <w:rPr>
          <w:i/>
          <w:color w:val="000000"/>
          <w:sz w:val="28"/>
          <w:szCs w:val="28"/>
        </w:rPr>
      </w:pPr>
    </w:p>
    <w:p w:rsidR="00BB67D7" w:rsidRPr="008675D2" w:rsidRDefault="00BB67D7" w:rsidP="008675D2">
      <w:pPr>
        <w:pStyle w:val="affffffff5"/>
        <w:spacing w:before="0" w:after="0"/>
        <w:ind w:firstLine="567"/>
        <w:rPr>
          <w:color w:val="000000"/>
          <w:sz w:val="28"/>
          <w:szCs w:val="28"/>
        </w:rPr>
      </w:pPr>
      <w:r w:rsidRPr="008675D2">
        <w:rPr>
          <w:color w:val="000000"/>
          <w:sz w:val="28"/>
          <w:szCs w:val="28"/>
        </w:rPr>
        <w:t>Таблица</w:t>
      </w:r>
      <w:r w:rsidR="003F4EC8" w:rsidRPr="008675D2">
        <w:rPr>
          <w:color w:val="000000"/>
          <w:sz w:val="28"/>
          <w:szCs w:val="28"/>
        </w:rPr>
        <w:t xml:space="preserve"> 11</w:t>
      </w:r>
    </w:p>
    <w:p w:rsidR="00BB67D7" w:rsidRPr="008675D2" w:rsidRDefault="00BB67D7" w:rsidP="008675D2">
      <w:pPr>
        <w:pStyle w:val="affffffff5"/>
        <w:spacing w:before="0" w:after="0"/>
        <w:ind w:firstLine="720"/>
        <w:jc w:val="center"/>
        <w:rPr>
          <w:b/>
          <w:color w:val="000000"/>
          <w:sz w:val="28"/>
          <w:szCs w:val="28"/>
        </w:rPr>
      </w:pPr>
      <w:r w:rsidRPr="008675D2">
        <w:rPr>
          <w:color w:val="000000"/>
          <w:sz w:val="28"/>
          <w:szCs w:val="28"/>
        </w:rPr>
        <w:t>Памятники истории и архитектуры</w:t>
      </w:r>
    </w:p>
    <w:tbl>
      <w:tblPr>
        <w:tblW w:w="9825" w:type="dxa"/>
        <w:tblInd w:w="-147" w:type="dxa"/>
        <w:tblLayout w:type="fixed"/>
        <w:tblCellMar>
          <w:left w:w="0" w:type="dxa"/>
          <w:right w:w="0" w:type="dxa"/>
        </w:tblCellMar>
        <w:tblLook w:val="0000" w:firstRow="0" w:lastRow="0" w:firstColumn="0" w:lastColumn="0" w:noHBand="0" w:noVBand="0"/>
      </w:tblPr>
      <w:tblGrid>
        <w:gridCol w:w="950"/>
        <w:gridCol w:w="2231"/>
        <w:gridCol w:w="2024"/>
        <w:gridCol w:w="898"/>
        <w:gridCol w:w="917"/>
        <w:gridCol w:w="837"/>
        <w:gridCol w:w="612"/>
        <w:gridCol w:w="1356"/>
      </w:tblGrid>
      <w:tr w:rsidR="00BB67D7" w:rsidRPr="00D572FB" w:rsidTr="00D572FB">
        <w:trPr>
          <w:trHeight w:val="1110"/>
        </w:trPr>
        <w:tc>
          <w:tcPr>
            <w:tcW w:w="950" w:type="dxa"/>
            <w:tcBorders>
              <w:top w:val="single" w:sz="4" w:space="0" w:color="000000"/>
              <w:left w:val="single" w:sz="4" w:space="0" w:color="000000"/>
              <w:bottom w:val="single" w:sz="4" w:space="0" w:color="000000"/>
            </w:tcBorders>
            <w:shd w:val="clear" w:color="auto" w:fill="auto"/>
            <w:vAlign w:val="center"/>
          </w:tcPr>
          <w:p w:rsidR="00055FC1" w:rsidRDefault="00BB67D7" w:rsidP="008675D2">
            <w:pPr>
              <w:jc w:val="center"/>
              <w:rPr>
                <w:color w:val="000000"/>
                <w:sz w:val="24"/>
                <w:szCs w:val="28"/>
              </w:rPr>
            </w:pPr>
            <w:r w:rsidRPr="00D572FB">
              <w:rPr>
                <w:color w:val="000000"/>
                <w:sz w:val="24"/>
                <w:szCs w:val="28"/>
              </w:rPr>
              <w:t>Экспл.</w:t>
            </w:r>
          </w:p>
          <w:p w:rsidR="00BB67D7" w:rsidRPr="00D572FB" w:rsidRDefault="00BB67D7" w:rsidP="008675D2">
            <w:pPr>
              <w:jc w:val="center"/>
              <w:rPr>
                <w:color w:val="000000"/>
                <w:sz w:val="24"/>
                <w:szCs w:val="28"/>
              </w:rPr>
            </w:pPr>
            <w:r w:rsidRPr="00D572FB">
              <w:rPr>
                <w:color w:val="000000"/>
                <w:sz w:val="24"/>
                <w:szCs w:val="28"/>
              </w:rPr>
              <w:t>№</w:t>
            </w:r>
          </w:p>
          <w:p w:rsidR="00BB67D7" w:rsidRPr="00D572FB" w:rsidRDefault="00BB67D7" w:rsidP="008675D2">
            <w:pPr>
              <w:jc w:val="center"/>
              <w:rPr>
                <w:color w:val="000000"/>
                <w:sz w:val="24"/>
                <w:szCs w:val="28"/>
              </w:rPr>
            </w:pPr>
            <w:r w:rsidRPr="00D572FB">
              <w:rPr>
                <w:color w:val="000000"/>
                <w:sz w:val="24"/>
                <w:szCs w:val="28"/>
              </w:rPr>
              <w:t>на чертеже</w:t>
            </w:r>
          </w:p>
        </w:tc>
        <w:tc>
          <w:tcPr>
            <w:tcW w:w="2231"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color w:val="000000"/>
                <w:sz w:val="24"/>
                <w:szCs w:val="28"/>
              </w:rPr>
            </w:pPr>
            <w:r w:rsidRPr="00D572FB">
              <w:rPr>
                <w:color w:val="000000"/>
                <w:sz w:val="24"/>
                <w:szCs w:val="28"/>
              </w:rPr>
              <w:t>Наименование объекта</w:t>
            </w:r>
          </w:p>
        </w:tc>
        <w:tc>
          <w:tcPr>
            <w:tcW w:w="202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color w:val="000000"/>
                <w:sz w:val="24"/>
                <w:szCs w:val="28"/>
              </w:rPr>
            </w:pPr>
            <w:r w:rsidRPr="00D572FB">
              <w:rPr>
                <w:color w:val="000000"/>
                <w:sz w:val="24"/>
                <w:szCs w:val="28"/>
              </w:rPr>
              <w:t>Местонахождение объекта</w:t>
            </w:r>
          </w:p>
        </w:tc>
        <w:tc>
          <w:tcPr>
            <w:tcW w:w="898"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color w:val="000000"/>
                <w:sz w:val="24"/>
                <w:szCs w:val="28"/>
              </w:rPr>
            </w:pPr>
            <w:r w:rsidRPr="00D572FB">
              <w:rPr>
                <w:color w:val="000000"/>
                <w:sz w:val="24"/>
                <w:szCs w:val="28"/>
              </w:rPr>
              <w:t>Номер по гос. списку</w:t>
            </w:r>
          </w:p>
        </w:tc>
        <w:tc>
          <w:tcPr>
            <w:tcW w:w="917"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color w:val="000000"/>
                <w:sz w:val="24"/>
                <w:szCs w:val="28"/>
              </w:rPr>
            </w:pPr>
            <w:r w:rsidRPr="00D572FB">
              <w:rPr>
                <w:color w:val="000000"/>
                <w:sz w:val="24"/>
                <w:szCs w:val="28"/>
              </w:rPr>
              <w:t>Реш. о пост. на гос. охрану</w:t>
            </w:r>
          </w:p>
        </w:tc>
        <w:tc>
          <w:tcPr>
            <w:tcW w:w="837"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color w:val="000000"/>
                <w:sz w:val="24"/>
                <w:szCs w:val="28"/>
              </w:rPr>
            </w:pPr>
            <w:r w:rsidRPr="00D572FB">
              <w:rPr>
                <w:color w:val="000000"/>
                <w:sz w:val="24"/>
                <w:szCs w:val="28"/>
              </w:rPr>
              <w:t>Кат. ист.-культ. знач.</w:t>
            </w:r>
          </w:p>
        </w:tc>
        <w:tc>
          <w:tcPr>
            <w:tcW w:w="612"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8"/>
              </w:rPr>
            </w:pPr>
            <w:r w:rsidRPr="00D572FB">
              <w:rPr>
                <w:color w:val="000000"/>
                <w:sz w:val="24"/>
                <w:szCs w:val="28"/>
              </w:rPr>
              <w:t>Вид пам.</w:t>
            </w: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pStyle w:val="affffffff7"/>
              <w:rPr>
                <w:b w:val="0"/>
                <w:szCs w:val="28"/>
              </w:rPr>
            </w:pPr>
            <w:r w:rsidRPr="00D572FB">
              <w:rPr>
                <w:b w:val="0"/>
                <w:i w:val="0"/>
                <w:szCs w:val="28"/>
              </w:rPr>
              <w:t>Примечание</w:t>
            </w:r>
          </w:p>
        </w:tc>
      </w:tr>
      <w:tr w:rsidR="00BB67D7" w:rsidRPr="00055FC1" w:rsidTr="00D572FB">
        <w:trPr>
          <w:trHeight w:val="1399"/>
        </w:trPr>
        <w:tc>
          <w:tcPr>
            <w:tcW w:w="950"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pStyle w:val="af1"/>
              <w:widowControl/>
              <w:tabs>
                <w:tab w:val="center" w:pos="4153"/>
                <w:tab w:val="right" w:pos="8306"/>
              </w:tabs>
              <w:spacing w:after="0"/>
              <w:jc w:val="center"/>
              <w:rPr>
                <w:color w:val="000000"/>
                <w:sz w:val="24"/>
                <w:szCs w:val="28"/>
              </w:rPr>
            </w:pPr>
            <w:r w:rsidRPr="00055FC1">
              <w:rPr>
                <w:color w:val="000000"/>
                <w:sz w:val="24"/>
                <w:szCs w:val="28"/>
              </w:rPr>
              <w:t>1</w:t>
            </w:r>
          </w:p>
        </w:tc>
        <w:tc>
          <w:tcPr>
            <w:tcW w:w="2231"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pStyle w:val="af1"/>
              <w:widowControl/>
              <w:tabs>
                <w:tab w:val="center" w:pos="4153"/>
                <w:tab w:val="right" w:pos="8306"/>
              </w:tabs>
              <w:spacing w:after="0"/>
              <w:jc w:val="left"/>
              <w:rPr>
                <w:sz w:val="24"/>
                <w:szCs w:val="28"/>
              </w:rPr>
            </w:pPr>
            <w:r w:rsidRPr="00055FC1">
              <w:rPr>
                <w:color w:val="000000"/>
                <w:sz w:val="24"/>
                <w:szCs w:val="28"/>
              </w:rPr>
              <w:t xml:space="preserve">Братская могила 112 советских воинов, погибших в боях с фашистскими захватчиками,1943г. </w:t>
            </w:r>
          </w:p>
        </w:tc>
        <w:tc>
          <w:tcPr>
            <w:tcW w:w="2024"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ст-ца Калужская, центр</w:t>
            </w:r>
          </w:p>
        </w:tc>
        <w:tc>
          <w:tcPr>
            <w:tcW w:w="898"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2769</w:t>
            </w:r>
          </w:p>
        </w:tc>
        <w:tc>
          <w:tcPr>
            <w:tcW w:w="917"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63</w:t>
            </w:r>
          </w:p>
        </w:tc>
        <w:tc>
          <w:tcPr>
            <w:tcW w:w="837"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Р</w:t>
            </w:r>
          </w:p>
        </w:tc>
        <w:tc>
          <w:tcPr>
            <w:tcW w:w="612"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И</w:t>
            </w: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055FC1" w:rsidRDefault="00BB67D7" w:rsidP="008675D2">
            <w:pPr>
              <w:pStyle w:val="affffffff6"/>
              <w:suppressAutoHyphens w:val="0"/>
              <w:snapToGrid w:val="0"/>
              <w:jc w:val="center"/>
              <w:rPr>
                <w:szCs w:val="28"/>
              </w:rPr>
            </w:pPr>
          </w:p>
        </w:tc>
      </w:tr>
      <w:tr w:rsidR="00BB67D7" w:rsidRPr="00055FC1" w:rsidTr="00D572FB">
        <w:trPr>
          <w:trHeight w:val="547"/>
        </w:trPr>
        <w:tc>
          <w:tcPr>
            <w:tcW w:w="950"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pStyle w:val="ab"/>
              <w:jc w:val="center"/>
              <w:rPr>
                <w:sz w:val="24"/>
                <w:szCs w:val="28"/>
              </w:rPr>
            </w:pPr>
            <w:r w:rsidRPr="00055FC1">
              <w:rPr>
                <w:sz w:val="24"/>
                <w:szCs w:val="28"/>
              </w:rPr>
              <w:t>2</w:t>
            </w:r>
          </w:p>
        </w:tc>
        <w:tc>
          <w:tcPr>
            <w:tcW w:w="2231"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pStyle w:val="ab"/>
              <w:jc w:val="left"/>
              <w:rPr>
                <w:sz w:val="24"/>
                <w:szCs w:val="28"/>
              </w:rPr>
            </w:pPr>
            <w:r w:rsidRPr="00055FC1">
              <w:rPr>
                <w:sz w:val="24"/>
                <w:szCs w:val="28"/>
              </w:rPr>
              <w:t>Здание станичного правления</w:t>
            </w:r>
          </w:p>
        </w:tc>
        <w:tc>
          <w:tcPr>
            <w:tcW w:w="2024"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ст-ца Калужская,</w:t>
            </w:r>
          </w:p>
          <w:p w:rsidR="00BB67D7" w:rsidRPr="00055FC1" w:rsidRDefault="00BB67D7" w:rsidP="008675D2">
            <w:pPr>
              <w:jc w:val="center"/>
              <w:rPr>
                <w:sz w:val="24"/>
                <w:szCs w:val="28"/>
              </w:rPr>
            </w:pPr>
            <w:r w:rsidRPr="00055FC1">
              <w:rPr>
                <w:sz w:val="24"/>
                <w:szCs w:val="28"/>
              </w:rPr>
              <w:t>ул. Красная, 13</w:t>
            </w:r>
          </w:p>
        </w:tc>
        <w:tc>
          <w:tcPr>
            <w:tcW w:w="898"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p>
        </w:tc>
        <w:tc>
          <w:tcPr>
            <w:tcW w:w="917"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11-1-р</w:t>
            </w:r>
          </w:p>
        </w:tc>
        <w:tc>
          <w:tcPr>
            <w:tcW w:w="837"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В</w:t>
            </w:r>
          </w:p>
        </w:tc>
        <w:tc>
          <w:tcPr>
            <w:tcW w:w="612"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А</w:t>
            </w: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055FC1" w:rsidRDefault="00BB67D7" w:rsidP="008675D2">
            <w:pPr>
              <w:pStyle w:val="affffffff6"/>
              <w:suppressAutoHyphens w:val="0"/>
              <w:snapToGrid w:val="0"/>
              <w:jc w:val="center"/>
              <w:rPr>
                <w:szCs w:val="28"/>
              </w:rPr>
            </w:pPr>
          </w:p>
        </w:tc>
      </w:tr>
      <w:tr w:rsidR="00BB67D7" w:rsidRPr="00055FC1" w:rsidTr="00D572FB">
        <w:trPr>
          <w:trHeight w:val="1673"/>
        </w:trPr>
        <w:tc>
          <w:tcPr>
            <w:tcW w:w="950"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pStyle w:val="af1"/>
              <w:widowControl/>
              <w:tabs>
                <w:tab w:val="center" w:pos="4153"/>
                <w:tab w:val="right" w:pos="8306"/>
              </w:tabs>
              <w:spacing w:after="0"/>
              <w:jc w:val="center"/>
              <w:rPr>
                <w:color w:val="000000"/>
                <w:sz w:val="24"/>
                <w:szCs w:val="28"/>
              </w:rPr>
            </w:pPr>
          </w:p>
        </w:tc>
        <w:tc>
          <w:tcPr>
            <w:tcW w:w="2231"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pStyle w:val="af1"/>
              <w:widowControl/>
              <w:tabs>
                <w:tab w:val="center" w:pos="4153"/>
                <w:tab w:val="right" w:pos="8306"/>
              </w:tabs>
              <w:spacing w:after="0"/>
              <w:jc w:val="left"/>
              <w:rPr>
                <w:sz w:val="24"/>
                <w:szCs w:val="28"/>
              </w:rPr>
            </w:pPr>
            <w:r w:rsidRPr="00055FC1">
              <w:rPr>
                <w:color w:val="000000"/>
                <w:sz w:val="24"/>
                <w:szCs w:val="28"/>
              </w:rPr>
              <w:t xml:space="preserve">Братская могила советских воинов, погибших в боях с фашистскими захватчиками, 1942-1943гг. </w:t>
            </w:r>
          </w:p>
        </w:tc>
        <w:tc>
          <w:tcPr>
            <w:tcW w:w="2024"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ст-ца Калужская, кладбище</w:t>
            </w:r>
          </w:p>
        </w:tc>
        <w:tc>
          <w:tcPr>
            <w:tcW w:w="898"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4777</w:t>
            </w:r>
          </w:p>
        </w:tc>
        <w:tc>
          <w:tcPr>
            <w:tcW w:w="917"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615</w:t>
            </w:r>
          </w:p>
        </w:tc>
        <w:tc>
          <w:tcPr>
            <w:tcW w:w="837"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Р</w:t>
            </w:r>
          </w:p>
        </w:tc>
        <w:tc>
          <w:tcPr>
            <w:tcW w:w="612"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И</w:t>
            </w: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055FC1" w:rsidRDefault="00BB67D7" w:rsidP="008675D2">
            <w:pPr>
              <w:jc w:val="center"/>
              <w:rPr>
                <w:sz w:val="24"/>
                <w:szCs w:val="28"/>
              </w:rPr>
            </w:pPr>
          </w:p>
        </w:tc>
      </w:tr>
      <w:tr w:rsidR="00BB67D7" w:rsidRPr="00D572FB" w:rsidTr="00D572FB">
        <w:trPr>
          <w:trHeight w:val="1673"/>
        </w:trPr>
        <w:tc>
          <w:tcPr>
            <w:tcW w:w="950"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pStyle w:val="af1"/>
              <w:widowControl/>
              <w:tabs>
                <w:tab w:val="center" w:pos="4153"/>
                <w:tab w:val="right" w:pos="8306"/>
              </w:tabs>
              <w:spacing w:after="0"/>
              <w:jc w:val="center"/>
              <w:rPr>
                <w:color w:val="000000"/>
                <w:sz w:val="24"/>
                <w:szCs w:val="28"/>
              </w:rPr>
            </w:pPr>
            <w:r w:rsidRPr="00055FC1">
              <w:rPr>
                <w:color w:val="000000"/>
                <w:sz w:val="24"/>
                <w:szCs w:val="28"/>
              </w:rPr>
              <w:t>3</w:t>
            </w:r>
          </w:p>
        </w:tc>
        <w:tc>
          <w:tcPr>
            <w:tcW w:w="2231"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pStyle w:val="af1"/>
              <w:widowControl/>
              <w:tabs>
                <w:tab w:val="center" w:pos="4153"/>
                <w:tab w:val="right" w:pos="8306"/>
              </w:tabs>
              <w:spacing w:after="0"/>
              <w:jc w:val="left"/>
              <w:rPr>
                <w:sz w:val="24"/>
                <w:szCs w:val="28"/>
              </w:rPr>
            </w:pPr>
            <w:r w:rsidRPr="00055FC1">
              <w:rPr>
                <w:color w:val="000000"/>
                <w:sz w:val="24"/>
                <w:szCs w:val="28"/>
              </w:rPr>
              <w:t xml:space="preserve">Братская могила советских воинов, погибших в боях с фашистскими захватчиками, 1943 г. </w:t>
            </w:r>
          </w:p>
        </w:tc>
        <w:tc>
          <w:tcPr>
            <w:tcW w:w="2024"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п. Чибий,</w:t>
            </w:r>
          </w:p>
          <w:p w:rsidR="00BB67D7" w:rsidRPr="00055FC1" w:rsidRDefault="00BB67D7" w:rsidP="008675D2">
            <w:pPr>
              <w:jc w:val="center"/>
              <w:rPr>
                <w:sz w:val="24"/>
                <w:szCs w:val="28"/>
              </w:rPr>
            </w:pPr>
            <w:r w:rsidRPr="00055FC1">
              <w:rPr>
                <w:sz w:val="24"/>
                <w:szCs w:val="28"/>
              </w:rPr>
              <w:t>центр</w:t>
            </w:r>
          </w:p>
        </w:tc>
        <w:tc>
          <w:tcPr>
            <w:tcW w:w="898"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2804</w:t>
            </w:r>
          </w:p>
        </w:tc>
        <w:tc>
          <w:tcPr>
            <w:tcW w:w="917"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63</w:t>
            </w:r>
          </w:p>
        </w:tc>
        <w:tc>
          <w:tcPr>
            <w:tcW w:w="837"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Р</w:t>
            </w:r>
          </w:p>
        </w:tc>
        <w:tc>
          <w:tcPr>
            <w:tcW w:w="612" w:type="dxa"/>
            <w:tcBorders>
              <w:top w:val="single" w:sz="4" w:space="0" w:color="000000"/>
              <w:left w:val="single" w:sz="4" w:space="0" w:color="000000"/>
              <w:bottom w:val="single" w:sz="4" w:space="0" w:color="000000"/>
            </w:tcBorders>
            <w:shd w:val="clear" w:color="auto" w:fill="auto"/>
            <w:vAlign w:val="center"/>
          </w:tcPr>
          <w:p w:rsidR="00BB67D7" w:rsidRPr="00055FC1" w:rsidRDefault="00BB67D7" w:rsidP="008675D2">
            <w:pPr>
              <w:jc w:val="center"/>
              <w:rPr>
                <w:sz w:val="24"/>
                <w:szCs w:val="28"/>
              </w:rPr>
            </w:pPr>
            <w:r w:rsidRPr="00055FC1">
              <w:rPr>
                <w:sz w:val="24"/>
                <w:szCs w:val="28"/>
              </w:rPr>
              <w:t>И</w:t>
            </w: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pStyle w:val="affffffff6"/>
              <w:suppressAutoHyphens w:val="0"/>
              <w:jc w:val="center"/>
              <w:rPr>
                <w:szCs w:val="28"/>
              </w:rPr>
            </w:pPr>
            <w:r w:rsidRPr="00055FC1">
              <w:rPr>
                <w:szCs w:val="28"/>
              </w:rPr>
              <w:t>п. Чибий, на холму у водонапорной башни</w:t>
            </w:r>
          </w:p>
        </w:tc>
      </w:tr>
    </w:tbl>
    <w:p w:rsidR="00BB67D7" w:rsidRPr="008675D2" w:rsidRDefault="00BB67D7" w:rsidP="008675D2">
      <w:pPr>
        <w:rPr>
          <w:sz w:val="28"/>
          <w:szCs w:val="28"/>
        </w:rPr>
      </w:pPr>
    </w:p>
    <w:p w:rsidR="00BB67D7" w:rsidRPr="008675D2" w:rsidRDefault="00BB67D7" w:rsidP="008675D2">
      <w:pPr>
        <w:ind w:firstLine="709"/>
        <w:rPr>
          <w:sz w:val="28"/>
          <w:szCs w:val="28"/>
        </w:rPr>
      </w:pPr>
      <w:r w:rsidRPr="008675D2">
        <w:rPr>
          <w:sz w:val="28"/>
          <w:szCs w:val="28"/>
        </w:rPr>
        <w:t>Таблица</w:t>
      </w:r>
      <w:r w:rsidR="003F4EC8" w:rsidRPr="008675D2">
        <w:rPr>
          <w:sz w:val="28"/>
          <w:szCs w:val="28"/>
        </w:rPr>
        <w:t xml:space="preserve"> 12</w:t>
      </w:r>
    </w:p>
    <w:p w:rsidR="00BB67D7" w:rsidRPr="008675D2" w:rsidRDefault="00BB67D7" w:rsidP="008675D2">
      <w:pPr>
        <w:ind w:right="-140"/>
        <w:jc w:val="center"/>
        <w:rPr>
          <w:b/>
          <w:color w:val="000000"/>
          <w:sz w:val="28"/>
          <w:szCs w:val="28"/>
        </w:rPr>
      </w:pPr>
      <w:r w:rsidRPr="008675D2">
        <w:rPr>
          <w:sz w:val="28"/>
          <w:szCs w:val="28"/>
        </w:rPr>
        <w:t>Памятники археологии</w:t>
      </w:r>
    </w:p>
    <w:tbl>
      <w:tblPr>
        <w:tblW w:w="9769" w:type="dxa"/>
        <w:tblInd w:w="-147" w:type="dxa"/>
        <w:tblLayout w:type="fixed"/>
        <w:tblLook w:val="0000" w:firstRow="0" w:lastRow="0" w:firstColumn="0" w:lastColumn="0" w:noHBand="0" w:noVBand="0"/>
      </w:tblPr>
      <w:tblGrid>
        <w:gridCol w:w="1794"/>
        <w:gridCol w:w="3018"/>
        <w:gridCol w:w="936"/>
        <w:gridCol w:w="1005"/>
        <w:gridCol w:w="1005"/>
        <w:gridCol w:w="1149"/>
        <w:gridCol w:w="862"/>
      </w:tblGrid>
      <w:tr w:rsidR="00BB67D7" w:rsidRPr="00D572FB" w:rsidTr="00D572FB">
        <w:trPr>
          <w:cantSplit/>
          <w:trHeight w:val="1008"/>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color w:val="000000"/>
                <w:sz w:val="24"/>
                <w:szCs w:val="24"/>
              </w:rPr>
            </w:pPr>
            <w:r w:rsidRPr="00D572FB">
              <w:rPr>
                <w:color w:val="000000"/>
                <w:sz w:val="24"/>
                <w:szCs w:val="24"/>
              </w:rPr>
              <w:t>Наименование объекта</w:t>
            </w:r>
          </w:p>
        </w:tc>
        <w:tc>
          <w:tcPr>
            <w:tcW w:w="3018"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color w:val="000000"/>
                <w:sz w:val="24"/>
                <w:szCs w:val="24"/>
              </w:rPr>
              <w:t>Местонахождение объек</w:t>
            </w:r>
            <w:r w:rsidRPr="00D572FB">
              <w:rPr>
                <w:color w:val="000000"/>
                <w:sz w:val="24"/>
                <w:szCs w:val="24"/>
              </w:rPr>
              <w:softHyphen/>
              <w:t>та</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color w:val="000000"/>
                <w:sz w:val="24"/>
                <w:szCs w:val="24"/>
              </w:rPr>
            </w:pPr>
            <w:r w:rsidRPr="00D572FB">
              <w:rPr>
                <w:color w:val="000000"/>
                <w:sz w:val="24"/>
                <w:szCs w:val="24"/>
              </w:rPr>
              <w:t>№ по гос.  списку</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color w:val="000000"/>
                <w:sz w:val="24"/>
                <w:szCs w:val="24"/>
              </w:rPr>
            </w:pPr>
            <w:r w:rsidRPr="00D572FB">
              <w:rPr>
                <w:color w:val="000000"/>
                <w:sz w:val="24"/>
                <w:szCs w:val="24"/>
              </w:rPr>
              <w:t>№ на</w:t>
            </w:r>
          </w:p>
          <w:p w:rsidR="00BB67D7" w:rsidRPr="00D572FB" w:rsidRDefault="00BB67D7" w:rsidP="008675D2">
            <w:pPr>
              <w:jc w:val="center"/>
              <w:rPr>
                <w:color w:val="000000"/>
                <w:sz w:val="24"/>
                <w:szCs w:val="24"/>
              </w:rPr>
            </w:pPr>
            <w:r w:rsidRPr="00D572FB">
              <w:rPr>
                <w:color w:val="000000"/>
                <w:sz w:val="24"/>
                <w:szCs w:val="24"/>
              </w:rPr>
              <w:t>сыпи в группе</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color w:val="000000"/>
                <w:sz w:val="24"/>
                <w:szCs w:val="24"/>
              </w:rPr>
            </w:pPr>
            <w:r w:rsidRPr="00D572FB">
              <w:rPr>
                <w:color w:val="000000"/>
                <w:sz w:val="24"/>
                <w:szCs w:val="24"/>
              </w:rPr>
              <w:t>Высота на</w:t>
            </w:r>
          </w:p>
          <w:p w:rsidR="00BB67D7" w:rsidRPr="00D572FB" w:rsidRDefault="00BB67D7" w:rsidP="008675D2">
            <w:pPr>
              <w:jc w:val="center"/>
              <w:rPr>
                <w:sz w:val="24"/>
                <w:szCs w:val="24"/>
              </w:rPr>
            </w:pPr>
            <w:r w:rsidRPr="00D572FB">
              <w:rPr>
                <w:color w:val="000000"/>
                <w:sz w:val="24"/>
                <w:szCs w:val="24"/>
              </w:rPr>
              <w:t>сыпи (м)</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Диаметр насыпи (м)</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Охранная  зона (м)</w:t>
            </w:r>
          </w:p>
        </w:tc>
      </w:tr>
      <w:tr w:rsidR="00BB67D7" w:rsidRPr="00D572FB" w:rsidTr="00D572FB">
        <w:trPr>
          <w:cantSplit/>
          <w:trHeight w:val="23"/>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w:t>
            </w:r>
          </w:p>
        </w:tc>
        <w:tc>
          <w:tcPr>
            <w:tcW w:w="3018" w:type="dxa"/>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ст. Калужская, южная окраина.  СШ 44°45,388</w:t>
            </w:r>
            <w:r w:rsidRPr="00D572FB">
              <w:rPr>
                <w:sz w:val="24"/>
                <w:szCs w:val="24"/>
                <w:vertAlign w:val="superscript"/>
              </w:rPr>
              <w:t>/</w:t>
            </w:r>
            <w:r w:rsidRPr="00D572FB">
              <w:rPr>
                <w:sz w:val="24"/>
                <w:szCs w:val="24"/>
              </w:rPr>
              <w:t>;</w:t>
            </w:r>
          </w:p>
          <w:p w:rsidR="00BB67D7" w:rsidRPr="00D572FB" w:rsidRDefault="00BB67D7" w:rsidP="008675D2">
            <w:pPr>
              <w:rPr>
                <w:sz w:val="24"/>
                <w:szCs w:val="24"/>
              </w:rPr>
            </w:pPr>
            <w:r w:rsidRPr="00D572FB">
              <w:rPr>
                <w:sz w:val="24"/>
                <w:szCs w:val="24"/>
              </w:rPr>
              <w:t>ВД 038°59</w:t>
            </w:r>
            <w:r w:rsidRPr="00D572FB">
              <w:rPr>
                <w:sz w:val="24"/>
                <w:szCs w:val="24"/>
                <w:lang w:val="en-US"/>
              </w:rPr>
              <w:t>,</w:t>
            </w:r>
            <w:r w:rsidRPr="00D572FB">
              <w:rPr>
                <w:sz w:val="24"/>
                <w:szCs w:val="24"/>
              </w:rPr>
              <w:t>013</w:t>
            </w:r>
            <w:r w:rsidRPr="00D572FB">
              <w:rPr>
                <w:sz w:val="24"/>
                <w:szCs w:val="24"/>
                <w:vertAlign w:val="superscript"/>
                <w:lang w:val="en-US"/>
              </w:rPr>
              <w:t>/</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0,5</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20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50</w:t>
            </w:r>
          </w:p>
        </w:tc>
      </w:tr>
      <w:tr w:rsidR="00BB67D7" w:rsidRPr="00D572FB" w:rsidTr="00D572FB">
        <w:trPr>
          <w:cantSplit/>
          <w:trHeight w:val="23"/>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lastRenderedPageBreak/>
              <w:t>Курган</w:t>
            </w:r>
          </w:p>
        </w:tc>
        <w:tc>
          <w:tcPr>
            <w:tcW w:w="3018" w:type="dxa"/>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 xml:space="preserve">ст. Калужская,  восточная окраина, в 100 м к северу от кладбища. </w:t>
            </w:r>
          </w:p>
          <w:p w:rsidR="00BB67D7" w:rsidRPr="00D572FB" w:rsidRDefault="00BB67D7" w:rsidP="008675D2">
            <w:pPr>
              <w:rPr>
                <w:sz w:val="24"/>
                <w:szCs w:val="24"/>
              </w:rPr>
            </w:pPr>
            <w:r w:rsidRPr="00D572FB">
              <w:rPr>
                <w:sz w:val="24"/>
                <w:szCs w:val="24"/>
              </w:rPr>
              <w:t>СШ  44°46</w:t>
            </w:r>
            <w:r w:rsidRPr="00D572FB">
              <w:rPr>
                <w:sz w:val="24"/>
                <w:szCs w:val="24"/>
                <w:lang w:val="en-US"/>
              </w:rPr>
              <w:t>,</w:t>
            </w:r>
            <w:r w:rsidRPr="00D572FB">
              <w:rPr>
                <w:sz w:val="24"/>
                <w:szCs w:val="24"/>
              </w:rPr>
              <w:t>136</w:t>
            </w:r>
            <w:r w:rsidRPr="00D572FB">
              <w:rPr>
                <w:sz w:val="24"/>
                <w:szCs w:val="24"/>
                <w:vertAlign w:val="superscript"/>
                <w:lang w:val="en-US"/>
              </w:rPr>
              <w:t>/</w:t>
            </w:r>
            <w:r w:rsidRPr="00D572FB">
              <w:rPr>
                <w:sz w:val="24"/>
                <w:szCs w:val="24"/>
              </w:rPr>
              <w:t xml:space="preserve">; </w:t>
            </w:r>
          </w:p>
          <w:p w:rsidR="00BB67D7" w:rsidRPr="00D572FB" w:rsidRDefault="00BB67D7" w:rsidP="008675D2">
            <w:pPr>
              <w:rPr>
                <w:sz w:val="24"/>
                <w:szCs w:val="24"/>
              </w:rPr>
            </w:pPr>
            <w:r w:rsidRPr="00D572FB">
              <w:rPr>
                <w:sz w:val="24"/>
                <w:szCs w:val="24"/>
              </w:rPr>
              <w:t>ВД 038°58</w:t>
            </w:r>
            <w:r w:rsidRPr="00D572FB">
              <w:rPr>
                <w:sz w:val="24"/>
                <w:szCs w:val="24"/>
                <w:lang w:val="en-US"/>
              </w:rPr>
              <w:t>,</w:t>
            </w:r>
            <w:r w:rsidRPr="00D572FB">
              <w:rPr>
                <w:sz w:val="24"/>
                <w:szCs w:val="24"/>
              </w:rPr>
              <w:t>887</w:t>
            </w:r>
            <w:r w:rsidRPr="00D572FB">
              <w:rPr>
                <w:sz w:val="24"/>
                <w:szCs w:val="24"/>
                <w:vertAlign w:val="superscript"/>
                <w:lang w:val="en-US"/>
              </w:rPr>
              <w:t>/</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3</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50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125</w:t>
            </w:r>
          </w:p>
        </w:tc>
      </w:tr>
      <w:tr w:rsidR="00BB67D7" w:rsidRPr="00D572FB" w:rsidTr="00D572FB">
        <w:trPr>
          <w:cantSplit/>
          <w:trHeight w:val="531"/>
        </w:trPr>
        <w:tc>
          <w:tcPr>
            <w:tcW w:w="1794" w:type="dxa"/>
            <w:vMerge w:val="restart"/>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Курганная группа (2 насыпи)</w:t>
            </w:r>
          </w:p>
        </w:tc>
        <w:tc>
          <w:tcPr>
            <w:tcW w:w="3018" w:type="dxa"/>
            <w:vMerge w:val="restart"/>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 xml:space="preserve">ст. Калужская, </w:t>
            </w:r>
          </w:p>
          <w:p w:rsidR="00BB67D7" w:rsidRPr="00D572FB" w:rsidRDefault="00BB67D7" w:rsidP="008675D2">
            <w:pPr>
              <w:rPr>
                <w:sz w:val="24"/>
                <w:szCs w:val="24"/>
              </w:rPr>
            </w:pPr>
            <w:r w:rsidRPr="00D572FB">
              <w:rPr>
                <w:sz w:val="24"/>
                <w:szCs w:val="24"/>
              </w:rPr>
              <w:t>0,5 км к северу от северной окраины. СШ  44°46</w:t>
            </w:r>
            <w:r w:rsidRPr="00D572FB">
              <w:rPr>
                <w:sz w:val="24"/>
                <w:szCs w:val="24"/>
                <w:lang w:val="en-US"/>
              </w:rPr>
              <w:t>,</w:t>
            </w:r>
            <w:r w:rsidRPr="00D572FB">
              <w:rPr>
                <w:sz w:val="24"/>
                <w:szCs w:val="24"/>
              </w:rPr>
              <w:t>856</w:t>
            </w:r>
            <w:r w:rsidRPr="00D572FB">
              <w:rPr>
                <w:sz w:val="24"/>
                <w:szCs w:val="24"/>
                <w:vertAlign w:val="superscript"/>
                <w:lang w:val="en-US"/>
              </w:rPr>
              <w:t>/</w:t>
            </w:r>
            <w:r w:rsidRPr="00D572FB">
              <w:rPr>
                <w:sz w:val="24"/>
                <w:szCs w:val="24"/>
              </w:rPr>
              <w:t xml:space="preserve">; </w:t>
            </w:r>
          </w:p>
          <w:p w:rsidR="00BB67D7" w:rsidRPr="00D572FB" w:rsidRDefault="00BB67D7" w:rsidP="008675D2">
            <w:pPr>
              <w:rPr>
                <w:sz w:val="24"/>
                <w:szCs w:val="24"/>
              </w:rPr>
            </w:pPr>
            <w:r w:rsidRPr="00D572FB">
              <w:rPr>
                <w:sz w:val="24"/>
                <w:szCs w:val="24"/>
              </w:rPr>
              <w:t>ВД 038°58</w:t>
            </w:r>
            <w:r w:rsidRPr="00D572FB">
              <w:rPr>
                <w:sz w:val="24"/>
                <w:szCs w:val="24"/>
                <w:lang w:val="en-US"/>
              </w:rPr>
              <w:t>,</w:t>
            </w:r>
            <w:r w:rsidRPr="00D572FB">
              <w:rPr>
                <w:sz w:val="24"/>
                <w:szCs w:val="24"/>
              </w:rPr>
              <w:t>752</w:t>
            </w:r>
            <w:r w:rsidRPr="00D572FB">
              <w:rPr>
                <w:sz w:val="24"/>
                <w:szCs w:val="24"/>
                <w:vertAlign w:val="superscript"/>
                <w:lang w:val="en-US"/>
              </w:rPr>
              <w:t>/</w:t>
            </w:r>
            <w:r w:rsidRPr="00D572FB">
              <w:rPr>
                <w:sz w:val="24"/>
                <w:szCs w:val="24"/>
              </w:rPr>
              <w:t>.</w:t>
            </w:r>
            <w:r w:rsidRPr="00D572FB">
              <w:rPr>
                <w:sz w:val="24"/>
                <w:szCs w:val="24"/>
                <w:vertAlign w:val="superscript"/>
                <w:lang w:val="en-US"/>
              </w:rPr>
              <w:t xml:space="preserve"> </w:t>
            </w:r>
          </w:p>
        </w:tc>
        <w:tc>
          <w:tcPr>
            <w:tcW w:w="936" w:type="dxa"/>
            <w:vMerge w:val="restart"/>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24</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50</w:t>
            </w:r>
          </w:p>
        </w:tc>
      </w:tr>
      <w:tr w:rsidR="00BB67D7" w:rsidRPr="00D572FB" w:rsidTr="00D572FB">
        <w:trPr>
          <w:cantSplit/>
          <w:trHeight w:val="23"/>
        </w:trPr>
        <w:tc>
          <w:tcPr>
            <w:tcW w:w="1794" w:type="dxa"/>
            <w:vMerge/>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p>
        </w:tc>
        <w:tc>
          <w:tcPr>
            <w:tcW w:w="3018" w:type="dxa"/>
            <w:vMerge/>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p>
        </w:tc>
        <w:tc>
          <w:tcPr>
            <w:tcW w:w="936" w:type="dxa"/>
            <w:vMerge/>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2</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1,6</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30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75</w:t>
            </w:r>
          </w:p>
        </w:tc>
      </w:tr>
      <w:tr w:rsidR="00BB67D7" w:rsidRPr="00D572FB" w:rsidTr="00D572FB">
        <w:trPr>
          <w:cantSplit/>
          <w:trHeight w:val="23"/>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w:t>
            </w:r>
          </w:p>
        </w:tc>
        <w:tc>
          <w:tcPr>
            <w:tcW w:w="3018" w:type="dxa"/>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ст. Калужская, 1 км к северу от станицы.. СШ 44°47</w:t>
            </w:r>
            <w:r w:rsidRPr="00D572FB">
              <w:rPr>
                <w:sz w:val="24"/>
                <w:szCs w:val="24"/>
                <w:lang w:val="en-US"/>
              </w:rPr>
              <w:t>,</w:t>
            </w:r>
            <w:r w:rsidRPr="00D572FB">
              <w:rPr>
                <w:sz w:val="24"/>
                <w:szCs w:val="24"/>
              </w:rPr>
              <w:t>201</w:t>
            </w:r>
            <w:r w:rsidRPr="00D572FB">
              <w:rPr>
                <w:sz w:val="24"/>
                <w:szCs w:val="24"/>
                <w:vertAlign w:val="superscript"/>
                <w:lang w:val="en-US"/>
              </w:rPr>
              <w:t>/</w:t>
            </w:r>
            <w:r w:rsidRPr="00D572FB">
              <w:rPr>
                <w:sz w:val="24"/>
                <w:szCs w:val="24"/>
              </w:rPr>
              <w:t>; ВД 038°58</w:t>
            </w:r>
            <w:r w:rsidRPr="00D572FB">
              <w:rPr>
                <w:sz w:val="24"/>
                <w:szCs w:val="24"/>
                <w:lang w:val="en-US"/>
              </w:rPr>
              <w:t>,</w:t>
            </w:r>
            <w:r w:rsidRPr="00D572FB">
              <w:rPr>
                <w:sz w:val="24"/>
                <w:szCs w:val="24"/>
              </w:rPr>
              <w:t>822</w:t>
            </w:r>
            <w:r w:rsidRPr="00D572FB">
              <w:rPr>
                <w:sz w:val="24"/>
                <w:szCs w:val="24"/>
                <w:vertAlign w:val="superscript"/>
                <w:lang w:val="en-US"/>
              </w:rPr>
              <w:t>/</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2,4</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50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125</w:t>
            </w:r>
          </w:p>
        </w:tc>
      </w:tr>
      <w:tr w:rsidR="00BB67D7" w:rsidRPr="00D572FB" w:rsidTr="00D572FB">
        <w:trPr>
          <w:cantSplit/>
          <w:trHeight w:val="23"/>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w:t>
            </w:r>
          </w:p>
        </w:tc>
        <w:tc>
          <w:tcPr>
            <w:tcW w:w="3018" w:type="dxa"/>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 xml:space="preserve">ст. Калужская, </w:t>
            </w:r>
          </w:p>
          <w:p w:rsidR="00BB67D7" w:rsidRPr="00D572FB" w:rsidRDefault="00BB67D7" w:rsidP="008675D2">
            <w:pPr>
              <w:rPr>
                <w:sz w:val="24"/>
                <w:szCs w:val="24"/>
              </w:rPr>
            </w:pPr>
            <w:r w:rsidRPr="00D572FB">
              <w:rPr>
                <w:sz w:val="24"/>
                <w:szCs w:val="24"/>
              </w:rPr>
              <w:t xml:space="preserve">1 км к северо-северо-востоку от станицы. </w:t>
            </w:r>
          </w:p>
          <w:p w:rsidR="00BB67D7" w:rsidRPr="00D572FB" w:rsidRDefault="00BB67D7" w:rsidP="008675D2">
            <w:pPr>
              <w:rPr>
                <w:sz w:val="24"/>
                <w:szCs w:val="24"/>
              </w:rPr>
            </w:pPr>
            <w:r w:rsidRPr="00D572FB">
              <w:rPr>
                <w:sz w:val="24"/>
                <w:szCs w:val="24"/>
              </w:rPr>
              <w:t>СШ  44°47</w:t>
            </w:r>
            <w:r w:rsidRPr="00D572FB">
              <w:rPr>
                <w:sz w:val="24"/>
                <w:szCs w:val="24"/>
                <w:lang w:val="en-US"/>
              </w:rPr>
              <w:t>,</w:t>
            </w:r>
            <w:r w:rsidRPr="00D572FB">
              <w:rPr>
                <w:sz w:val="24"/>
                <w:szCs w:val="24"/>
              </w:rPr>
              <w:t>163</w:t>
            </w:r>
            <w:r w:rsidRPr="00D572FB">
              <w:rPr>
                <w:sz w:val="24"/>
                <w:szCs w:val="24"/>
                <w:vertAlign w:val="superscript"/>
                <w:lang w:val="en-US"/>
              </w:rPr>
              <w:t>/</w:t>
            </w:r>
            <w:r w:rsidRPr="00D572FB">
              <w:rPr>
                <w:sz w:val="24"/>
                <w:szCs w:val="24"/>
              </w:rPr>
              <w:t xml:space="preserve">; </w:t>
            </w:r>
          </w:p>
          <w:p w:rsidR="00BB67D7" w:rsidRPr="00D572FB" w:rsidRDefault="00BB67D7" w:rsidP="008675D2">
            <w:pPr>
              <w:rPr>
                <w:sz w:val="24"/>
                <w:szCs w:val="24"/>
              </w:rPr>
            </w:pPr>
            <w:r w:rsidRPr="00D572FB">
              <w:rPr>
                <w:sz w:val="24"/>
                <w:szCs w:val="24"/>
              </w:rPr>
              <w:t>ВД 038°59</w:t>
            </w:r>
            <w:r w:rsidRPr="00D572FB">
              <w:rPr>
                <w:sz w:val="24"/>
                <w:szCs w:val="24"/>
                <w:lang w:val="en-US"/>
              </w:rPr>
              <w:t>,</w:t>
            </w:r>
            <w:r w:rsidRPr="00D572FB">
              <w:rPr>
                <w:sz w:val="24"/>
                <w:szCs w:val="24"/>
              </w:rPr>
              <w:t>125</w:t>
            </w:r>
            <w:r w:rsidRPr="00D572FB">
              <w:rPr>
                <w:sz w:val="24"/>
                <w:szCs w:val="24"/>
                <w:vertAlign w:val="superscript"/>
                <w:lang w:val="en-US"/>
              </w:rPr>
              <w:t>/</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1,4</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40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75</w:t>
            </w:r>
          </w:p>
        </w:tc>
      </w:tr>
      <w:tr w:rsidR="00BB67D7" w:rsidRPr="00D572FB" w:rsidTr="00D572FB">
        <w:trPr>
          <w:cantSplit/>
          <w:trHeight w:val="23"/>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w:t>
            </w:r>
          </w:p>
        </w:tc>
        <w:tc>
          <w:tcPr>
            <w:tcW w:w="3018" w:type="dxa"/>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 xml:space="preserve">ст. Калужская, </w:t>
            </w:r>
          </w:p>
          <w:p w:rsidR="00BB67D7" w:rsidRPr="00D572FB" w:rsidRDefault="00BB67D7" w:rsidP="008675D2">
            <w:pPr>
              <w:rPr>
                <w:sz w:val="24"/>
                <w:szCs w:val="24"/>
              </w:rPr>
            </w:pPr>
            <w:r w:rsidRPr="00D572FB">
              <w:rPr>
                <w:sz w:val="24"/>
                <w:szCs w:val="24"/>
              </w:rPr>
              <w:t xml:space="preserve">1 км к северо-востоку от станицы, на границе района в лесополосе. </w:t>
            </w:r>
          </w:p>
          <w:p w:rsidR="00BB67D7" w:rsidRPr="00D572FB" w:rsidRDefault="00BB67D7" w:rsidP="008675D2">
            <w:pPr>
              <w:rPr>
                <w:sz w:val="24"/>
                <w:szCs w:val="24"/>
              </w:rPr>
            </w:pPr>
            <w:r w:rsidRPr="00D572FB">
              <w:rPr>
                <w:sz w:val="24"/>
                <w:szCs w:val="24"/>
              </w:rPr>
              <w:t>СШ  44°47</w:t>
            </w:r>
            <w:r w:rsidRPr="00D572FB">
              <w:rPr>
                <w:sz w:val="24"/>
                <w:szCs w:val="24"/>
                <w:lang w:val="en-US"/>
              </w:rPr>
              <w:t>,</w:t>
            </w:r>
            <w:r w:rsidRPr="00D572FB">
              <w:rPr>
                <w:sz w:val="24"/>
                <w:szCs w:val="24"/>
              </w:rPr>
              <w:t>081</w:t>
            </w:r>
            <w:r w:rsidRPr="00D572FB">
              <w:rPr>
                <w:sz w:val="24"/>
                <w:szCs w:val="24"/>
                <w:vertAlign w:val="superscript"/>
                <w:lang w:val="en-US"/>
              </w:rPr>
              <w:t>/</w:t>
            </w:r>
            <w:r w:rsidRPr="00D572FB">
              <w:rPr>
                <w:sz w:val="24"/>
                <w:szCs w:val="24"/>
              </w:rPr>
              <w:t xml:space="preserve">; </w:t>
            </w:r>
          </w:p>
          <w:p w:rsidR="00BB67D7" w:rsidRPr="00D572FB" w:rsidRDefault="00BB67D7" w:rsidP="008675D2">
            <w:pPr>
              <w:rPr>
                <w:sz w:val="24"/>
                <w:szCs w:val="24"/>
              </w:rPr>
            </w:pPr>
            <w:r w:rsidRPr="00D572FB">
              <w:rPr>
                <w:sz w:val="24"/>
                <w:szCs w:val="24"/>
              </w:rPr>
              <w:t>ВД 038°59</w:t>
            </w:r>
            <w:r w:rsidRPr="00D572FB">
              <w:rPr>
                <w:sz w:val="24"/>
                <w:szCs w:val="24"/>
                <w:lang w:val="en-US"/>
              </w:rPr>
              <w:t>,</w:t>
            </w:r>
            <w:r w:rsidRPr="00D572FB">
              <w:rPr>
                <w:sz w:val="24"/>
                <w:szCs w:val="24"/>
              </w:rPr>
              <w:t>414</w:t>
            </w:r>
            <w:r w:rsidRPr="00D572FB">
              <w:rPr>
                <w:sz w:val="24"/>
                <w:szCs w:val="24"/>
                <w:vertAlign w:val="superscript"/>
                <w:lang w:val="en-US"/>
              </w:rPr>
              <w:t>/</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1,2</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30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75</w:t>
            </w:r>
          </w:p>
        </w:tc>
      </w:tr>
      <w:tr w:rsidR="00BB67D7" w:rsidRPr="00D572FB" w:rsidTr="00D572FB">
        <w:trPr>
          <w:cantSplit/>
          <w:trHeight w:val="23"/>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w:t>
            </w:r>
          </w:p>
        </w:tc>
        <w:tc>
          <w:tcPr>
            <w:tcW w:w="3018" w:type="dxa"/>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 xml:space="preserve">ст. Калужская, </w:t>
            </w:r>
          </w:p>
          <w:p w:rsidR="00BB67D7" w:rsidRPr="00D572FB" w:rsidRDefault="00BB67D7" w:rsidP="008675D2">
            <w:pPr>
              <w:rPr>
                <w:sz w:val="24"/>
                <w:szCs w:val="24"/>
              </w:rPr>
            </w:pPr>
            <w:r w:rsidRPr="00D572FB">
              <w:rPr>
                <w:sz w:val="24"/>
                <w:szCs w:val="24"/>
              </w:rPr>
              <w:t xml:space="preserve">1,2 км к северо-востоку от станицы, на границе района в лесополосе. </w:t>
            </w:r>
          </w:p>
          <w:p w:rsidR="00BB67D7" w:rsidRPr="00D572FB" w:rsidRDefault="00BB67D7" w:rsidP="008675D2">
            <w:pPr>
              <w:rPr>
                <w:sz w:val="24"/>
                <w:szCs w:val="24"/>
              </w:rPr>
            </w:pPr>
            <w:r w:rsidRPr="00D572FB">
              <w:rPr>
                <w:sz w:val="24"/>
                <w:szCs w:val="24"/>
              </w:rPr>
              <w:t>СШ  44°47</w:t>
            </w:r>
            <w:r w:rsidRPr="00D572FB">
              <w:rPr>
                <w:sz w:val="24"/>
                <w:szCs w:val="24"/>
                <w:lang w:val="en-US"/>
              </w:rPr>
              <w:t>,</w:t>
            </w:r>
            <w:r w:rsidRPr="00D572FB">
              <w:rPr>
                <w:sz w:val="24"/>
                <w:szCs w:val="24"/>
              </w:rPr>
              <w:t>273</w:t>
            </w:r>
            <w:r w:rsidRPr="00D572FB">
              <w:rPr>
                <w:sz w:val="24"/>
                <w:szCs w:val="24"/>
                <w:vertAlign w:val="superscript"/>
                <w:lang w:val="en-US"/>
              </w:rPr>
              <w:t>/</w:t>
            </w:r>
            <w:r w:rsidRPr="00D572FB">
              <w:rPr>
                <w:sz w:val="24"/>
                <w:szCs w:val="24"/>
              </w:rPr>
              <w:t xml:space="preserve">; </w:t>
            </w:r>
          </w:p>
          <w:p w:rsidR="00BB67D7" w:rsidRPr="00D572FB" w:rsidRDefault="00BB67D7" w:rsidP="008675D2">
            <w:pPr>
              <w:rPr>
                <w:sz w:val="24"/>
                <w:szCs w:val="24"/>
              </w:rPr>
            </w:pPr>
            <w:r w:rsidRPr="00D572FB">
              <w:rPr>
                <w:sz w:val="24"/>
                <w:szCs w:val="24"/>
              </w:rPr>
              <w:t>ВД 038°59</w:t>
            </w:r>
            <w:r w:rsidRPr="00D572FB">
              <w:rPr>
                <w:sz w:val="24"/>
                <w:szCs w:val="24"/>
                <w:lang w:val="en-US"/>
              </w:rPr>
              <w:t>,</w:t>
            </w:r>
            <w:r w:rsidRPr="00D572FB">
              <w:rPr>
                <w:sz w:val="24"/>
                <w:szCs w:val="24"/>
              </w:rPr>
              <w:t>402</w:t>
            </w:r>
            <w:r w:rsidRPr="00D572FB">
              <w:rPr>
                <w:sz w:val="24"/>
                <w:szCs w:val="24"/>
                <w:vertAlign w:val="superscript"/>
                <w:lang w:val="en-US"/>
              </w:rPr>
              <w:t>/</w:t>
            </w:r>
            <w:r w:rsidRPr="00D572FB">
              <w:rPr>
                <w:sz w:val="24"/>
                <w:szCs w:val="24"/>
              </w:rPr>
              <w:t>.</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1,2</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30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75</w:t>
            </w:r>
          </w:p>
        </w:tc>
      </w:tr>
      <w:tr w:rsidR="00BB67D7" w:rsidRPr="00D572FB" w:rsidTr="00D572FB">
        <w:trPr>
          <w:cantSplit/>
          <w:trHeight w:val="23"/>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w:t>
            </w:r>
          </w:p>
        </w:tc>
        <w:tc>
          <w:tcPr>
            <w:tcW w:w="3018" w:type="dxa"/>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 xml:space="preserve">ст. Калужская, </w:t>
            </w:r>
          </w:p>
          <w:p w:rsidR="00BB67D7" w:rsidRPr="00D572FB" w:rsidRDefault="00BB67D7" w:rsidP="008675D2">
            <w:pPr>
              <w:rPr>
                <w:sz w:val="24"/>
                <w:szCs w:val="24"/>
              </w:rPr>
            </w:pPr>
            <w:r w:rsidRPr="00D572FB">
              <w:rPr>
                <w:sz w:val="24"/>
                <w:szCs w:val="24"/>
              </w:rPr>
              <w:t xml:space="preserve">2 км к северу от станицы. </w:t>
            </w:r>
          </w:p>
          <w:p w:rsidR="00BB67D7" w:rsidRPr="00D572FB" w:rsidRDefault="00BB67D7" w:rsidP="008675D2">
            <w:pPr>
              <w:rPr>
                <w:sz w:val="24"/>
                <w:szCs w:val="24"/>
              </w:rPr>
            </w:pPr>
            <w:r w:rsidRPr="00D572FB">
              <w:rPr>
                <w:sz w:val="24"/>
                <w:szCs w:val="24"/>
              </w:rPr>
              <w:t>СШ  44°47</w:t>
            </w:r>
            <w:r w:rsidRPr="00D572FB">
              <w:rPr>
                <w:sz w:val="24"/>
                <w:szCs w:val="24"/>
                <w:lang w:val="en-US"/>
              </w:rPr>
              <w:t>,</w:t>
            </w:r>
            <w:r w:rsidRPr="00D572FB">
              <w:rPr>
                <w:sz w:val="24"/>
                <w:szCs w:val="24"/>
              </w:rPr>
              <w:t>771</w:t>
            </w:r>
            <w:r w:rsidRPr="00D572FB">
              <w:rPr>
                <w:sz w:val="24"/>
                <w:szCs w:val="24"/>
                <w:vertAlign w:val="superscript"/>
                <w:lang w:val="en-US"/>
              </w:rPr>
              <w:t>/</w:t>
            </w:r>
            <w:r w:rsidRPr="00D572FB">
              <w:rPr>
                <w:sz w:val="24"/>
                <w:szCs w:val="24"/>
              </w:rPr>
              <w:t xml:space="preserve">; </w:t>
            </w:r>
          </w:p>
          <w:p w:rsidR="00BB67D7" w:rsidRPr="00D572FB" w:rsidRDefault="00BB67D7" w:rsidP="008675D2">
            <w:pPr>
              <w:rPr>
                <w:sz w:val="24"/>
                <w:szCs w:val="24"/>
              </w:rPr>
            </w:pPr>
            <w:r w:rsidRPr="00D572FB">
              <w:rPr>
                <w:sz w:val="24"/>
                <w:szCs w:val="24"/>
              </w:rPr>
              <w:t>ВД 038°58</w:t>
            </w:r>
            <w:r w:rsidRPr="00D572FB">
              <w:rPr>
                <w:sz w:val="24"/>
                <w:szCs w:val="24"/>
                <w:lang w:val="en-US"/>
              </w:rPr>
              <w:t>,</w:t>
            </w:r>
            <w:r w:rsidRPr="00D572FB">
              <w:rPr>
                <w:sz w:val="24"/>
                <w:szCs w:val="24"/>
              </w:rPr>
              <w:t>932</w:t>
            </w:r>
            <w:r w:rsidRPr="00D572FB">
              <w:rPr>
                <w:sz w:val="24"/>
                <w:szCs w:val="24"/>
                <w:vertAlign w:val="superscript"/>
                <w:lang w:val="en-US"/>
              </w:rPr>
              <w:t>/</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26</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50</w:t>
            </w:r>
          </w:p>
        </w:tc>
      </w:tr>
      <w:tr w:rsidR="00BB67D7" w:rsidRPr="00D572FB" w:rsidTr="00D572FB">
        <w:trPr>
          <w:cantSplit/>
          <w:trHeight w:val="23"/>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w:t>
            </w:r>
          </w:p>
        </w:tc>
        <w:tc>
          <w:tcPr>
            <w:tcW w:w="3018" w:type="dxa"/>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ст. Калужская,</w:t>
            </w:r>
          </w:p>
          <w:p w:rsidR="00BB67D7" w:rsidRPr="00D572FB" w:rsidRDefault="00BB67D7" w:rsidP="008675D2">
            <w:pPr>
              <w:rPr>
                <w:sz w:val="24"/>
                <w:szCs w:val="24"/>
              </w:rPr>
            </w:pPr>
            <w:r w:rsidRPr="00D572FB">
              <w:rPr>
                <w:sz w:val="24"/>
                <w:szCs w:val="24"/>
              </w:rPr>
              <w:t xml:space="preserve"> 1,7 км к северу от станицы. </w:t>
            </w:r>
          </w:p>
          <w:p w:rsidR="00BB67D7" w:rsidRPr="00D572FB" w:rsidRDefault="00BB67D7" w:rsidP="008675D2">
            <w:pPr>
              <w:rPr>
                <w:sz w:val="24"/>
                <w:szCs w:val="24"/>
              </w:rPr>
            </w:pPr>
            <w:r w:rsidRPr="00D572FB">
              <w:rPr>
                <w:sz w:val="24"/>
                <w:szCs w:val="24"/>
              </w:rPr>
              <w:t>СШ  44°47</w:t>
            </w:r>
            <w:r w:rsidRPr="00D572FB">
              <w:rPr>
                <w:sz w:val="24"/>
                <w:szCs w:val="24"/>
                <w:lang w:val="en-US"/>
              </w:rPr>
              <w:t>,</w:t>
            </w:r>
            <w:r w:rsidRPr="00D572FB">
              <w:rPr>
                <w:sz w:val="24"/>
                <w:szCs w:val="24"/>
              </w:rPr>
              <w:t>580</w:t>
            </w:r>
            <w:r w:rsidRPr="00D572FB">
              <w:rPr>
                <w:sz w:val="24"/>
                <w:szCs w:val="24"/>
                <w:vertAlign w:val="superscript"/>
                <w:lang w:val="en-US"/>
              </w:rPr>
              <w:t>/</w:t>
            </w:r>
            <w:r w:rsidRPr="00D572FB">
              <w:rPr>
                <w:sz w:val="24"/>
                <w:szCs w:val="24"/>
              </w:rPr>
              <w:t xml:space="preserve">; </w:t>
            </w:r>
          </w:p>
          <w:p w:rsidR="00BB67D7" w:rsidRPr="00D572FB" w:rsidRDefault="00BB67D7" w:rsidP="008675D2">
            <w:pPr>
              <w:rPr>
                <w:sz w:val="24"/>
                <w:szCs w:val="24"/>
              </w:rPr>
            </w:pPr>
            <w:r w:rsidRPr="00D572FB">
              <w:rPr>
                <w:sz w:val="24"/>
                <w:szCs w:val="24"/>
              </w:rPr>
              <w:t>ВД 038°58</w:t>
            </w:r>
            <w:r w:rsidRPr="00D572FB">
              <w:rPr>
                <w:sz w:val="24"/>
                <w:szCs w:val="24"/>
                <w:lang w:val="en-US"/>
              </w:rPr>
              <w:t>,</w:t>
            </w:r>
            <w:r w:rsidRPr="00D572FB">
              <w:rPr>
                <w:sz w:val="24"/>
                <w:szCs w:val="24"/>
              </w:rPr>
              <w:t>502</w:t>
            </w:r>
            <w:r w:rsidRPr="00D572FB">
              <w:rPr>
                <w:sz w:val="24"/>
                <w:szCs w:val="24"/>
                <w:vertAlign w:val="superscript"/>
                <w:lang w:val="en-US"/>
              </w:rPr>
              <w:t>/</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0,5</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24</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50</w:t>
            </w:r>
          </w:p>
        </w:tc>
      </w:tr>
      <w:tr w:rsidR="00BB67D7" w:rsidRPr="00D572FB" w:rsidTr="00D572FB">
        <w:trPr>
          <w:cantSplit/>
          <w:trHeight w:val="23"/>
        </w:trPr>
        <w:tc>
          <w:tcPr>
            <w:tcW w:w="1794"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w:t>
            </w:r>
          </w:p>
        </w:tc>
        <w:tc>
          <w:tcPr>
            <w:tcW w:w="3018" w:type="dxa"/>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 xml:space="preserve">ст. Калужская, </w:t>
            </w:r>
          </w:p>
          <w:p w:rsidR="00BB67D7" w:rsidRPr="00D572FB" w:rsidRDefault="00BB67D7" w:rsidP="008675D2">
            <w:pPr>
              <w:rPr>
                <w:sz w:val="24"/>
                <w:szCs w:val="24"/>
              </w:rPr>
            </w:pPr>
            <w:r w:rsidRPr="00D572FB">
              <w:rPr>
                <w:sz w:val="24"/>
                <w:szCs w:val="24"/>
              </w:rPr>
              <w:t>1,8 км к северо-северо-западу от станицы. СШ  44°47</w:t>
            </w:r>
            <w:r w:rsidRPr="00D572FB">
              <w:rPr>
                <w:sz w:val="24"/>
                <w:szCs w:val="24"/>
                <w:lang w:val="en-US"/>
              </w:rPr>
              <w:t>,</w:t>
            </w:r>
            <w:r w:rsidRPr="00D572FB">
              <w:rPr>
                <w:sz w:val="24"/>
                <w:szCs w:val="24"/>
              </w:rPr>
              <w:t>702</w:t>
            </w:r>
            <w:r w:rsidRPr="00D572FB">
              <w:rPr>
                <w:sz w:val="24"/>
                <w:szCs w:val="24"/>
                <w:vertAlign w:val="superscript"/>
                <w:lang w:val="en-US"/>
              </w:rPr>
              <w:t>/</w:t>
            </w:r>
            <w:r w:rsidRPr="00D572FB">
              <w:rPr>
                <w:sz w:val="24"/>
                <w:szCs w:val="24"/>
              </w:rPr>
              <w:t xml:space="preserve">; </w:t>
            </w:r>
          </w:p>
          <w:p w:rsidR="00BB67D7" w:rsidRPr="00D572FB" w:rsidRDefault="00BB67D7" w:rsidP="008675D2">
            <w:pPr>
              <w:rPr>
                <w:sz w:val="24"/>
                <w:szCs w:val="24"/>
              </w:rPr>
            </w:pPr>
            <w:r w:rsidRPr="00D572FB">
              <w:rPr>
                <w:sz w:val="24"/>
                <w:szCs w:val="24"/>
              </w:rPr>
              <w:t>ВД 038°58</w:t>
            </w:r>
            <w:r w:rsidRPr="00D572FB">
              <w:rPr>
                <w:sz w:val="24"/>
                <w:szCs w:val="24"/>
                <w:lang w:val="en-US"/>
              </w:rPr>
              <w:t>,</w:t>
            </w:r>
            <w:r w:rsidRPr="00D572FB">
              <w:rPr>
                <w:sz w:val="24"/>
                <w:szCs w:val="24"/>
              </w:rPr>
              <w:t>395</w:t>
            </w:r>
            <w:r w:rsidRPr="00D572FB">
              <w:rPr>
                <w:sz w:val="24"/>
                <w:szCs w:val="24"/>
                <w:vertAlign w:val="superscript"/>
                <w:lang w:val="en-US"/>
              </w:rPr>
              <w:t>/</w:t>
            </w:r>
          </w:p>
        </w:tc>
        <w:tc>
          <w:tcPr>
            <w:tcW w:w="936"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1,2</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75</w:t>
            </w:r>
          </w:p>
        </w:tc>
      </w:tr>
      <w:tr w:rsidR="00BB67D7" w:rsidRPr="00D572FB" w:rsidTr="00D572FB">
        <w:trPr>
          <w:cantSplit/>
          <w:trHeight w:val="388"/>
        </w:trPr>
        <w:tc>
          <w:tcPr>
            <w:tcW w:w="1794" w:type="dxa"/>
            <w:vMerge w:val="restart"/>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r w:rsidRPr="00D572FB">
              <w:rPr>
                <w:sz w:val="24"/>
                <w:szCs w:val="24"/>
              </w:rPr>
              <w:t>Курганная группа (3 насыпи)</w:t>
            </w:r>
          </w:p>
        </w:tc>
        <w:tc>
          <w:tcPr>
            <w:tcW w:w="3018" w:type="dxa"/>
            <w:vMerge w:val="restart"/>
            <w:tcBorders>
              <w:top w:val="single" w:sz="4" w:space="0" w:color="000000"/>
              <w:left w:val="single" w:sz="4" w:space="0" w:color="000000"/>
              <w:bottom w:val="single" w:sz="4" w:space="0" w:color="000000"/>
            </w:tcBorders>
            <w:shd w:val="clear" w:color="auto" w:fill="auto"/>
          </w:tcPr>
          <w:p w:rsidR="00BB67D7" w:rsidRPr="00D572FB" w:rsidRDefault="00BB67D7" w:rsidP="008675D2">
            <w:pPr>
              <w:rPr>
                <w:sz w:val="24"/>
                <w:szCs w:val="24"/>
              </w:rPr>
            </w:pPr>
            <w:r w:rsidRPr="00D572FB">
              <w:rPr>
                <w:sz w:val="24"/>
                <w:szCs w:val="24"/>
              </w:rPr>
              <w:t>ст.Калужская, 1,4 км к северо-западу от станицы. На одном геодезический знак ГУГК-0905. СШ  44°47</w:t>
            </w:r>
            <w:r w:rsidRPr="00D572FB">
              <w:rPr>
                <w:sz w:val="24"/>
                <w:szCs w:val="24"/>
                <w:lang w:val="en-US"/>
              </w:rPr>
              <w:t>,</w:t>
            </w:r>
            <w:r w:rsidRPr="00D572FB">
              <w:rPr>
                <w:sz w:val="24"/>
                <w:szCs w:val="24"/>
              </w:rPr>
              <w:t>491</w:t>
            </w:r>
            <w:r w:rsidRPr="00D572FB">
              <w:rPr>
                <w:sz w:val="24"/>
                <w:szCs w:val="24"/>
                <w:vertAlign w:val="superscript"/>
                <w:lang w:val="en-US"/>
              </w:rPr>
              <w:t>/</w:t>
            </w:r>
            <w:r w:rsidRPr="00D572FB">
              <w:rPr>
                <w:sz w:val="24"/>
                <w:szCs w:val="24"/>
              </w:rPr>
              <w:t>; ВД 038°57</w:t>
            </w:r>
            <w:r w:rsidRPr="00D572FB">
              <w:rPr>
                <w:sz w:val="24"/>
                <w:szCs w:val="24"/>
                <w:lang w:val="en-US"/>
              </w:rPr>
              <w:t>,</w:t>
            </w:r>
            <w:r w:rsidRPr="00D572FB">
              <w:rPr>
                <w:sz w:val="24"/>
                <w:szCs w:val="24"/>
              </w:rPr>
              <w:t>937</w:t>
            </w:r>
            <w:r w:rsidRPr="00D572FB">
              <w:rPr>
                <w:sz w:val="24"/>
                <w:szCs w:val="24"/>
                <w:vertAlign w:val="superscript"/>
                <w:lang w:val="en-US"/>
              </w:rPr>
              <w:t>/</w:t>
            </w:r>
          </w:p>
        </w:tc>
        <w:tc>
          <w:tcPr>
            <w:tcW w:w="936" w:type="dxa"/>
            <w:vMerge w:val="restart"/>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В</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3</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50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125</w:t>
            </w:r>
          </w:p>
        </w:tc>
      </w:tr>
      <w:tr w:rsidR="00BB67D7" w:rsidRPr="00D572FB" w:rsidTr="00D572FB">
        <w:trPr>
          <w:cantSplit/>
          <w:trHeight w:val="422"/>
        </w:trPr>
        <w:tc>
          <w:tcPr>
            <w:tcW w:w="1794" w:type="dxa"/>
            <w:vMerge/>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p>
        </w:tc>
        <w:tc>
          <w:tcPr>
            <w:tcW w:w="3018" w:type="dxa"/>
            <w:vMerge/>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p>
        </w:tc>
        <w:tc>
          <w:tcPr>
            <w:tcW w:w="936" w:type="dxa"/>
            <w:vMerge/>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2</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2,5</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40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125</w:t>
            </w:r>
          </w:p>
        </w:tc>
      </w:tr>
      <w:tr w:rsidR="00BB67D7" w:rsidRPr="00D572FB" w:rsidTr="00D572FB">
        <w:trPr>
          <w:cantSplit/>
          <w:trHeight w:val="23"/>
        </w:trPr>
        <w:tc>
          <w:tcPr>
            <w:tcW w:w="1794" w:type="dxa"/>
            <w:vMerge/>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p>
        </w:tc>
        <w:tc>
          <w:tcPr>
            <w:tcW w:w="3018" w:type="dxa"/>
            <w:vMerge/>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rPr>
                <w:sz w:val="24"/>
                <w:szCs w:val="24"/>
              </w:rPr>
            </w:pPr>
          </w:p>
        </w:tc>
        <w:tc>
          <w:tcPr>
            <w:tcW w:w="936" w:type="dxa"/>
            <w:vMerge/>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3</w:t>
            </w:r>
          </w:p>
        </w:tc>
        <w:tc>
          <w:tcPr>
            <w:tcW w:w="1005"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2</w:t>
            </w:r>
          </w:p>
        </w:tc>
        <w:tc>
          <w:tcPr>
            <w:tcW w:w="1149" w:type="dxa"/>
            <w:tcBorders>
              <w:top w:val="single" w:sz="4" w:space="0" w:color="000000"/>
              <w:left w:val="single" w:sz="4" w:space="0" w:color="000000"/>
              <w:bottom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40</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67D7" w:rsidRPr="00D572FB" w:rsidRDefault="00BB67D7" w:rsidP="008675D2">
            <w:pPr>
              <w:jc w:val="center"/>
              <w:rPr>
                <w:sz w:val="24"/>
                <w:szCs w:val="24"/>
              </w:rPr>
            </w:pPr>
            <w:r w:rsidRPr="00D572FB">
              <w:rPr>
                <w:sz w:val="24"/>
                <w:szCs w:val="24"/>
              </w:rPr>
              <w:t>75</w:t>
            </w:r>
          </w:p>
        </w:tc>
      </w:tr>
    </w:tbl>
    <w:p w:rsidR="00C5396D" w:rsidRPr="008675D2" w:rsidRDefault="00C5396D" w:rsidP="008675D2">
      <w:pPr>
        <w:pStyle w:val="af3"/>
        <w:ind w:left="0" w:firstLine="709"/>
        <w:rPr>
          <w:sz w:val="28"/>
          <w:szCs w:val="28"/>
        </w:rPr>
      </w:pPr>
    </w:p>
    <w:p w:rsidR="004667CF" w:rsidRPr="008675D2" w:rsidRDefault="004667CF" w:rsidP="008675D2">
      <w:pPr>
        <w:pStyle w:val="af3"/>
        <w:ind w:left="0"/>
        <w:rPr>
          <w:sz w:val="28"/>
          <w:szCs w:val="28"/>
        </w:rPr>
      </w:pPr>
      <w:r w:rsidRPr="008675D2">
        <w:rPr>
          <w:sz w:val="28"/>
          <w:szCs w:val="28"/>
        </w:rPr>
        <w:t xml:space="preserve">*Примечание: </w:t>
      </w:r>
    </w:p>
    <w:p w:rsidR="004667CF" w:rsidRPr="008675D2" w:rsidRDefault="004667CF" w:rsidP="008675D2">
      <w:pPr>
        <w:ind w:left="360"/>
        <w:rPr>
          <w:color w:val="000000"/>
          <w:sz w:val="28"/>
          <w:szCs w:val="28"/>
        </w:rPr>
      </w:pPr>
      <w:r w:rsidRPr="008675D2">
        <w:rPr>
          <w:color w:val="000000"/>
          <w:sz w:val="28"/>
          <w:szCs w:val="28"/>
        </w:rPr>
        <w:t xml:space="preserve">И </w:t>
      </w:r>
      <w:r w:rsidRPr="008675D2">
        <w:rPr>
          <w:color w:val="000000"/>
          <w:sz w:val="28"/>
          <w:szCs w:val="28"/>
        </w:rPr>
        <w:tab/>
      </w:r>
      <w:r w:rsidRPr="008675D2">
        <w:rPr>
          <w:color w:val="000000"/>
          <w:sz w:val="28"/>
          <w:szCs w:val="28"/>
        </w:rPr>
        <w:tab/>
        <w:t>Памятник истории</w:t>
      </w:r>
    </w:p>
    <w:p w:rsidR="004667CF" w:rsidRPr="008675D2" w:rsidRDefault="004667CF" w:rsidP="008675D2">
      <w:pPr>
        <w:ind w:left="360"/>
        <w:rPr>
          <w:color w:val="000000"/>
          <w:sz w:val="28"/>
          <w:szCs w:val="28"/>
        </w:rPr>
      </w:pPr>
      <w:r w:rsidRPr="008675D2">
        <w:rPr>
          <w:color w:val="000000"/>
          <w:sz w:val="28"/>
          <w:szCs w:val="28"/>
        </w:rPr>
        <w:t xml:space="preserve">Р </w:t>
      </w:r>
      <w:r w:rsidRPr="008675D2">
        <w:rPr>
          <w:color w:val="000000"/>
          <w:sz w:val="28"/>
          <w:szCs w:val="28"/>
        </w:rPr>
        <w:tab/>
      </w:r>
      <w:r w:rsidRPr="008675D2">
        <w:rPr>
          <w:color w:val="000000"/>
          <w:sz w:val="28"/>
          <w:szCs w:val="28"/>
        </w:rPr>
        <w:tab/>
        <w:t>Памятник региональной категории охраны</w:t>
      </w:r>
    </w:p>
    <w:p w:rsidR="004667CF" w:rsidRPr="008675D2" w:rsidRDefault="004667CF" w:rsidP="008675D2">
      <w:pPr>
        <w:ind w:left="360"/>
        <w:rPr>
          <w:color w:val="000000"/>
          <w:sz w:val="28"/>
          <w:szCs w:val="28"/>
        </w:rPr>
      </w:pPr>
      <w:r w:rsidRPr="008675D2">
        <w:rPr>
          <w:color w:val="000000"/>
          <w:sz w:val="28"/>
          <w:szCs w:val="28"/>
        </w:rPr>
        <w:lastRenderedPageBreak/>
        <w:t>В</w:t>
      </w:r>
      <w:r w:rsidRPr="008675D2">
        <w:rPr>
          <w:color w:val="000000"/>
          <w:sz w:val="28"/>
          <w:szCs w:val="28"/>
        </w:rPr>
        <w:tab/>
      </w:r>
      <w:r w:rsidRPr="008675D2">
        <w:rPr>
          <w:color w:val="000000"/>
          <w:sz w:val="28"/>
          <w:szCs w:val="28"/>
        </w:rPr>
        <w:tab/>
        <w:t>Выявленный объект культурного наследия</w:t>
      </w:r>
    </w:p>
    <w:p w:rsidR="004667CF" w:rsidRPr="008675D2" w:rsidRDefault="004667CF" w:rsidP="008675D2">
      <w:pPr>
        <w:ind w:left="360"/>
        <w:rPr>
          <w:color w:val="000000"/>
          <w:sz w:val="28"/>
          <w:szCs w:val="28"/>
        </w:rPr>
      </w:pPr>
      <w:r w:rsidRPr="008675D2">
        <w:rPr>
          <w:color w:val="000000"/>
          <w:sz w:val="28"/>
          <w:szCs w:val="28"/>
        </w:rPr>
        <w:t>63</w:t>
      </w:r>
      <w:r w:rsidRPr="008675D2">
        <w:rPr>
          <w:color w:val="000000"/>
          <w:sz w:val="28"/>
          <w:szCs w:val="28"/>
        </w:rPr>
        <w:tab/>
      </w:r>
      <w:r w:rsidRPr="008675D2">
        <w:rPr>
          <w:color w:val="000000"/>
          <w:sz w:val="28"/>
          <w:szCs w:val="28"/>
        </w:rPr>
        <w:tab/>
        <w:t>Решение Краснодарского крайисполкома от 29.01.1975 №</w:t>
      </w:r>
      <w:r w:rsidR="00D572FB">
        <w:rPr>
          <w:color w:val="000000"/>
          <w:sz w:val="28"/>
          <w:szCs w:val="28"/>
        </w:rPr>
        <w:t xml:space="preserve"> </w:t>
      </w:r>
      <w:r w:rsidRPr="008675D2">
        <w:rPr>
          <w:color w:val="000000"/>
          <w:sz w:val="28"/>
          <w:szCs w:val="28"/>
        </w:rPr>
        <w:t>63</w:t>
      </w:r>
    </w:p>
    <w:p w:rsidR="004667CF" w:rsidRPr="008675D2" w:rsidRDefault="004667CF" w:rsidP="008675D2">
      <w:pPr>
        <w:ind w:left="360"/>
        <w:rPr>
          <w:color w:val="000000"/>
          <w:sz w:val="28"/>
          <w:szCs w:val="28"/>
        </w:rPr>
      </w:pPr>
      <w:r w:rsidRPr="008675D2">
        <w:rPr>
          <w:color w:val="000000"/>
          <w:sz w:val="28"/>
          <w:szCs w:val="28"/>
        </w:rPr>
        <w:t>615</w:t>
      </w:r>
      <w:r w:rsidRPr="008675D2">
        <w:rPr>
          <w:color w:val="000000"/>
          <w:sz w:val="28"/>
          <w:szCs w:val="28"/>
        </w:rPr>
        <w:tab/>
      </w:r>
      <w:r w:rsidRPr="008675D2">
        <w:rPr>
          <w:sz w:val="28"/>
          <w:szCs w:val="28"/>
        </w:rPr>
        <w:t>Решение Краснодарского крайисполкома от 23.12.1987</w:t>
      </w:r>
    </w:p>
    <w:p w:rsidR="004667CF" w:rsidRPr="008675D2" w:rsidRDefault="004667CF" w:rsidP="008675D2">
      <w:pPr>
        <w:ind w:left="360"/>
        <w:rPr>
          <w:color w:val="000000"/>
          <w:sz w:val="28"/>
          <w:szCs w:val="28"/>
        </w:rPr>
      </w:pPr>
      <w:r w:rsidRPr="008675D2">
        <w:rPr>
          <w:color w:val="000000"/>
          <w:sz w:val="28"/>
          <w:szCs w:val="28"/>
        </w:rPr>
        <w:t>11-1-р  Распоряжение комитета по охране, реставрации и эксплуатации историко-культурных ценностей (наследия) Краснодарского края от 21.05.96  №</w:t>
      </w:r>
      <w:r w:rsidR="00D572FB">
        <w:rPr>
          <w:color w:val="000000"/>
          <w:sz w:val="28"/>
          <w:szCs w:val="28"/>
        </w:rPr>
        <w:t xml:space="preserve"> </w:t>
      </w:r>
      <w:r w:rsidRPr="008675D2">
        <w:rPr>
          <w:color w:val="000000"/>
          <w:sz w:val="28"/>
          <w:szCs w:val="28"/>
        </w:rPr>
        <w:t>11-1-р.</w:t>
      </w:r>
    </w:p>
    <w:p w:rsidR="00BB67D7" w:rsidRPr="008675D2" w:rsidRDefault="00BB67D7" w:rsidP="008675D2">
      <w:pPr>
        <w:ind w:firstLine="709"/>
        <w:rPr>
          <w:sz w:val="28"/>
          <w:szCs w:val="28"/>
        </w:rPr>
      </w:pPr>
    </w:p>
    <w:p w:rsidR="004667CF" w:rsidRPr="008675D2" w:rsidRDefault="004667CF" w:rsidP="00D572FB">
      <w:pPr>
        <w:shd w:val="clear" w:color="auto" w:fill="FFFFFF"/>
        <w:jc w:val="center"/>
        <w:rPr>
          <w:b/>
          <w:sz w:val="28"/>
          <w:szCs w:val="28"/>
        </w:rPr>
      </w:pPr>
      <w:r w:rsidRPr="008675D2">
        <w:rPr>
          <w:b/>
          <w:sz w:val="28"/>
          <w:szCs w:val="28"/>
        </w:rPr>
        <w:t>Физическая культура и спорт</w:t>
      </w:r>
    </w:p>
    <w:p w:rsidR="004667CF" w:rsidRPr="008675D2" w:rsidRDefault="004667CF" w:rsidP="008675D2">
      <w:pPr>
        <w:shd w:val="clear" w:color="auto" w:fill="FFFFFF"/>
        <w:ind w:firstLine="709"/>
        <w:rPr>
          <w:b/>
          <w:sz w:val="28"/>
          <w:szCs w:val="28"/>
        </w:rPr>
      </w:pPr>
    </w:p>
    <w:p w:rsidR="004667CF" w:rsidRPr="008675D2" w:rsidRDefault="004667CF" w:rsidP="00D572FB">
      <w:pPr>
        <w:ind w:firstLine="567"/>
        <w:rPr>
          <w:sz w:val="28"/>
          <w:szCs w:val="28"/>
        </w:rPr>
      </w:pPr>
      <w:r w:rsidRPr="008675D2">
        <w:rPr>
          <w:sz w:val="28"/>
          <w:szCs w:val="28"/>
        </w:rPr>
        <w:t xml:space="preserve">Сеть физкультурно-спортивных объектов представляет собой систему, состоящую из трех основных подсистем: сооружения в местах приложения труда (в учреждениях, на фабриках, заводах и т.п.); сооружения в различных видах общественного обслуживания (в детских учреждениях, учебных заведениях, культурно-просветительских учреждениях, учреждениях отдыха и др.), сооружения так называемой сети общего пользования. </w:t>
      </w:r>
    </w:p>
    <w:p w:rsidR="004667CF" w:rsidRPr="008675D2" w:rsidRDefault="004667CF" w:rsidP="00D572FB">
      <w:pPr>
        <w:pStyle w:val="16"/>
        <w:spacing w:line="240" w:lineRule="auto"/>
        <w:ind w:firstLine="567"/>
        <w:jc w:val="both"/>
        <w:rPr>
          <w:sz w:val="28"/>
          <w:szCs w:val="28"/>
        </w:rPr>
      </w:pPr>
      <w:r w:rsidRPr="008675D2">
        <w:rPr>
          <w:sz w:val="28"/>
          <w:szCs w:val="28"/>
        </w:rPr>
        <w:t>Спортивная база поселения представлена тренажерным залом, футбольным полем и волейбольными площадками в ст-це Калужской.</w:t>
      </w:r>
    </w:p>
    <w:p w:rsidR="004667CF" w:rsidRPr="008675D2" w:rsidRDefault="004667CF" w:rsidP="00D572FB">
      <w:pPr>
        <w:pStyle w:val="16"/>
        <w:shd w:val="clear" w:color="auto" w:fill="auto"/>
        <w:spacing w:line="240" w:lineRule="auto"/>
        <w:ind w:firstLine="567"/>
        <w:jc w:val="both"/>
        <w:rPr>
          <w:sz w:val="28"/>
          <w:szCs w:val="28"/>
        </w:rPr>
      </w:pPr>
      <w:r w:rsidRPr="008675D2">
        <w:rPr>
          <w:sz w:val="28"/>
          <w:szCs w:val="28"/>
        </w:rPr>
        <w:t>Перечисленные спортивные объекты нуждаются в модернизации, реконструкции, укреплении и оснащении, их количественный состав не в состоянии обеспечить потребности населения муниципального образования.</w:t>
      </w:r>
    </w:p>
    <w:p w:rsidR="003C4694" w:rsidRPr="008675D2" w:rsidRDefault="003C4694" w:rsidP="008675D2">
      <w:pPr>
        <w:ind w:firstLine="709"/>
        <w:rPr>
          <w:sz w:val="28"/>
          <w:szCs w:val="28"/>
        </w:rPr>
      </w:pPr>
    </w:p>
    <w:p w:rsidR="003C4694" w:rsidRPr="008675D2" w:rsidRDefault="003C4694" w:rsidP="008675D2">
      <w:pPr>
        <w:pStyle w:val="16"/>
        <w:shd w:val="clear" w:color="auto" w:fill="auto"/>
        <w:spacing w:line="240" w:lineRule="auto"/>
        <w:ind w:firstLine="709"/>
        <w:jc w:val="both"/>
        <w:rPr>
          <w:sz w:val="28"/>
          <w:szCs w:val="28"/>
        </w:rPr>
      </w:pPr>
      <w:r w:rsidRPr="008675D2">
        <w:rPr>
          <w:sz w:val="28"/>
          <w:szCs w:val="28"/>
        </w:rPr>
        <w:t>Таблица 13</w:t>
      </w:r>
    </w:p>
    <w:p w:rsidR="003C4694" w:rsidRPr="008675D2" w:rsidRDefault="003C4694" w:rsidP="008675D2">
      <w:pPr>
        <w:pStyle w:val="16"/>
        <w:shd w:val="clear" w:color="auto" w:fill="auto"/>
        <w:spacing w:line="240" w:lineRule="auto"/>
        <w:ind w:firstLine="709"/>
        <w:rPr>
          <w:sz w:val="28"/>
          <w:szCs w:val="28"/>
        </w:rPr>
      </w:pPr>
      <w:r w:rsidRPr="008675D2">
        <w:rPr>
          <w:sz w:val="28"/>
          <w:szCs w:val="28"/>
        </w:rPr>
        <w:t xml:space="preserve">Сведения об физкультурно-спортивных объектах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627"/>
        <w:gridCol w:w="1651"/>
        <w:gridCol w:w="1931"/>
      </w:tblGrid>
      <w:tr w:rsidR="003C4694" w:rsidRPr="008675D2" w:rsidTr="008675D2">
        <w:trPr>
          <w:trHeight w:val="431"/>
        </w:trPr>
        <w:tc>
          <w:tcPr>
            <w:tcW w:w="5547" w:type="dxa"/>
            <w:shd w:val="clear" w:color="auto" w:fill="FFFFFF"/>
            <w:vAlign w:val="center"/>
            <w:hideMark/>
          </w:tcPr>
          <w:p w:rsidR="003C4694" w:rsidRPr="008675D2" w:rsidRDefault="003C4694" w:rsidP="008675D2">
            <w:pPr>
              <w:widowControl/>
              <w:snapToGrid/>
              <w:jc w:val="center"/>
              <w:rPr>
                <w:bCs/>
                <w:sz w:val="28"/>
                <w:szCs w:val="28"/>
              </w:rPr>
            </w:pPr>
            <w:r w:rsidRPr="008675D2">
              <w:rPr>
                <w:bCs/>
                <w:sz w:val="28"/>
                <w:szCs w:val="28"/>
              </w:rPr>
              <w:t>Показатели</w:t>
            </w:r>
          </w:p>
        </w:tc>
        <w:tc>
          <w:tcPr>
            <w:tcW w:w="1668" w:type="dxa"/>
            <w:shd w:val="clear" w:color="auto" w:fill="FFFFFF"/>
            <w:vAlign w:val="center"/>
            <w:hideMark/>
          </w:tcPr>
          <w:p w:rsidR="003C4694" w:rsidRPr="008675D2" w:rsidRDefault="003C4694" w:rsidP="008675D2">
            <w:pPr>
              <w:widowControl/>
              <w:snapToGrid/>
              <w:jc w:val="center"/>
              <w:rPr>
                <w:bCs/>
                <w:sz w:val="28"/>
                <w:szCs w:val="28"/>
              </w:rPr>
            </w:pPr>
            <w:r w:rsidRPr="008675D2">
              <w:rPr>
                <w:bCs/>
                <w:sz w:val="28"/>
                <w:szCs w:val="28"/>
              </w:rPr>
              <w:t>Ед. измерения</w:t>
            </w:r>
          </w:p>
        </w:tc>
        <w:tc>
          <w:tcPr>
            <w:tcW w:w="1994" w:type="dxa"/>
            <w:shd w:val="clear" w:color="auto" w:fill="FFFFFF"/>
            <w:vAlign w:val="center"/>
            <w:hideMark/>
          </w:tcPr>
          <w:p w:rsidR="003C4694" w:rsidRPr="008675D2" w:rsidRDefault="003C4694" w:rsidP="008675D2">
            <w:pPr>
              <w:widowControl/>
              <w:snapToGrid/>
              <w:jc w:val="center"/>
              <w:rPr>
                <w:bCs/>
                <w:sz w:val="28"/>
                <w:szCs w:val="28"/>
              </w:rPr>
            </w:pPr>
            <w:r w:rsidRPr="008675D2">
              <w:rPr>
                <w:bCs/>
                <w:sz w:val="28"/>
                <w:szCs w:val="28"/>
              </w:rPr>
              <w:t>2016</w:t>
            </w:r>
          </w:p>
        </w:tc>
      </w:tr>
      <w:tr w:rsidR="003C4694" w:rsidRPr="008675D2" w:rsidTr="008675D2">
        <w:tc>
          <w:tcPr>
            <w:tcW w:w="0" w:type="auto"/>
            <w:shd w:val="clear" w:color="auto" w:fill="FFFFFF"/>
            <w:vAlign w:val="center"/>
            <w:hideMark/>
          </w:tcPr>
          <w:p w:rsidR="003C4694" w:rsidRPr="008675D2" w:rsidRDefault="003C4694" w:rsidP="008675D2">
            <w:pPr>
              <w:widowControl/>
              <w:snapToGrid/>
              <w:jc w:val="left"/>
              <w:rPr>
                <w:sz w:val="28"/>
                <w:szCs w:val="28"/>
              </w:rPr>
            </w:pPr>
            <w:r w:rsidRPr="008675D2">
              <w:rPr>
                <w:sz w:val="28"/>
                <w:szCs w:val="28"/>
              </w:rPr>
              <w:t>Число спортивных сооружений - всего</w:t>
            </w:r>
          </w:p>
        </w:tc>
        <w:tc>
          <w:tcPr>
            <w:tcW w:w="1668" w:type="dxa"/>
            <w:shd w:val="clear" w:color="auto" w:fill="FFFFFF"/>
            <w:vAlign w:val="center"/>
            <w:hideMark/>
          </w:tcPr>
          <w:p w:rsidR="003C4694" w:rsidRPr="008675D2" w:rsidRDefault="003C4694" w:rsidP="008675D2">
            <w:pPr>
              <w:widowControl/>
              <w:snapToGrid/>
              <w:jc w:val="left"/>
              <w:rPr>
                <w:sz w:val="28"/>
                <w:szCs w:val="28"/>
              </w:rPr>
            </w:pPr>
          </w:p>
        </w:tc>
        <w:tc>
          <w:tcPr>
            <w:tcW w:w="1994" w:type="dxa"/>
            <w:shd w:val="clear" w:color="auto" w:fill="FFFFFF"/>
            <w:vAlign w:val="center"/>
            <w:hideMark/>
          </w:tcPr>
          <w:p w:rsidR="003C4694" w:rsidRPr="008675D2" w:rsidRDefault="003C4694" w:rsidP="008675D2">
            <w:pPr>
              <w:widowControl/>
              <w:snapToGrid/>
              <w:jc w:val="center"/>
              <w:rPr>
                <w:sz w:val="28"/>
                <w:szCs w:val="28"/>
              </w:rPr>
            </w:pPr>
          </w:p>
        </w:tc>
      </w:tr>
      <w:tr w:rsidR="003C4694" w:rsidRPr="008675D2" w:rsidTr="008675D2">
        <w:tc>
          <w:tcPr>
            <w:tcW w:w="0" w:type="auto"/>
            <w:shd w:val="clear" w:color="auto" w:fill="FFFFFF"/>
            <w:tcMar>
              <w:top w:w="15" w:type="dxa"/>
              <w:left w:w="200" w:type="dxa"/>
              <w:bottom w:w="15" w:type="dxa"/>
              <w:right w:w="15" w:type="dxa"/>
            </w:tcMar>
            <w:vAlign w:val="center"/>
            <w:hideMark/>
          </w:tcPr>
          <w:p w:rsidR="003C4694" w:rsidRPr="008675D2" w:rsidRDefault="003C4694" w:rsidP="008675D2">
            <w:pPr>
              <w:widowControl/>
              <w:snapToGrid/>
              <w:jc w:val="left"/>
              <w:rPr>
                <w:sz w:val="28"/>
                <w:szCs w:val="28"/>
              </w:rPr>
            </w:pPr>
            <w:r w:rsidRPr="008675D2">
              <w:rPr>
                <w:sz w:val="28"/>
                <w:szCs w:val="28"/>
              </w:rPr>
              <w:t>спортивные сооружения</w:t>
            </w:r>
          </w:p>
        </w:tc>
        <w:tc>
          <w:tcPr>
            <w:tcW w:w="1668"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единица</w:t>
            </w:r>
          </w:p>
        </w:tc>
        <w:tc>
          <w:tcPr>
            <w:tcW w:w="1994"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6</w:t>
            </w:r>
          </w:p>
        </w:tc>
      </w:tr>
      <w:tr w:rsidR="003C4694" w:rsidRPr="008675D2" w:rsidTr="008675D2">
        <w:tc>
          <w:tcPr>
            <w:tcW w:w="0" w:type="auto"/>
            <w:shd w:val="clear" w:color="auto" w:fill="FFFFFF"/>
            <w:tcMar>
              <w:top w:w="15" w:type="dxa"/>
              <w:left w:w="200" w:type="dxa"/>
              <w:bottom w:w="15" w:type="dxa"/>
              <w:right w:w="15" w:type="dxa"/>
            </w:tcMar>
            <w:vAlign w:val="center"/>
            <w:hideMark/>
          </w:tcPr>
          <w:p w:rsidR="003C4694" w:rsidRPr="008675D2" w:rsidRDefault="003C4694" w:rsidP="008675D2">
            <w:pPr>
              <w:widowControl/>
              <w:snapToGrid/>
              <w:jc w:val="left"/>
              <w:rPr>
                <w:sz w:val="28"/>
                <w:szCs w:val="28"/>
              </w:rPr>
            </w:pPr>
            <w:r w:rsidRPr="008675D2">
              <w:rPr>
                <w:sz w:val="28"/>
                <w:szCs w:val="28"/>
              </w:rPr>
              <w:t>плоскостные спортивные сооружения</w:t>
            </w:r>
          </w:p>
        </w:tc>
        <w:tc>
          <w:tcPr>
            <w:tcW w:w="1668"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единица</w:t>
            </w:r>
          </w:p>
        </w:tc>
        <w:tc>
          <w:tcPr>
            <w:tcW w:w="1994"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5</w:t>
            </w:r>
          </w:p>
        </w:tc>
      </w:tr>
      <w:tr w:rsidR="003C4694" w:rsidRPr="008675D2" w:rsidTr="008675D2">
        <w:tc>
          <w:tcPr>
            <w:tcW w:w="0" w:type="auto"/>
            <w:shd w:val="clear" w:color="auto" w:fill="FFFFFF"/>
            <w:tcMar>
              <w:top w:w="15" w:type="dxa"/>
              <w:left w:w="200" w:type="dxa"/>
              <w:bottom w:w="15" w:type="dxa"/>
              <w:right w:w="15" w:type="dxa"/>
            </w:tcMar>
            <w:vAlign w:val="center"/>
            <w:hideMark/>
          </w:tcPr>
          <w:p w:rsidR="003C4694" w:rsidRPr="008675D2" w:rsidRDefault="003C4694" w:rsidP="008675D2">
            <w:pPr>
              <w:widowControl/>
              <w:snapToGrid/>
              <w:jc w:val="left"/>
              <w:rPr>
                <w:sz w:val="28"/>
                <w:szCs w:val="28"/>
              </w:rPr>
            </w:pPr>
            <w:r w:rsidRPr="008675D2">
              <w:rPr>
                <w:sz w:val="28"/>
                <w:szCs w:val="28"/>
              </w:rPr>
              <w:t>спортивные залы</w:t>
            </w:r>
          </w:p>
        </w:tc>
        <w:tc>
          <w:tcPr>
            <w:tcW w:w="1668"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единица</w:t>
            </w:r>
          </w:p>
        </w:tc>
        <w:tc>
          <w:tcPr>
            <w:tcW w:w="1994"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1</w:t>
            </w:r>
          </w:p>
        </w:tc>
      </w:tr>
      <w:tr w:rsidR="003C4694" w:rsidRPr="008675D2" w:rsidTr="008675D2">
        <w:tc>
          <w:tcPr>
            <w:tcW w:w="0" w:type="auto"/>
            <w:shd w:val="clear" w:color="auto" w:fill="FFFFFF"/>
            <w:vAlign w:val="center"/>
            <w:hideMark/>
          </w:tcPr>
          <w:p w:rsidR="003C4694" w:rsidRPr="008675D2" w:rsidRDefault="003C4694" w:rsidP="008675D2">
            <w:pPr>
              <w:widowControl/>
              <w:snapToGrid/>
              <w:jc w:val="left"/>
              <w:rPr>
                <w:sz w:val="28"/>
                <w:szCs w:val="28"/>
              </w:rPr>
            </w:pPr>
            <w:r w:rsidRPr="008675D2">
              <w:rPr>
                <w:sz w:val="28"/>
                <w:szCs w:val="28"/>
              </w:rPr>
              <w:t>Число муниципальных спортивных сооружений</w:t>
            </w:r>
          </w:p>
        </w:tc>
        <w:tc>
          <w:tcPr>
            <w:tcW w:w="1668" w:type="dxa"/>
            <w:shd w:val="clear" w:color="auto" w:fill="FFFFFF"/>
            <w:vAlign w:val="center"/>
            <w:hideMark/>
          </w:tcPr>
          <w:p w:rsidR="003C4694" w:rsidRPr="008675D2" w:rsidRDefault="003C4694" w:rsidP="008675D2">
            <w:pPr>
              <w:widowControl/>
              <w:snapToGrid/>
              <w:jc w:val="left"/>
              <w:rPr>
                <w:sz w:val="28"/>
                <w:szCs w:val="28"/>
              </w:rPr>
            </w:pPr>
          </w:p>
        </w:tc>
        <w:tc>
          <w:tcPr>
            <w:tcW w:w="1994" w:type="dxa"/>
            <w:shd w:val="clear" w:color="auto" w:fill="FFFFFF"/>
            <w:vAlign w:val="center"/>
            <w:hideMark/>
          </w:tcPr>
          <w:p w:rsidR="003C4694" w:rsidRPr="008675D2" w:rsidRDefault="003C4694" w:rsidP="008675D2">
            <w:pPr>
              <w:widowControl/>
              <w:snapToGrid/>
              <w:jc w:val="center"/>
              <w:rPr>
                <w:sz w:val="28"/>
                <w:szCs w:val="28"/>
              </w:rPr>
            </w:pPr>
          </w:p>
        </w:tc>
      </w:tr>
      <w:tr w:rsidR="003C4694" w:rsidRPr="008675D2" w:rsidTr="008675D2">
        <w:tc>
          <w:tcPr>
            <w:tcW w:w="0" w:type="auto"/>
            <w:shd w:val="clear" w:color="auto" w:fill="FFFFFF"/>
            <w:tcMar>
              <w:top w:w="15" w:type="dxa"/>
              <w:left w:w="200" w:type="dxa"/>
              <w:bottom w:w="15" w:type="dxa"/>
              <w:right w:w="15" w:type="dxa"/>
            </w:tcMar>
            <w:vAlign w:val="center"/>
            <w:hideMark/>
          </w:tcPr>
          <w:p w:rsidR="003C4694" w:rsidRPr="008675D2" w:rsidRDefault="003C4694" w:rsidP="008675D2">
            <w:pPr>
              <w:widowControl/>
              <w:snapToGrid/>
              <w:jc w:val="left"/>
              <w:rPr>
                <w:sz w:val="28"/>
                <w:szCs w:val="28"/>
              </w:rPr>
            </w:pPr>
            <w:r w:rsidRPr="008675D2">
              <w:rPr>
                <w:sz w:val="28"/>
                <w:szCs w:val="28"/>
              </w:rPr>
              <w:t>спортивные сооружения</w:t>
            </w:r>
          </w:p>
        </w:tc>
        <w:tc>
          <w:tcPr>
            <w:tcW w:w="1668"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единица</w:t>
            </w:r>
          </w:p>
        </w:tc>
        <w:tc>
          <w:tcPr>
            <w:tcW w:w="1994"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5</w:t>
            </w:r>
          </w:p>
        </w:tc>
      </w:tr>
      <w:tr w:rsidR="003C4694" w:rsidRPr="008675D2" w:rsidTr="008675D2">
        <w:tc>
          <w:tcPr>
            <w:tcW w:w="0" w:type="auto"/>
            <w:shd w:val="clear" w:color="auto" w:fill="FFFFFF"/>
            <w:tcMar>
              <w:top w:w="15" w:type="dxa"/>
              <w:left w:w="200" w:type="dxa"/>
              <w:bottom w:w="15" w:type="dxa"/>
              <w:right w:w="15" w:type="dxa"/>
            </w:tcMar>
            <w:vAlign w:val="center"/>
            <w:hideMark/>
          </w:tcPr>
          <w:p w:rsidR="003C4694" w:rsidRPr="008675D2" w:rsidRDefault="003C4694" w:rsidP="008675D2">
            <w:pPr>
              <w:widowControl/>
              <w:snapToGrid/>
              <w:jc w:val="left"/>
              <w:rPr>
                <w:sz w:val="28"/>
                <w:szCs w:val="28"/>
              </w:rPr>
            </w:pPr>
            <w:r w:rsidRPr="008675D2">
              <w:rPr>
                <w:sz w:val="28"/>
                <w:szCs w:val="28"/>
              </w:rPr>
              <w:t>плоскостные спортивные сооружения</w:t>
            </w:r>
          </w:p>
        </w:tc>
        <w:tc>
          <w:tcPr>
            <w:tcW w:w="1668"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единица</w:t>
            </w:r>
          </w:p>
        </w:tc>
        <w:tc>
          <w:tcPr>
            <w:tcW w:w="1994"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4</w:t>
            </w:r>
          </w:p>
        </w:tc>
      </w:tr>
      <w:tr w:rsidR="003C4694" w:rsidRPr="008675D2" w:rsidTr="008675D2">
        <w:tc>
          <w:tcPr>
            <w:tcW w:w="0" w:type="auto"/>
            <w:shd w:val="clear" w:color="auto" w:fill="FFFFFF"/>
            <w:tcMar>
              <w:top w:w="15" w:type="dxa"/>
              <w:left w:w="200" w:type="dxa"/>
              <w:bottom w:w="15" w:type="dxa"/>
              <w:right w:w="15" w:type="dxa"/>
            </w:tcMar>
            <w:vAlign w:val="center"/>
            <w:hideMark/>
          </w:tcPr>
          <w:p w:rsidR="003C4694" w:rsidRPr="008675D2" w:rsidRDefault="003C4694" w:rsidP="008675D2">
            <w:pPr>
              <w:widowControl/>
              <w:snapToGrid/>
              <w:jc w:val="left"/>
              <w:rPr>
                <w:sz w:val="28"/>
                <w:szCs w:val="28"/>
              </w:rPr>
            </w:pPr>
            <w:r w:rsidRPr="008675D2">
              <w:rPr>
                <w:sz w:val="28"/>
                <w:szCs w:val="28"/>
              </w:rPr>
              <w:t>спортивные залы</w:t>
            </w:r>
          </w:p>
        </w:tc>
        <w:tc>
          <w:tcPr>
            <w:tcW w:w="1668"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единица</w:t>
            </w:r>
          </w:p>
        </w:tc>
        <w:tc>
          <w:tcPr>
            <w:tcW w:w="1994" w:type="dxa"/>
            <w:shd w:val="clear" w:color="auto" w:fill="FFFFFF"/>
            <w:vAlign w:val="center"/>
            <w:hideMark/>
          </w:tcPr>
          <w:p w:rsidR="003C4694" w:rsidRPr="008675D2" w:rsidRDefault="003C4694" w:rsidP="008675D2">
            <w:pPr>
              <w:widowControl/>
              <w:snapToGrid/>
              <w:jc w:val="center"/>
              <w:rPr>
                <w:sz w:val="28"/>
                <w:szCs w:val="28"/>
              </w:rPr>
            </w:pPr>
            <w:r w:rsidRPr="008675D2">
              <w:rPr>
                <w:sz w:val="28"/>
                <w:szCs w:val="28"/>
              </w:rPr>
              <w:t>1</w:t>
            </w:r>
          </w:p>
        </w:tc>
      </w:tr>
    </w:tbl>
    <w:p w:rsidR="003C4694" w:rsidRPr="008675D2" w:rsidRDefault="003C4694" w:rsidP="00F753F2">
      <w:pPr>
        <w:pStyle w:val="01"/>
        <w:spacing w:after="0" w:line="240" w:lineRule="auto"/>
        <w:ind w:left="0" w:firstLine="567"/>
        <w:rPr>
          <w:rFonts w:ascii="Times New Roman" w:hAnsi="Times New Roman"/>
          <w:sz w:val="28"/>
        </w:rPr>
      </w:pPr>
      <w:r w:rsidRPr="008675D2">
        <w:rPr>
          <w:rFonts w:ascii="Times New Roman" w:hAnsi="Times New Roman"/>
          <w:sz w:val="28"/>
        </w:rPr>
        <w:t>Большие трудности испытывает физкультурно-оздоровительная и спортивная работа среди трудящихся. В рамках развития человеческого капитала и сохранения здоровья населения становится вопрос об эффективности функционирования сферы физической культуры и спорта. Обеспечение условий для развития на территории муниципального образования Калужское сельское поселение физической культуры и массового спорта, организация проведения официальных физкультурно-оздоровительных и спортивных мероприятий относятся непосредственно к компетенции органов местного самоуправления.</w:t>
      </w:r>
    </w:p>
    <w:p w:rsidR="003C4694" w:rsidRPr="008675D2" w:rsidRDefault="003C4694" w:rsidP="00F753F2">
      <w:pPr>
        <w:pStyle w:val="16"/>
        <w:shd w:val="clear" w:color="auto" w:fill="auto"/>
        <w:spacing w:line="240" w:lineRule="auto"/>
        <w:ind w:firstLine="567"/>
        <w:jc w:val="both"/>
        <w:rPr>
          <w:sz w:val="28"/>
          <w:szCs w:val="28"/>
        </w:rPr>
      </w:pPr>
      <w:r w:rsidRPr="008675D2">
        <w:rPr>
          <w:sz w:val="28"/>
          <w:szCs w:val="28"/>
        </w:rPr>
        <w:t xml:space="preserve">Основными направлениями принимаемых мер в развитии массовой </w:t>
      </w:r>
      <w:r w:rsidRPr="008675D2">
        <w:rPr>
          <w:sz w:val="28"/>
          <w:szCs w:val="28"/>
        </w:rPr>
        <w:lastRenderedPageBreak/>
        <w:t xml:space="preserve">физической культуры и спорта являются развитие физической культуры и спорта в образовательных учреждениях, развитие адаптивной физической культуры. </w:t>
      </w:r>
    </w:p>
    <w:p w:rsidR="003C4694" w:rsidRPr="008675D2" w:rsidRDefault="003C4694" w:rsidP="00F753F2">
      <w:pPr>
        <w:pStyle w:val="16"/>
        <w:shd w:val="clear" w:color="auto" w:fill="auto"/>
        <w:spacing w:line="240" w:lineRule="auto"/>
        <w:ind w:firstLine="567"/>
        <w:jc w:val="both"/>
        <w:rPr>
          <w:sz w:val="28"/>
          <w:szCs w:val="28"/>
        </w:rPr>
      </w:pPr>
      <w:r w:rsidRPr="008675D2">
        <w:rPr>
          <w:sz w:val="28"/>
          <w:szCs w:val="28"/>
        </w:rPr>
        <w:t xml:space="preserve">Сохранение и развитие существующей системы физической культуры и спорта, расширение круга занимающихся физической культурой, повышение качества спортивной подготовки и безопасности занятий требуют реализации комплексного подхода к развитию физической культуры и спорта в Калужском сельском поселении. </w:t>
      </w:r>
    </w:p>
    <w:p w:rsidR="003C4694" w:rsidRDefault="003C4694" w:rsidP="00F753F2">
      <w:pPr>
        <w:ind w:firstLine="567"/>
        <w:rPr>
          <w:sz w:val="28"/>
          <w:szCs w:val="28"/>
        </w:rPr>
      </w:pPr>
    </w:p>
    <w:p w:rsidR="00F1608F" w:rsidRPr="008675D2" w:rsidRDefault="00C7173F" w:rsidP="008675D2">
      <w:pPr>
        <w:widowControl/>
        <w:snapToGrid/>
        <w:jc w:val="center"/>
        <w:rPr>
          <w:sz w:val="28"/>
          <w:szCs w:val="28"/>
        </w:rPr>
      </w:pPr>
      <w:r w:rsidRPr="008675D2">
        <w:rPr>
          <w:b/>
          <w:sz w:val="28"/>
          <w:szCs w:val="28"/>
        </w:rPr>
        <w:t>2.3. 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p>
    <w:p w:rsidR="00C7173F" w:rsidRPr="008675D2" w:rsidRDefault="00C7173F" w:rsidP="008675D2">
      <w:pPr>
        <w:widowControl/>
        <w:snapToGrid/>
        <w:ind w:firstLine="709"/>
        <w:rPr>
          <w:b/>
          <w:sz w:val="28"/>
          <w:szCs w:val="28"/>
        </w:rPr>
      </w:pPr>
    </w:p>
    <w:p w:rsidR="00063E02" w:rsidRPr="008675D2" w:rsidRDefault="00063E02" w:rsidP="00F753F2">
      <w:pPr>
        <w:ind w:firstLine="567"/>
        <w:contextualSpacing/>
        <w:rPr>
          <w:sz w:val="28"/>
          <w:szCs w:val="28"/>
        </w:rPr>
      </w:pPr>
      <w:r w:rsidRPr="008675D2">
        <w:rPr>
          <w:sz w:val="28"/>
          <w:szCs w:val="28"/>
        </w:rPr>
        <w:t>Прогнозирование развития социальной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социальной инфраструктуры - это удовлетворение потребностей населения.</w:t>
      </w:r>
    </w:p>
    <w:p w:rsidR="003D59D7" w:rsidRPr="008675D2" w:rsidRDefault="003D59D7" w:rsidP="00F753F2">
      <w:pPr>
        <w:ind w:firstLine="567"/>
        <w:rPr>
          <w:sz w:val="28"/>
          <w:szCs w:val="28"/>
        </w:rPr>
      </w:pPr>
      <w:r w:rsidRPr="008675D2">
        <w:rPr>
          <w:sz w:val="28"/>
          <w:szCs w:val="28"/>
        </w:rPr>
        <w:t xml:space="preserve">Численность постоянного населения Калужского сельского поселения на 01.01.2017 года составляет </w:t>
      </w:r>
      <w:r w:rsidR="00055FC1">
        <w:rPr>
          <w:sz w:val="28"/>
          <w:szCs w:val="28"/>
        </w:rPr>
        <w:t>2005</w:t>
      </w:r>
      <w:r w:rsidRPr="008675D2">
        <w:rPr>
          <w:sz w:val="28"/>
          <w:szCs w:val="28"/>
        </w:rPr>
        <w:t xml:space="preserve"> человек (1,65 % от общей численности Северского района).</w:t>
      </w:r>
    </w:p>
    <w:p w:rsidR="003D59D7" w:rsidRPr="008675D2" w:rsidRDefault="003D59D7" w:rsidP="00F753F2">
      <w:pPr>
        <w:ind w:firstLine="567"/>
        <w:rPr>
          <w:sz w:val="28"/>
          <w:szCs w:val="28"/>
        </w:rPr>
      </w:pPr>
      <w:r w:rsidRPr="008675D2">
        <w:rPr>
          <w:sz w:val="28"/>
          <w:szCs w:val="28"/>
        </w:rPr>
        <w:t>Плотность населения на проектируемой территории составляет 12,7 чел</w:t>
      </w:r>
      <w:r w:rsidR="00055FC1">
        <w:rPr>
          <w:sz w:val="28"/>
          <w:szCs w:val="28"/>
        </w:rPr>
        <w:t>.</w:t>
      </w:r>
      <w:r w:rsidRPr="008675D2">
        <w:rPr>
          <w:sz w:val="28"/>
          <w:szCs w:val="28"/>
        </w:rPr>
        <w:t>/км</w:t>
      </w:r>
      <w:r w:rsidRPr="008675D2">
        <w:rPr>
          <w:sz w:val="28"/>
          <w:szCs w:val="28"/>
          <w:vertAlign w:val="superscript"/>
        </w:rPr>
        <w:t>2</w:t>
      </w:r>
      <w:r w:rsidRPr="008675D2">
        <w:rPr>
          <w:sz w:val="28"/>
          <w:szCs w:val="28"/>
        </w:rPr>
        <w:t>.</w:t>
      </w:r>
    </w:p>
    <w:p w:rsidR="003D59D7" w:rsidRPr="008675D2" w:rsidRDefault="003D59D7" w:rsidP="00F753F2">
      <w:pPr>
        <w:ind w:firstLine="567"/>
        <w:rPr>
          <w:sz w:val="28"/>
          <w:szCs w:val="28"/>
        </w:rPr>
      </w:pPr>
      <w:r w:rsidRPr="008675D2">
        <w:rPr>
          <w:sz w:val="28"/>
          <w:szCs w:val="28"/>
        </w:rPr>
        <w:t xml:space="preserve">Калужское сельское поселение входит в состав Северского района и включает в себя 2 населенных пункта: административный центр ст-ца Калужская и пос. Чибий. </w:t>
      </w:r>
    </w:p>
    <w:p w:rsidR="003D59D7" w:rsidRPr="008675D2" w:rsidRDefault="003D59D7" w:rsidP="00F753F2">
      <w:pPr>
        <w:ind w:firstLine="567"/>
        <w:rPr>
          <w:sz w:val="28"/>
          <w:szCs w:val="28"/>
        </w:rPr>
      </w:pPr>
    </w:p>
    <w:p w:rsidR="003D59D7" w:rsidRPr="008675D2" w:rsidRDefault="003D59D7" w:rsidP="00F753F2">
      <w:pPr>
        <w:ind w:firstLine="567"/>
        <w:jc w:val="left"/>
        <w:rPr>
          <w:sz w:val="28"/>
          <w:szCs w:val="28"/>
        </w:rPr>
      </w:pPr>
      <w:r w:rsidRPr="008675D2">
        <w:rPr>
          <w:sz w:val="28"/>
          <w:szCs w:val="28"/>
        </w:rPr>
        <w:t>Таблица</w:t>
      </w:r>
      <w:r w:rsidR="003F4EC8" w:rsidRPr="008675D2">
        <w:rPr>
          <w:sz w:val="28"/>
          <w:szCs w:val="28"/>
        </w:rPr>
        <w:t xml:space="preserve"> 14</w:t>
      </w:r>
    </w:p>
    <w:p w:rsidR="003D59D7" w:rsidRPr="008675D2" w:rsidRDefault="003D59D7" w:rsidP="008675D2">
      <w:pPr>
        <w:ind w:firstLine="708"/>
        <w:jc w:val="center"/>
        <w:rPr>
          <w:sz w:val="28"/>
          <w:szCs w:val="28"/>
        </w:rPr>
      </w:pPr>
      <w:r w:rsidRPr="008675D2">
        <w:rPr>
          <w:sz w:val="28"/>
          <w:szCs w:val="28"/>
        </w:rPr>
        <w:t xml:space="preserve">Характеристика населенных пунктов, </w:t>
      </w:r>
      <w:r w:rsidRPr="008675D2">
        <w:rPr>
          <w:sz w:val="28"/>
          <w:szCs w:val="28"/>
        </w:rPr>
        <w:br/>
        <w:t>входящих в состав Калужского сельского поселения</w:t>
      </w:r>
    </w:p>
    <w:tbl>
      <w:tblPr>
        <w:tblW w:w="0" w:type="auto"/>
        <w:tblInd w:w="88" w:type="dxa"/>
        <w:tblLayout w:type="fixed"/>
        <w:tblLook w:val="0000" w:firstRow="0" w:lastRow="0" w:firstColumn="0" w:lastColumn="0" w:noHBand="0" w:noVBand="0"/>
      </w:tblPr>
      <w:tblGrid>
        <w:gridCol w:w="594"/>
        <w:gridCol w:w="2823"/>
        <w:gridCol w:w="1984"/>
        <w:gridCol w:w="1985"/>
        <w:gridCol w:w="1995"/>
      </w:tblGrid>
      <w:tr w:rsidR="003D59D7" w:rsidRPr="008675D2" w:rsidTr="003D59D7">
        <w:trPr>
          <w:trHeight w:val="340"/>
        </w:trPr>
        <w:tc>
          <w:tcPr>
            <w:tcW w:w="594"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 п/п</w:t>
            </w:r>
          </w:p>
        </w:tc>
        <w:tc>
          <w:tcPr>
            <w:tcW w:w="2823"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Наименование населенного пункта</w:t>
            </w:r>
          </w:p>
        </w:tc>
        <w:tc>
          <w:tcPr>
            <w:tcW w:w="1984"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Численность населения, чел.</w:t>
            </w:r>
          </w:p>
        </w:tc>
        <w:tc>
          <w:tcPr>
            <w:tcW w:w="1985"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Площадь населенного пункта, га</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Плотность населения населенных пунктов, чел/га</w:t>
            </w:r>
          </w:p>
        </w:tc>
      </w:tr>
      <w:tr w:rsidR="003D59D7" w:rsidRPr="00F753F2" w:rsidTr="00D81725">
        <w:trPr>
          <w:trHeight w:val="340"/>
        </w:trPr>
        <w:tc>
          <w:tcPr>
            <w:tcW w:w="594" w:type="dxa"/>
            <w:tcBorders>
              <w:left w:val="single" w:sz="4" w:space="0" w:color="000000"/>
              <w:bottom w:val="single" w:sz="4" w:space="0" w:color="000000"/>
            </w:tcBorders>
            <w:shd w:val="clear" w:color="auto" w:fill="auto"/>
            <w:vAlign w:val="center"/>
          </w:tcPr>
          <w:p w:rsidR="003D59D7" w:rsidRPr="00055FC1" w:rsidRDefault="003D59D7" w:rsidP="008675D2">
            <w:pPr>
              <w:jc w:val="center"/>
              <w:rPr>
                <w:sz w:val="28"/>
                <w:szCs w:val="28"/>
              </w:rPr>
            </w:pPr>
            <w:r w:rsidRPr="00055FC1">
              <w:rPr>
                <w:sz w:val="28"/>
                <w:szCs w:val="28"/>
              </w:rPr>
              <w:t>1</w:t>
            </w:r>
          </w:p>
        </w:tc>
        <w:tc>
          <w:tcPr>
            <w:tcW w:w="2823" w:type="dxa"/>
            <w:tcBorders>
              <w:left w:val="single" w:sz="4" w:space="0" w:color="000000"/>
              <w:bottom w:val="single" w:sz="4" w:space="0" w:color="000000"/>
            </w:tcBorders>
            <w:shd w:val="clear" w:color="auto" w:fill="auto"/>
            <w:vAlign w:val="center"/>
          </w:tcPr>
          <w:p w:rsidR="003D59D7" w:rsidRPr="00055FC1" w:rsidRDefault="003D59D7" w:rsidP="008675D2">
            <w:pPr>
              <w:rPr>
                <w:sz w:val="28"/>
                <w:szCs w:val="28"/>
              </w:rPr>
            </w:pPr>
            <w:r w:rsidRPr="00055FC1">
              <w:rPr>
                <w:sz w:val="28"/>
                <w:szCs w:val="28"/>
              </w:rPr>
              <w:t>станица Калужская</w:t>
            </w:r>
          </w:p>
        </w:tc>
        <w:tc>
          <w:tcPr>
            <w:tcW w:w="1984" w:type="dxa"/>
            <w:tcBorders>
              <w:top w:val="single" w:sz="4" w:space="0" w:color="000000"/>
              <w:left w:val="single" w:sz="4" w:space="0" w:color="000000"/>
              <w:bottom w:val="single" w:sz="4" w:space="0" w:color="000000"/>
            </w:tcBorders>
            <w:shd w:val="clear" w:color="auto" w:fill="auto"/>
            <w:vAlign w:val="center"/>
          </w:tcPr>
          <w:p w:rsidR="003D59D7" w:rsidRPr="00055FC1" w:rsidRDefault="003D59D7" w:rsidP="00055FC1">
            <w:pPr>
              <w:jc w:val="center"/>
              <w:rPr>
                <w:sz w:val="28"/>
                <w:szCs w:val="28"/>
              </w:rPr>
            </w:pPr>
            <w:r w:rsidRPr="00055FC1">
              <w:rPr>
                <w:sz w:val="28"/>
                <w:szCs w:val="28"/>
              </w:rPr>
              <w:t>19</w:t>
            </w:r>
            <w:r w:rsidR="00055FC1">
              <w:rPr>
                <w:sz w:val="28"/>
                <w:szCs w:val="28"/>
              </w:rPr>
              <w:t>7</w:t>
            </w:r>
            <w:r w:rsidRPr="00055FC1">
              <w:rPr>
                <w:sz w:val="28"/>
                <w:szCs w:val="28"/>
              </w:rPr>
              <w:t>5</w:t>
            </w:r>
          </w:p>
        </w:tc>
        <w:tc>
          <w:tcPr>
            <w:tcW w:w="1985" w:type="dxa"/>
            <w:tcBorders>
              <w:top w:val="single" w:sz="4" w:space="0" w:color="000000"/>
              <w:left w:val="single" w:sz="4" w:space="0" w:color="000000"/>
              <w:bottom w:val="single" w:sz="4" w:space="0" w:color="000000"/>
            </w:tcBorders>
            <w:shd w:val="clear" w:color="auto" w:fill="auto"/>
            <w:vAlign w:val="center"/>
          </w:tcPr>
          <w:p w:rsidR="003D59D7" w:rsidRPr="00055FC1" w:rsidRDefault="003D59D7" w:rsidP="008675D2">
            <w:pPr>
              <w:jc w:val="center"/>
              <w:rPr>
                <w:sz w:val="28"/>
                <w:szCs w:val="28"/>
              </w:rPr>
            </w:pPr>
            <w:r w:rsidRPr="00055FC1">
              <w:rPr>
                <w:sz w:val="28"/>
                <w:szCs w:val="28"/>
              </w:rPr>
              <w:t>777,3</w:t>
            </w:r>
          </w:p>
        </w:tc>
        <w:tc>
          <w:tcPr>
            <w:tcW w:w="1995" w:type="dxa"/>
            <w:tcBorders>
              <w:left w:val="single" w:sz="4" w:space="0" w:color="000000"/>
              <w:bottom w:val="single" w:sz="4" w:space="0" w:color="000000"/>
              <w:right w:val="single" w:sz="4" w:space="0" w:color="000000"/>
            </w:tcBorders>
            <w:shd w:val="clear" w:color="auto" w:fill="auto"/>
            <w:vAlign w:val="center"/>
          </w:tcPr>
          <w:p w:rsidR="003D59D7" w:rsidRPr="00055FC1" w:rsidRDefault="003D59D7" w:rsidP="008675D2">
            <w:pPr>
              <w:jc w:val="center"/>
              <w:rPr>
                <w:sz w:val="28"/>
                <w:szCs w:val="28"/>
              </w:rPr>
            </w:pPr>
            <w:r w:rsidRPr="00055FC1">
              <w:rPr>
                <w:sz w:val="28"/>
                <w:szCs w:val="28"/>
              </w:rPr>
              <w:t>2,4</w:t>
            </w:r>
          </w:p>
        </w:tc>
      </w:tr>
      <w:tr w:rsidR="003D59D7" w:rsidRPr="008675D2" w:rsidTr="00D81725">
        <w:trPr>
          <w:trHeight w:val="340"/>
        </w:trPr>
        <w:tc>
          <w:tcPr>
            <w:tcW w:w="594" w:type="dxa"/>
            <w:tcBorders>
              <w:left w:val="single" w:sz="4" w:space="0" w:color="000000"/>
              <w:bottom w:val="single" w:sz="4" w:space="0" w:color="000000"/>
            </w:tcBorders>
            <w:shd w:val="clear" w:color="auto" w:fill="auto"/>
            <w:vAlign w:val="center"/>
          </w:tcPr>
          <w:p w:rsidR="003D59D7" w:rsidRPr="00055FC1" w:rsidRDefault="003D59D7" w:rsidP="008675D2">
            <w:pPr>
              <w:jc w:val="center"/>
              <w:rPr>
                <w:sz w:val="28"/>
                <w:szCs w:val="28"/>
              </w:rPr>
            </w:pPr>
            <w:r w:rsidRPr="00055FC1">
              <w:rPr>
                <w:sz w:val="28"/>
                <w:szCs w:val="28"/>
              </w:rPr>
              <w:t>2</w:t>
            </w:r>
          </w:p>
        </w:tc>
        <w:tc>
          <w:tcPr>
            <w:tcW w:w="2823" w:type="dxa"/>
            <w:tcBorders>
              <w:left w:val="single" w:sz="4" w:space="0" w:color="000000"/>
              <w:bottom w:val="single" w:sz="4" w:space="0" w:color="000000"/>
            </w:tcBorders>
            <w:shd w:val="clear" w:color="auto" w:fill="auto"/>
            <w:vAlign w:val="center"/>
          </w:tcPr>
          <w:p w:rsidR="003D59D7" w:rsidRPr="00055FC1" w:rsidRDefault="003D59D7" w:rsidP="008675D2">
            <w:pPr>
              <w:rPr>
                <w:sz w:val="28"/>
                <w:szCs w:val="28"/>
              </w:rPr>
            </w:pPr>
            <w:r w:rsidRPr="00055FC1">
              <w:rPr>
                <w:sz w:val="28"/>
                <w:szCs w:val="28"/>
              </w:rPr>
              <w:t>поселок Чибий</w:t>
            </w:r>
          </w:p>
        </w:tc>
        <w:tc>
          <w:tcPr>
            <w:tcW w:w="1984" w:type="dxa"/>
            <w:tcBorders>
              <w:top w:val="single" w:sz="4" w:space="0" w:color="000000"/>
              <w:left w:val="single" w:sz="4" w:space="0" w:color="000000"/>
              <w:bottom w:val="single" w:sz="4" w:space="0" w:color="000000"/>
            </w:tcBorders>
            <w:shd w:val="clear" w:color="auto" w:fill="auto"/>
            <w:vAlign w:val="center"/>
          </w:tcPr>
          <w:p w:rsidR="003D59D7" w:rsidRPr="00055FC1" w:rsidRDefault="003D59D7" w:rsidP="008675D2">
            <w:pPr>
              <w:jc w:val="center"/>
              <w:rPr>
                <w:sz w:val="28"/>
                <w:szCs w:val="28"/>
              </w:rPr>
            </w:pPr>
            <w:r w:rsidRPr="00055FC1">
              <w:rPr>
                <w:sz w:val="28"/>
                <w:szCs w:val="28"/>
              </w:rPr>
              <w:t>30</w:t>
            </w:r>
          </w:p>
        </w:tc>
        <w:tc>
          <w:tcPr>
            <w:tcW w:w="1985" w:type="dxa"/>
            <w:tcBorders>
              <w:top w:val="single" w:sz="4" w:space="0" w:color="000000"/>
              <w:left w:val="single" w:sz="4" w:space="0" w:color="000000"/>
              <w:bottom w:val="single" w:sz="4" w:space="0" w:color="000000"/>
            </w:tcBorders>
            <w:shd w:val="clear" w:color="auto" w:fill="auto"/>
            <w:vAlign w:val="center"/>
          </w:tcPr>
          <w:p w:rsidR="003D59D7" w:rsidRPr="00055FC1" w:rsidRDefault="003D59D7" w:rsidP="008675D2">
            <w:pPr>
              <w:jc w:val="center"/>
              <w:rPr>
                <w:sz w:val="28"/>
                <w:szCs w:val="28"/>
              </w:rPr>
            </w:pPr>
            <w:r w:rsidRPr="00055FC1">
              <w:rPr>
                <w:sz w:val="28"/>
                <w:szCs w:val="28"/>
              </w:rPr>
              <w:t>18</w:t>
            </w:r>
          </w:p>
        </w:tc>
        <w:tc>
          <w:tcPr>
            <w:tcW w:w="1995" w:type="dxa"/>
            <w:tcBorders>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jc w:val="center"/>
              <w:rPr>
                <w:sz w:val="28"/>
                <w:szCs w:val="28"/>
              </w:rPr>
            </w:pPr>
            <w:r w:rsidRPr="00055FC1">
              <w:rPr>
                <w:sz w:val="28"/>
                <w:szCs w:val="28"/>
              </w:rPr>
              <w:t>1,3</w:t>
            </w:r>
          </w:p>
        </w:tc>
      </w:tr>
      <w:tr w:rsidR="003D59D7" w:rsidRPr="008675D2" w:rsidTr="00D81725">
        <w:trPr>
          <w:trHeight w:val="340"/>
        </w:trPr>
        <w:tc>
          <w:tcPr>
            <w:tcW w:w="594"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p>
        </w:tc>
        <w:tc>
          <w:tcPr>
            <w:tcW w:w="2823"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rPr>
                <w:sz w:val="28"/>
                <w:szCs w:val="28"/>
              </w:rPr>
            </w:pPr>
            <w:r w:rsidRPr="008675D2">
              <w:rPr>
                <w:sz w:val="28"/>
                <w:szCs w:val="28"/>
              </w:rPr>
              <w:t>ВСЕГО</w:t>
            </w:r>
          </w:p>
        </w:tc>
        <w:tc>
          <w:tcPr>
            <w:tcW w:w="1984" w:type="dxa"/>
            <w:tcBorders>
              <w:top w:val="single" w:sz="4" w:space="0" w:color="000000"/>
              <w:left w:val="single" w:sz="4" w:space="0" w:color="000000"/>
              <w:bottom w:val="single" w:sz="4" w:space="0" w:color="000000"/>
            </w:tcBorders>
            <w:shd w:val="clear" w:color="auto" w:fill="auto"/>
            <w:vAlign w:val="center"/>
          </w:tcPr>
          <w:p w:rsidR="003D59D7" w:rsidRPr="008675D2" w:rsidRDefault="00055FC1" w:rsidP="008675D2">
            <w:pPr>
              <w:tabs>
                <w:tab w:val="left" w:pos="1768"/>
              </w:tabs>
              <w:jc w:val="center"/>
              <w:rPr>
                <w:bCs/>
                <w:sz w:val="28"/>
                <w:szCs w:val="28"/>
              </w:rPr>
            </w:pPr>
            <w:r>
              <w:rPr>
                <w:sz w:val="28"/>
                <w:szCs w:val="28"/>
              </w:rPr>
              <w:t>2005</w:t>
            </w:r>
          </w:p>
        </w:tc>
        <w:tc>
          <w:tcPr>
            <w:tcW w:w="1985"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r w:rsidRPr="008675D2">
              <w:rPr>
                <w:bCs/>
                <w:sz w:val="28"/>
                <w:szCs w:val="28"/>
              </w:rPr>
              <w:t>795,3</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2,4</w:t>
            </w:r>
          </w:p>
        </w:tc>
      </w:tr>
    </w:tbl>
    <w:p w:rsidR="003D59D7" w:rsidRPr="008675D2" w:rsidRDefault="003D59D7" w:rsidP="008675D2">
      <w:pPr>
        <w:ind w:firstLine="708"/>
        <w:jc w:val="right"/>
        <w:rPr>
          <w:sz w:val="28"/>
          <w:szCs w:val="28"/>
        </w:rPr>
      </w:pPr>
    </w:p>
    <w:p w:rsidR="003D59D7" w:rsidRPr="008675D2" w:rsidRDefault="003D59D7" w:rsidP="008675D2">
      <w:pPr>
        <w:ind w:firstLine="709"/>
        <w:jc w:val="left"/>
        <w:rPr>
          <w:sz w:val="28"/>
          <w:szCs w:val="28"/>
        </w:rPr>
      </w:pPr>
      <w:r w:rsidRPr="008675D2">
        <w:rPr>
          <w:sz w:val="28"/>
          <w:szCs w:val="28"/>
        </w:rPr>
        <w:t xml:space="preserve">Рисунок </w:t>
      </w:r>
      <w:r w:rsidR="003F4EC8" w:rsidRPr="008675D2">
        <w:rPr>
          <w:sz w:val="28"/>
          <w:szCs w:val="28"/>
        </w:rPr>
        <w:t>1</w:t>
      </w:r>
    </w:p>
    <w:p w:rsidR="003D59D7" w:rsidRPr="008675D2" w:rsidRDefault="003D59D7" w:rsidP="008675D2">
      <w:pPr>
        <w:jc w:val="center"/>
        <w:rPr>
          <w:sz w:val="28"/>
          <w:szCs w:val="28"/>
        </w:rPr>
      </w:pPr>
      <w:r w:rsidRPr="008675D2">
        <w:rPr>
          <w:sz w:val="28"/>
          <w:szCs w:val="28"/>
        </w:rPr>
        <w:t>Численность населения Калужского сельского поселения в разрезе</w:t>
      </w:r>
    </w:p>
    <w:p w:rsidR="003D59D7" w:rsidRPr="008675D2" w:rsidRDefault="003D59D7" w:rsidP="008675D2">
      <w:pPr>
        <w:jc w:val="center"/>
        <w:rPr>
          <w:sz w:val="28"/>
          <w:szCs w:val="28"/>
          <w:shd w:val="clear" w:color="auto" w:fill="C0C0C0"/>
        </w:rPr>
      </w:pPr>
      <w:r w:rsidRPr="008675D2">
        <w:rPr>
          <w:sz w:val="28"/>
          <w:szCs w:val="28"/>
        </w:rPr>
        <w:t xml:space="preserve">населенных пунктов по состоянию на 01.01.2017 г., всего </w:t>
      </w:r>
      <w:r w:rsidR="00055FC1">
        <w:rPr>
          <w:sz w:val="28"/>
          <w:szCs w:val="28"/>
        </w:rPr>
        <w:t>2005</w:t>
      </w:r>
      <w:r w:rsidRPr="008675D2">
        <w:rPr>
          <w:sz w:val="28"/>
          <w:szCs w:val="28"/>
        </w:rPr>
        <w:t xml:space="preserve"> чел.</w:t>
      </w:r>
    </w:p>
    <w:p w:rsidR="003D59D7" w:rsidRPr="008675D2" w:rsidRDefault="003D59D7" w:rsidP="008675D2">
      <w:pPr>
        <w:rPr>
          <w:i/>
          <w:sz w:val="28"/>
          <w:szCs w:val="28"/>
        </w:rPr>
      </w:pPr>
      <w:r w:rsidRPr="008675D2">
        <w:rPr>
          <w:i/>
          <w:noProof/>
          <w:sz w:val="28"/>
          <w:szCs w:val="28"/>
        </w:rPr>
        <w:lastRenderedPageBreak/>
        <w:drawing>
          <wp:inline distT="0" distB="0" distL="0" distR="0">
            <wp:extent cx="4371975" cy="164782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D47D6" w:rsidRPr="008675D2" w:rsidRDefault="004D47D6" w:rsidP="008675D2">
      <w:pPr>
        <w:rPr>
          <w:sz w:val="28"/>
          <w:szCs w:val="28"/>
        </w:rPr>
      </w:pPr>
      <w:r w:rsidRPr="008675D2">
        <w:rPr>
          <w:sz w:val="28"/>
          <w:szCs w:val="28"/>
        </w:rPr>
        <w:t xml:space="preserve">Рисунок </w:t>
      </w:r>
      <w:r w:rsidR="003F4EC8" w:rsidRPr="008675D2">
        <w:rPr>
          <w:sz w:val="28"/>
          <w:szCs w:val="28"/>
        </w:rPr>
        <w:t>2</w:t>
      </w:r>
    </w:p>
    <w:p w:rsidR="004D47D6" w:rsidRPr="008675D2" w:rsidRDefault="004D47D6" w:rsidP="008675D2">
      <w:pPr>
        <w:jc w:val="center"/>
        <w:rPr>
          <w:sz w:val="28"/>
          <w:szCs w:val="28"/>
        </w:rPr>
      </w:pPr>
      <w:r w:rsidRPr="008675D2">
        <w:rPr>
          <w:sz w:val="28"/>
          <w:szCs w:val="28"/>
        </w:rPr>
        <w:t>Площадь земель населенных пунктов</w:t>
      </w:r>
    </w:p>
    <w:p w:rsidR="004D47D6" w:rsidRPr="008675D2" w:rsidRDefault="004D47D6" w:rsidP="008675D2">
      <w:pPr>
        <w:jc w:val="center"/>
        <w:rPr>
          <w:sz w:val="28"/>
          <w:szCs w:val="28"/>
        </w:rPr>
      </w:pPr>
      <w:r w:rsidRPr="008675D2">
        <w:rPr>
          <w:sz w:val="28"/>
          <w:szCs w:val="28"/>
        </w:rPr>
        <w:t>Калужского сельского поселения по состоянию на 01.01.2017 г.</w:t>
      </w:r>
    </w:p>
    <w:p w:rsidR="004D47D6" w:rsidRPr="008675D2" w:rsidRDefault="004D47D6" w:rsidP="008675D2">
      <w:pPr>
        <w:jc w:val="center"/>
        <w:rPr>
          <w:sz w:val="28"/>
          <w:szCs w:val="28"/>
        </w:rPr>
      </w:pPr>
    </w:p>
    <w:p w:rsidR="004D47D6" w:rsidRPr="008675D2" w:rsidRDefault="004D47D6" w:rsidP="008675D2">
      <w:pPr>
        <w:rPr>
          <w:sz w:val="28"/>
          <w:szCs w:val="28"/>
        </w:rPr>
      </w:pPr>
      <w:r w:rsidRPr="008675D2">
        <w:rPr>
          <w:noProof/>
          <w:sz w:val="28"/>
          <w:szCs w:val="28"/>
        </w:rPr>
        <w:drawing>
          <wp:inline distT="0" distB="0" distL="0" distR="0" wp14:anchorId="4B113CDF" wp14:editId="6F5909BB">
            <wp:extent cx="3619500" cy="1657259"/>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r="-32" b="-232"/>
                    <a:stretch>
                      <a:fillRect/>
                    </a:stretch>
                  </pic:blipFill>
                  <pic:spPr bwMode="auto">
                    <a:xfrm>
                      <a:off x="0" y="0"/>
                      <a:ext cx="3628237" cy="1661259"/>
                    </a:xfrm>
                    <a:prstGeom prst="rect">
                      <a:avLst/>
                    </a:prstGeom>
                    <a:solidFill>
                      <a:srgbClr val="FFFFFF">
                        <a:alpha val="0"/>
                      </a:srgbClr>
                    </a:solidFill>
                    <a:ln>
                      <a:noFill/>
                    </a:ln>
                  </pic:spPr>
                </pic:pic>
              </a:graphicData>
            </a:graphic>
          </wp:inline>
        </w:drawing>
      </w:r>
    </w:p>
    <w:p w:rsidR="004D47D6" w:rsidRPr="008675D2" w:rsidRDefault="004D47D6" w:rsidP="00F753F2">
      <w:pPr>
        <w:ind w:firstLine="567"/>
        <w:rPr>
          <w:sz w:val="28"/>
          <w:szCs w:val="28"/>
        </w:rPr>
      </w:pPr>
      <w:r w:rsidRPr="008675D2">
        <w:rPr>
          <w:sz w:val="28"/>
          <w:szCs w:val="28"/>
        </w:rPr>
        <w:t xml:space="preserve">На проектируемой территории сложилась моноцентричная система расселения населенных пунктов – 99 % населения сконцентрировано в ст-це Калужской и 1% – в пос. Чибий. </w:t>
      </w:r>
    </w:p>
    <w:p w:rsidR="003D59D7" w:rsidRPr="008675D2" w:rsidRDefault="003D59D7" w:rsidP="00F753F2">
      <w:pPr>
        <w:ind w:firstLine="567"/>
        <w:rPr>
          <w:sz w:val="28"/>
          <w:szCs w:val="28"/>
        </w:rPr>
      </w:pPr>
      <w:r w:rsidRPr="008675D2">
        <w:rPr>
          <w:sz w:val="28"/>
          <w:szCs w:val="28"/>
        </w:rPr>
        <w:t>По типологии населенных пунктов ст-ца Калужская относится к большим сельским населенным пунктам (от 1 до 3 тыс. человек), пос. Чибий – к малым (до 200 человек).</w:t>
      </w:r>
    </w:p>
    <w:p w:rsidR="003D59D7" w:rsidRPr="008675D2" w:rsidRDefault="003D59D7" w:rsidP="00F753F2">
      <w:pPr>
        <w:ind w:firstLine="567"/>
        <w:rPr>
          <w:spacing w:val="-4"/>
          <w:sz w:val="28"/>
          <w:szCs w:val="28"/>
        </w:rPr>
      </w:pPr>
      <w:r w:rsidRPr="008675D2">
        <w:rPr>
          <w:sz w:val="28"/>
          <w:szCs w:val="28"/>
        </w:rPr>
        <w:t>Плотность населения в границах Калужского сельского поселения низкая.</w:t>
      </w:r>
    </w:p>
    <w:p w:rsidR="003D59D7" w:rsidRPr="008675D2" w:rsidRDefault="003D59D7" w:rsidP="00F753F2">
      <w:pPr>
        <w:ind w:firstLine="567"/>
        <w:rPr>
          <w:rFonts w:eastAsia="Arial Unicode MS"/>
          <w:sz w:val="28"/>
          <w:szCs w:val="28"/>
        </w:rPr>
      </w:pPr>
      <w:r w:rsidRPr="008675D2">
        <w:rPr>
          <w:spacing w:val="-4"/>
          <w:sz w:val="28"/>
          <w:szCs w:val="28"/>
        </w:rPr>
        <w:t xml:space="preserve">Анализ демографических процессов сельских поселений Северского района показал, что по сравнению с другими муниципалитетами края для сельской местности данного района характерна более низкая рождаемость, смертность на уровне среднекраевых показателей, более низкий миграционный прирост. Если рассматривать динамику естественного и механического движения населения за последние несколько лет, то в сельской местности Северского района наблюдается незначительный рост рождаемости и снижение смертности. </w:t>
      </w:r>
    </w:p>
    <w:p w:rsidR="003D59D7" w:rsidRPr="008675D2" w:rsidRDefault="003D59D7" w:rsidP="00F753F2">
      <w:pPr>
        <w:ind w:firstLine="567"/>
        <w:rPr>
          <w:sz w:val="28"/>
          <w:szCs w:val="28"/>
        </w:rPr>
      </w:pPr>
      <w:r w:rsidRPr="008675D2">
        <w:rPr>
          <w:rFonts w:eastAsia="Arial Unicode MS"/>
          <w:sz w:val="28"/>
          <w:szCs w:val="28"/>
        </w:rPr>
        <w:t>В</w:t>
      </w:r>
      <w:r w:rsidRPr="008675D2">
        <w:rPr>
          <w:spacing w:val="-4"/>
          <w:sz w:val="28"/>
          <w:szCs w:val="28"/>
        </w:rPr>
        <w:t xml:space="preserve"> Калужском сельском поселении в период 2005-2009 годы наблюдается снижение рождаемости </w:t>
      </w:r>
      <w:r w:rsidR="00DD0BC1" w:rsidRPr="008675D2">
        <w:rPr>
          <w:spacing w:val="-4"/>
          <w:sz w:val="28"/>
          <w:szCs w:val="28"/>
        </w:rPr>
        <w:t>-</w:t>
      </w:r>
      <w:r w:rsidRPr="008675D2">
        <w:rPr>
          <w:spacing w:val="-4"/>
          <w:sz w:val="28"/>
          <w:szCs w:val="28"/>
        </w:rPr>
        <w:t xml:space="preserve"> с 13,9 до 10,4 человек на 1000 населения, смертность остается практически на одном и том же уровне </w:t>
      </w:r>
      <w:r w:rsidR="00DD0BC1" w:rsidRPr="008675D2">
        <w:rPr>
          <w:spacing w:val="-4"/>
          <w:sz w:val="28"/>
          <w:szCs w:val="28"/>
        </w:rPr>
        <w:t>-</w:t>
      </w:r>
      <w:r w:rsidRPr="008675D2">
        <w:rPr>
          <w:spacing w:val="-4"/>
          <w:sz w:val="28"/>
          <w:szCs w:val="28"/>
        </w:rPr>
        <w:t xml:space="preserve"> 11,2 – 11,0 человек на 1000 населения. Миграционный прирост населения невысок и в среднем составляет от 1 до 3 человек на 1000 населения, что значительно ниже среднекраевых показателей. </w:t>
      </w:r>
    </w:p>
    <w:p w:rsidR="003D59D7" w:rsidRPr="008675D2" w:rsidRDefault="003D59D7" w:rsidP="00F753F2">
      <w:pPr>
        <w:ind w:firstLine="567"/>
        <w:rPr>
          <w:sz w:val="28"/>
          <w:szCs w:val="28"/>
        </w:rPr>
      </w:pPr>
      <w:r w:rsidRPr="008675D2">
        <w:rPr>
          <w:sz w:val="28"/>
          <w:szCs w:val="28"/>
        </w:rPr>
        <w:t>Анализ половозрастной структуры показал, что на ближайшую перспективу 10-15 лет без учета миграционного движения складывается тенденция уменьшения доли трудоспособного населения и увеличения — нетрудоспособного, что повысит демографическую нагрузку на население и негативно скажется на формировании трудовых ресурсов.</w:t>
      </w:r>
    </w:p>
    <w:p w:rsidR="003D59D7" w:rsidRPr="008675D2" w:rsidRDefault="003D59D7" w:rsidP="00F753F2">
      <w:pPr>
        <w:ind w:firstLine="567"/>
        <w:rPr>
          <w:sz w:val="28"/>
          <w:szCs w:val="28"/>
        </w:rPr>
      </w:pPr>
      <w:r w:rsidRPr="008675D2">
        <w:rPr>
          <w:sz w:val="28"/>
          <w:szCs w:val="28"/>
        </w:rPr>
        <w:lastRenderedPageBreak/>
        <w:t xml:space="preserve">Увеличение категории нетрудоспособного населения помимо особенности сложившейся структуры и возрастных групп населения, также обусловлено складывающимися в стране тенденциями увеличения рождаемости и продолжительности жизни населения. </w:t>
      </w:r>
    </w:p>
    <w:p w:rsidR="003D59D7" w:rsidRPr="008675D2" w:rsidRDefault="003D59D7" w:rsidP="00F753F2">
      <w:pPr>
        <w:ind w:firstLine="567"/>
        <w:rPr>
          <w:sz w:val="28"/>
          <w:szCs w:val="28"/>
        </w:rPr>
      </w:pPr>
      <w:r w:rsidRPr="008675D2">
        <w:rPr>
          <w:sz w:val="28"/>
          <w:szCs w:val="28"/>
        </w:rPr>
        <w:t>В целом демографическая ситуация в Калужском сельском поселении повторяет районные и краевые проблемы и обстановку большинства районов Краснодарского края. Средний размер семьи в поселении составляет 2,1 человек.</w:t>
      </w:r>
    </w:p>
    <w:p w:rsidR="003D59D7" w:rsidRPr="008675D2" w:rsidRDefault="003D59D7" w:rsidP="00F753F2">
      <w:pPr>
        <w:ind w:firstLine="567"/>
        <w:rPr>
          <w:sz w:val="28"/>
          <w:szCs w:val="28"/>
        </w:rPr>
      </w:pPr>
      <w:r w:rsidRPr="008675D2">
        <w:rPr>
          <w:sz w:val="28"/>
          <w:szCs w:val="28"/>
        </w:rPr>
        <w:t>Характер рождаемости в настоящее время определяется массовым распространением малодетности (1-2 ребенка на одну семью). Характер смертности определяется практически необратимым процессом старения населения, регрессивной структурой населения, а также ростом смертности населения в трудоспособном возрасте, особенно у мужчин.</w:t>
      </w:r>
    </w:p>
    <w:p w:rsidR="003D59D7" w:rsidRPr="008675D2" w:rsidRDefault="003D59D7" w:rsidP="00F753F2">
      <w:pPr>
        <w:ind w:firstLine="567"/>
        <w:jc w:val="right"/>
        <w:rPr>
          <w:sz w:val="28"/>
          <w:szCs w:val="28"/>
        </w:rPr>
      </w:pPr>
    </w:p>
    <w:p w:rsidR="003D59D7" w:rsidRPr="008675D2" w:rsidRDefault="00DD0BC1" w:rsidP="00F753F2">
      <w:pPr>
        <w:ind w:firstLine="567"/>
        <w:jc w:val="left"/>
        <w:rPr>
          <w:sz w:val="28"/>
          <w:szCs w:val="28"/>
        </w:rPr>
      </w:pPr>
      <w:r w:rsidRPr="008675D2">
        <w:rPr>
          <w:sz w:val="28"/>
          <w:szCs w:val="28"/>
        </w:rPr>
        <w:t>Таблица</w:t>
      </w:r>
      <w:r w:rsidR="003F4EC8" w:rsidRPr="008675D2">
        <w:rPr>
          <w:sz w:val="28"/>
          <w:szCs w:val="28"/>
        </w:rPr>
        <w:t xml:space="preserve"> 15</w:t>
      </w:r>
    </w:p>
    <w:p w:rsidR="003D59D7" w:rsidRPr="008675D2" w:rsidRDefault="003D59D7" w:rsidP="008675D2">
      <w:pPr>
        <w:ind w:firstLine="425"/>
        <w:jc w:val="center"/>
        <w:rPr>
          <w:b/>
          <w:sz w:val="28"/>
          <w:szCs w:val="28"/>
        </w:rPr>
      </w:pPr>
      <w:r w:rsidRPr="008675D2">
        <w:rPr>
          <w:sz w:val="28"/>
          <w:szCs w:val="28"/>
        </w:rPr>
        <w:t xml:space="preserve">Возрастная структура населения Калужского сельского поселения </w:t>
      </w:r>
      <w:r w:rsidRPr="008675D2">
        <w:rPr>
          <w:sz w:val="28"/>
          <w:szCs w:val="28"/>
        </w:rPr>
        <w:br/>
        <w:t>(с учетом категории временно отсутствующего населения)</w:t>
      </w:r>
    </w:p>
    <w:tbl>
      <w:tblPr>
        <w:tblW w:w="9243" w:type="dxa"/>
        <w:tblInd w:w="108" w:type="dxa"/>
        <w:tblLayout w:type="fixed"/>
        <w:tblLook w:val="0000" w:firstRow="0" w:lastRow="0" w:firstColumn="0" w:lastColumn="0" w:noHBand="0" w:noVBand="0"/>
      </w:tblPr>
      <w:tblGrid>
        <w:gridCol w:w="4678"/>
        <w:gridCol w:w="3119"/>
        <w:gridCol w:w="1446"/>
      </w:tblGrid>
      <w:tr w:rsidR="003D59D7" w:rsidRPr="008675D2" w:rsidTr="00DD0BC1">
        <w:trPr>
          <w:trHeight w:val="454"/>
        </w:trPr>
        <w:tc>
          <w:tcPr>
            <w:tcW w:w="4678"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ind w:firstLine="34"/>
              <w:jc w:val="center"/>
              <w:rPr>
                <w:sz w:val="28"/>
                <w:szCs w:val="28"/>
              </w:rPr>
            </w:pPr>
            <w:r w:rsidRPr="008675D2">
              <w:rPr>
                <w:sz w:val="28"/>
                <w:szCs w:val="28"/>
              </w:rPr>
              <w:t>Категория населения</w:t>
            </w:r>
          </w:p>
        </w:tc>
        <w:tc>
          <w:tcPr>
            <w:tcW w:w="3119"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ind w:firstLine="34"/>
              <w:jc w:val="center"/>
              <w:rPr>
                <w:sz w:val="28"/>
                <w:szCs w:val="28"/>
              </w:rPr>
            </w:pPr>
            <w:r w:rsidRPr="008675D2">
              <w:rPr>
                <w:sz w:val="28"/>
                <w:szCs w:val="28"/>
              </w:rPr>
              <w:t>Численность, чел.</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ind w:firstLine="34"/>
              <w:jc w:val="center"/>
              <w:rPr>
                <w:sz w:val="28"/>
                <w:szCs w:val="28"/>
              </w:rPr>
            </w:pPr>
            <w:r w:rsidRPr="008675D2">
              <w:rPr>
                <w:sz w:val="28"/>
                <w:szCs w:val="28"/>
              </w:rPr>
              <w:t>Доля, %</w:t>
            </w:r>
          </w:p>
        </w:tc>
      </w:tr>
      <w:tr w:rsidR="003D59D7" w:rsidRPr="008675D2" w:rsidTr="00DD0BC1">
        <w:trPr>
          <w:trHeight w:val="340"/>
        </w:trPr>
        <w:tc>
          <w:tcPr>
            <w:tcW w:w="4678"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rPr>
                <w:color w:val="000000"/>
                <w:sz w:val="28"/>
                <w:szCs w:val="28"/>
              </w:rPr>
            </w:pPr>
            <w:r w:rsidRPr="008675D2">
              <w:rPr>
                <w:sz w:val="28"/>
                <w:szCs w:val="28"/>
              </w:rPr>
              <w:t>- моложе трудоспособного возраста</w:t>
            </w:r>
          </w:p>
        </w:tc>
        <w:tc>
          <w:tcPr>
            <w:tcW w:w="3119"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color w:val="000000"/>
                <w:sz w:val="28"/>
                <w:szCs w:val="28"/>
              </w:rPr>
            </w:pPr>
            <w:r w:rsidRPr="008675D2">
              <w:rPr>
                <w:color w:val="000000"/>
                <w:sz w:val="28"/>
                <w:szCs w:val="28"/>
              </w:rPr>
              <w:t>364</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jc w:val="center"/>
              <w:rPr>
                <w:sz w:val="28"/>
                <w:szCs w:val="28"/>
              </w:rPr>
            </w:pPr>
            <w:r w:rsidRPr="008675D2">
              <w:rPr>
                <w:color w:val="000000"/>
                <w:sz w:val="28"/>
                <w:szCs w:val="28"/>
              </w:rPr>
              <w:t>19,0</w:t>
            </w:r>
          </w:p>
        </w:tc>
      </w:tr>
      <w:tr w:rsidR="003D59D7" w:rsidRPr="008675D2" w:rsidTr="00DD0BC1">
        <w:trPr>
          <w:trHeight w:val="340"/>
        </w:trPr>
        <w:tc>
          <w:tcPr>
            <w:tcW w:w="4678"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rPr>
                <w:color w:val="000000"/>
                <w:sz w:val="28"/>
                <w:szCs w:val="28"/>
              </w:rPr>
            </w:pPr>
            <w:r w:rsidRPr="008675D2">
              <w:rPr>
                <w:sz w:val="28"/>
                <w:szCs w:val="28"/>
              </w:rPr>
              <w:t>- трудоспособного возраста</w:t>
            </w:r>
          </w:p>
        </w:tc>
        <w:tc>
          <w:tcPr>
            <w:tcW w:w="3119"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color w:val="000000"/>
                <w:sz w:val="28"/>
                <w:szCs w:val="28"/>
              </w:rPr>
            </w:pPr>
            <w:r w:rsidRPr="008675D2">
              <w:rPr>
                <w:color w:val="000000"/>
                <w:sz w:val="28"/>
                <w:szCs w:val="28"/>
              </w:rPr>
              <w:t>1110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jc w:val="center"/>
              <w:rPr>
                <w:sz w:val="28"/>
                <w:szCs w:val="28"/>
              </w:rPr>
            </w:pPr>
            <w:r w:rsidRPr="008675D2">
              <w:rPr>
                <w:color w:val="000000"/>
                <w:sz w:val="28"/>
                <w:szCs w:val="28"/>
              </w:rPr>
              <w:t>57,9</w:t>
            </w:r>
          </w:p>
        </w:tc>
      </w:tr>
      <w:tr w:rsidR="003D59D7" w:rsidRPr="008675D2" w:rsidTr="00DD0BC1">
        <w:trPr>
          <w:trHeight w:val="340"/>
        </w:trPr>
        <w:tc>
          <w:tcPr>
            <w:tcW w:w="4678"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rPr>
                <w:color w:val="000000"/>
                <w:sz w:val="28"/>
                <w:szCs w:val="28"/>
              </w:rPr>
            </w:pPr>
            <w:r w:rsidRPr="008675D2">
              <w:rPr>
                <w:sz w:val="28"/>
                <w:szCs w:val="28"/>
              </w:rPr>
              <w:t>- старше трудоспособного возраста</w:t>
            </w:r>
          </w:p>
        </w:tc>
        <w:tc>
          <w:tcPr>
            <w:tcW w:w="3119"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color w:val="000000"/>
                <w:sz w:val="28"/>
                <w:szCs w:val="28"/>
              </w:rPr>
            </w:pPr>
            <w:r w:rsidRPr="008675D2">
              <w:rPr>
                <w:color w:val="000000"/>
                <w:sz w:val="28"/>
                <w:szCs w:val="28"/>
              </w:rPr>
              <w:t>442</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jc w:val="center"/>
              <w:rPr>
                <w:sz w:val="28"/>
                <w:szCs w:val="28"/>
              </w:rPr>
            </w:pPr>
            <w:r w:rsidRPr="008675D2">
              <w:rPr>
                <w:color w:val="000000"/>
                <w:sz w:val="28"/>
                <w:szCs w:val="28"/>
              </w:rPr>
              <w:t>23,1</w:t>
            </w:r>
          </w:p>
        </w:tc>
      </w:tr>
      <w:tr w:rsidR="003D59D7" w:rsidRPr="008675D2" w:rsidTr="00DD0BC1">
        <w:trPr>
          <w:trHeight w:val="340"/>
        </w:trPr>
        <w:tc>
          <w:tcPr>
            <w:tcW w:w="4678"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ind w:firstLine="426"/>
              <w:rPr>
                <w:sz w:val="28"/>
                <w:szCs w:val="28"/>
              </w:rPr>
            </w:pPr>
            <w:r w:rsidRPr="008675D2">
              <w:rPr>
                <w:sz w:val="28"/>
                <w:szCs w:val="28"/>
              </w:rPr>
              <w:t>Всего</w:t>
            </w:r>
          </w:p>
        </w:tc>
        <w:tc>
          <w:tcPr>
            <w:tcW w:w="3119"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1916</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100,0</w:t>
            </w:r>
          </w:p>
        </w:tc>
      </w:tr>
    </w:tbl>
    <w:p w:rsidR="003D59D7" w:rsidRPr="008675D2" w:rsidRDefault="003D59D7" w:rsidP="00F753F2">
      <w:pPr>
        <w:ind w:firstLine="567"/>
        <w:rPr>
          <w:i/>
          <w:sz w:val="28"/>
          <w:szCs w:val="28"/>
        </w:rPr>
      </w:pPr>
      <w:r w:rsidRPr="008675D2">
        <w:rPr>
          <w:sz w:val="28"/>
          <w:szCs w:val="28"/>
        </w:rPr>
        <w:t>* Данные о возрастной структуре населения получены методом экстраполяции возрастно-половой структуры Северского района к численности проектируемой территории с учетом временного отсутствующего населения.</w:t>
      </w:r>
    </w:p>
    <w:p w:rsidR="003D59D7" w:rsidRPr="008675D2" w:rsidRDefault="003D59D7" w:rsidP="008675D2">
      <w:pPr>
        <w:rPr>
          <w:i/>
          <w:sz w:val="28"/>
          <w:szCs w:val="28"/>
        </w:rPr>
      </w:pPr>
    </w:p>
    <w:p w:rsidR="003D59D7" w:rsidRPr="008675D2" w:rsidRDefault="003D59D7" w:rsidP="00F753F2">
      <w:pPr>
        <w:ind w:firstLine="567"/>
        <w:rPr>
          <w:sz w:val="28"/>
          <w:szCs w:val="28"/>
        </w:rPr>
      </w:pPr>
      <w:r w:rsidRPr="008675D2">
        <w:rPr>
          <w:sz w:val="28"/>
          <w:szCs w:val="28"/>
        </w:rPr>
        <w:t>Прогноз перспективной численности населения. Демографический прогноз – важнейшая составляющая градостроительного проектирования, на основе которой определяются проектные параметры отраслевого хозяйственного комплекса, комплекса общественных услуг, жилищного строительства, регионального рынка труда.</w:t>
      </w:r>
    </w:p>
    <w:p w:rsidR="003D59D7" w:rsidRPr="008675D2" w:rsidRDefault="003D59D7" w:rsidP="00F753F2">
      <w:pPr>
        <w:ind w:firstLine="567"/>
        <w:rPr>
          <w:sz w:val="28"/>
          <w:szCs w:val="28"/>
        </w:rPr>
      </w:pPr>
      <w:r w:rsidRPr="008675D2">
        <w:rPr>
          <w:sz w:val="28"/>
          <w:szCs w:val="28"/>
        </w:rPr>
        <w:t>Настоящим проектом при определении прогнозной численности населения Калужского сельского поселения учитываются положения «Концепции демографического развития Российской Федерации на период до 2025 года», где в качестве основных приоритетов региональной демографической политики выделены: повышение рождаемости и укрепление семьи, снижение смертности, рост продолжительности жизни, оптимизация миграционных процессов.</w:t>
      </w:r>
    </w:p>
    <w:p w:rsidR="003D59D7" w:rsidRPr="008675D2" w:rsidRDefault="003D59D7" w:rsidP="00F753F2">
      <w:pPr>
        <w:ind w:firstLine="567"/>
        <w:rPr>
          <w:rFonts w:eastAsia="Arial Unicode MS"/>
          <w:sz w:val="28"/>
          <w:szCs w:val="28"/>
        </w:rPr>
      </w:pPr>
      <w:r w:rsidRPr="008675D2">
        <w:rPr>
          <w:sz w:val="28"/>
          <w:szCs w:val="28"/>
        </w:rPr>
        <w:t>Исходя из этих соображений генеральным планом, учитывая достаточно высокий потенциал территории, выбрано направление на устойчивое увеличение численности населения поселения.</w:t>
      </w:r>
    </w:p>
    <w:p w:rsidR="003D59D7" w:rsidRPr="008675D2" w:rsidRDefault="003D59D7" w:rsidP="00F753F2">
      <w:pPr>
        <w:ind w:firstLine="567"/>
        <w:rPr>
          <w:rFonts w:eastAsia="Arial Unicode MS"/>
          <w:sz w:val="28"/>
          <w:szCs w:val="28"/>
        </w:rPr>
      </w:pPr>
      <w:r w:rsidRPr="008675D2">
        <w:rPr>
          <w:rFonts w:eastAsia="Arial Unicode MS"/>
          <w:sz w:val="28"/>
          <w:szCs w:val="28"/>
        </w:rPr>
        <w:t>Прогноз численности населения произведен по следующим проектным этапам:</w:t>
      </w:r>
    </w:p>
    <w:p w:rsidR="003D59D7" w:rsidRPr="008675D2" w:rsidRDefault="003D59D7" w:rsidP="00F753F2">
      <w:pPr>
        <w:numPr>
          <w:ilvl w:val="0"/>
          <w:numId w:val="45"/>
        </w:numPr>
        <w:suppressAutoHyphens/>
        <w:snapToGrid/>
        <w:ind w:left="0" w:firstLine="567"/>
        <w:rPr>
          <w:rFonts w:eastAsia="Arial Unicode MS"/>
          <w:sz w:val="28"/>
          <w:szCs w:val="28"/>
        </w:rPr>
      </w:pPr>
      <w:r w:rsidRPr="008675D2">
        <w:rPr>
          <w:rFonts w:eastAsia="Arial Unicode MS"/>
          <w:sz w:val="28"/>
          <w:szCs w:val="28"/>
        </w:rPr>
        <w:t>I очередь – ориентировочно до 202</w:t>
      </w:r>
      <w:r w:rsidR="00DD0BC1" w:rsidRPr="008675D2">
        <w:rPr>
          <w:rFonts w:eastAsia="Arial Unicode MS"/>
          <w:sz w:val="28"/>
          <w:szCs w:val="28"/>
        </w:rPr>
        <w:t>1</w:t>
      </w:r>
      <w:r w:rsidRPr="008675D2">
        <w:rPr>
          <w:rFonts w:eastAsia="Arial Unicode MS"/>
          <w:sz w:val="28"/>
          <w:szCs w:val="28"/>
        </w:rPr>
        <w:t xml:space="preserve"> год;</w:t>
      </w:r>
    </w:p>
    <w:p w:rsidR="003D59D7" w:rsidRPr="008675D2" w:rsidRDefault="003D59D7" w:rsidP="00F753F2">
      <w:pPr>
        <w:numPr>
          <w:ilvl w:val="0"/>
          <w:numId w:val="45"/>
        </w:numPr>
        <w:suppressAutoHyphens/>
        <w:snapToGrid/>
        <w:ind w:left="0" w:firstLine="567"/>
        <w:rPr>
          <w:sz w:val="28"/>
          <w:szCs w:val="28"/>
        </w:rPr>
      </w:pPr>
      <w:r w:rsidRPr="008675D2">
        <w:rPr>
          <w:rFonts w:eastAsia="Arial Unicode MS"/>
          <w:sz w:val="28"/>
          <w:szCs w:val="28"/>
        </w:rPr>
        <w:t>расчетный срок – ориентировочно до 2030 год.</w:t>
      </w:r>
    </w:p>
    <w:p w:rsidR="003D59D7" w:rsidRPr="008675D2" w:rsidRDefault="003D59D7" w:rsidP="00F753F2">
      <w:pPr>
        <w:ind w:firstLine="567"/>
        <w:rPr>
          <w:bCs/>
          <w:sz w:val="28"/>
          <w:szCs w:val="28"/>
          <w:lang w:eastAsia="en-US" w:bidi="en-US"/>
        </w:rPr>
      </w:pPr>
      <w:r w:rsidRPr="008675D2">
        <w:rPr>
          <w:bCs/>
          <w:sz w:val="28"/>
          <w:szCs w:val="28"/>
          <w:lang w:eastAsia="en-US" w:bidi="en-US"/>
        </w:rPr>
        <w:t>Проведенный территориальный анализ поселения показал,</w:t>
      </w:r>
      <w:r w:rsidRPr="008675D2">
        <w:rPr>
          <w:bCs/>
          <w:sz w:val="28"/>
          <w:szCs w:val="28"/>
        </w:rPr>
        <w:t xml:space="preserve"> что </w:t>
      </w:r>
      <w:r w:rsidRPr="008675D2">
        <w:rPr>
          <w:bCs/>
          <w:sz w:val="28"/>
          <w:szCs w:val="28"/>
          <w:lang w:eastAsia="en-US" w:bidi="en-US"/>
        </w:rPr>
        <w:t xml:space="preserve">населенные </w:t>
      </w:r>
      <w:r w:rsidRPr="008675D2">
        <w:rPr>
          <w:bCs/>
          <w:sz w:val="28"/>
          <w:szCs w:val="28"/>
          <w:lang w:eastAsia="en-US" w:bidi="en-US"/>
        </w:rPr>
        <w:lastRenderedPageBreak/>
        <w:t>пункты имеют потенциал для территориального развития, что обеспечивает возможность их численного увеличения, как за счет прирезаемых участков земель населенных пунктов, так и за счет уплотнения существующей жилой застройки.</w:t>
      </w:r>
    </w:p>
    <w:p w:rsidR="003D59D7" w:rsidRPr="008675D2" w:rsidRDefault="003D59D7" w:rsidP="00F753F2">
      <w:pPr>
        <w:ind w:firstLine="567"/>
        <w:rPr>
          <w:bCs/>
          <w:sz w:val="28"/>
          <w:szCs w:val="28"/>
          <w:lang w:eastAsia="en-US" w:bidi="en-US"/>
        </w:rPr>
      </w:pPr>
      <w:r w:rsidRPr="008675D2">
        <w:rPr>
          <w:bCs/>
          <w:sz w:val="28"/>
          <w:szCs w:val="28"/>
          <w:lang w:eastAsia="en-US" w:bidi="en-US"/>
        </w:rPr>
        <w:t>Основными показателями в прогнозе являются существующая и прогнозная численность населения Калужского сельского поселения.</w:t>
      </w:r>
    </w:p>
    <w:p w:rsidR="003D59D7" w:rsidRPr="008675D2" w:rsidRDefault="003D59D7" w:rsidP="00F753F2">
      <w:pPr>
        <w:ind w:firstLine="567"/>
        <w:rPr>
          <w:bCs/>
          <w:sz w:val="28"/>
          <w:szCs w:val="28"/>
          <w:lang w:eastAsia="en-US" w:bidi="en-US"/>
        </w:rPr>
      </w:pPr>
      <w:r w:rsidRPr="008675D2">
        <w:rPr>
          <w:bCs/>
          <w:sz w:val="28"/>
          <w:szCs w:val="28"/>
          <w:lang w:eastAsia="en-US" w:bidi="en-US"/>
        </w:rPr>
        <w:t>Прогноз численности населения проведен с учетом заложенных тенденций в схеме территориального планирования Северского района Краснодарского края.</w:t>
      </w:r>
    </w:p>
    <w:p w:rsidR="003D59D7" w:rsidRPr="008675D2" w:rsidRDefault="003D59D7" w:rsidP="00F753F2">
      <w:pPr>
        <w:ind w:firstLine="567"/>
        <w:rPr>
          <w:bCs/>
          <w:sz w:val="28"/>
          <w:szCs w:val="28"/>
          <w:lang w:eastAsia="en-US" w:bidi="en-US"/>
        </w:rPr>
      </w:pPr>
      <w:r w:rsidRPr="008675D2">
        <w:rPr>
          <w:bCs/>
          <w:sz w:val="28"/>
          <w:szCs w:val="28"/>
          <w:lang w:eastAsia="en-US" w:bidi="en-US"/>
        </w:rPr>
        <w:t xml:space="preserve">Расчет основных показателей демографической ситуации проводился на основе метода трудового баланса, </w:t>
      </w:r>
      <w:r w:rsidR="00F753F2" w:rsidRPr="008675D2">
        <w:rPr>
          <w:bCs/>
          <w:sz w:val="28"/>
          <w:szCs w:val="28"/>
          <w:lang w:eastAsia="en-US" w:bidi="en-US"/>
        </w:rPr>
        <w:t>анализа,</w:t>
      </w:r>
      <w:r w:rsidRPr="008675D2">
        <w:rPr>
          <w:bCs/>
          <w:sz w:val="28"/>
          <w:szCs w:val="28"/>
          <w:lang w:eastAsia="en-US" w:bidi="en-US"/>
        </w:rPr>
        <w:t xml:space="preserve"> сложившегося в последнее время состояния процессов воспроизводства населения, сдвигов в его половой и возрастной структуре, развития внешних миграционных процессов, территориальных внутренних перераспределений населения. Большое внимание уделялось анализу ряда социальных и экономических показателей районного и поселенческого уровня, в частности, учитывались занятость населения, уровень его жизни, миграционная привлекательность территории, устойчивость существующей экономической структуры на перспективу, экономико-, и политико-географическое положение региона, природно-ресурсный потенциал территории, комфортность природной среды и т. д.</w:t>
      </w:r>
    </w:p>
    <w:p w:rsidR="003D59D7" w:rsidRPr="008675D2" w:rsidRDefault="003D59D7" w:rsidP="00F753F2">
      <w:pPr>
        <w:ind w:firstLine="567"/>
        <w:rPr>
          <w:sz w:val="28"/>
          <w:szCs w:val="28"/>
        </w:rPr>
      </w:pPr>
      <w:r w:rsidRPr="008675D2">
        <w:rPr>
          <w:bCs/>
          <w:sz w:val="28"/>
          <w:szCs w:val="28"/>
          <w:lang w:eastAsia="en-US" w:bidi="en-US"/>
        </w:rPr>
        <w:t>В прогнозе численности населения заложены следующие тенденции</w:t>
      </w:r>
      <w:r w:rsidRPr="008675D2">
        <w:rPr>
          <w:rFonts w:eastAsia="Arial Unicode MS"/>
          <w:sz w:val="28"/>
          <w:szCs w:val="28"/>
        </w:rPr>
        <w:t xml:space="preserve"> на перспективу, обусловленные проведением в Краснодарском крае и непосредственно в Северском районе эффективной демографической и миграционной политики: рост уровня рождаемости; снижение младенческой смертности и смертности населения молодых возрастов; рост показателя ожидаемой продолжительности жизни; рост миграционных потоков, в том числе миграционного прироста населения, прибывающего на проектируемую территорию с целью постоянного либо </w:t>
      </w:r>
      <w:r w:rsidR="00DD0BC1" w:rsidRPr="008675D2">
        <w:rPr>
          <w:rFonts w:eastAsia="Arial Unicode MS"/>
          <w:sz w:val="28"/>
          <w:szCs w:val="28"/>
        </w:rPr>
        <w:t>временного проживания населения.</w:t>
      </w:r>
    </w:p>
    <w:p w:rsidR="003D59D7" w:rsidRPr="008675D2" w:rsidRDefault="003D59D7" w:rsidP="00F753F2">
      <w:pPr>
        <w:ind w:firstLine="567"/>
        <w:rPr>
          <w:sz w:val="28"/>
          <w:szCs w:val="28"/>
        </w:rPr>
      </w:pPr>
      <w:r w:rsidRPr="008675D2">
        <w:rPr>
          <w:sz w:val="28"/>
          <w:szCs w:val="28"/>
        </w:rPr>
        <w:t xml:space="preserve">После этого, основываясь на обозначенных тенденциях и факторах, </w:t>
      </w:r>
      <w:r w:rsidRPr="008675D2">
        <w:rPr>
          <w:bCs/>
          <w:sz w:val="28"/>
          <w:szCs w:val="28"/>
          <w:lang w:eastAsia="en-US" w:bidi="en-US"/>
        </w:rPr>
        <w:t xml:space="preserve">с учетом сложившейся динамики численности населения, были рассчитаны показатели </w:t>
      </w:r>
      <w:r w:rsidRPr="008675D2">
        <w:rPr>
          <w:sz w:val="28"/>
          <w:szCs w:val="28"/>
        </w:rPr>
        <w:t>естественного и миграционного движения населения на прогнозный период до 2030 года. В качестве основных тенденций прогнозируются следующие:</w:t>
      </w:r>
    </w:p>
    <w:p w:rsidR="003D59D7" w:rsidRPr="008675D2" w:rsidRDefault="003D59D7" w:rsidP="00F753F2">
      <w:pPr>
        <w:pStyle w:val="3f2"/>
        <w:widowControl w:val="0"/>
        <w:numPr>
          <w:ilvl w:val="0"/>
          <w:numId w:val="43"/>
        </w:numPr>
        <w:tabs>
          <w:tab w:val="left" w:pos="993"/>
        </w:tabs>
        <w:ind w:left="0" w:firstLine="567"/>
        <w:jc w:val="both"/>
        <w:rPr>
          <w:rFonts w:ascii="Times New Roman" w:hAnsi="Times New Roman" w:cs="Times New Roman"/>
          <w:sz w:val="28"/>
          <w:szCs w:val="28"/>
          <w:lang w:val="ru-RU"/>
        </w:rPr>
      </w:pPr>
      <w:r w:rsidRPr="008675D2">
        <w:rPr>
          <w:rFonts w:ascii="Times New Roman" w:hAnsi="Times New Roman" w:cs="Times New Roman"/>
          <w:sz w:val="28"/>
          <w:szCs w:val="28"/>
          <w:lang w:val="ru-RU"/>
        </w:rPr>
        <w:t>увеличение суммарного коэффициента рождаемости с 1,63 до 2,11 рождений на 1 женщину детородного возраста;</w:t>
      </w:r>
    </w:p>
    <w:p w:rsidR="003D59D7" w:rsidRPr="008675D2" w:rsidRDefault="003D59D7" w:rsidP="00F753F2">
      <w:pPr>
        <w:pStyle w:val="3f2"/>
        <w:widowControl w:val="0"/>
        <w:numPr>
          <w:ilvl w:val="0"/>
          <w:numId w:val="43"/>
        </w:numPr>
        <w:tabs>
          <w:tab w:val="left" w:pos="993"/>
        </w:tabs>
        <w:ind w:left="0" w:firstLine="567"/>
        <w:jc w:val="both"/>
        <w:rPr>
          <w:rFonts w:ascii="Times New Roman" w:hAnsi="Times New Roman" w:cs="Times New Roman"/>
          <w:sz w:val="28"/>
          <w:szCs w:val="28"/>
          <w:lang w:val="ru-RU"/>
        </w:rPr>
      </w:pPr>
      <w:r w:rsidRPr="008675D2">
        <w:rPr>
          <w:rFonts w:ascii="Times New Roman" w:hAnsi="Times New Roman" w:cs="Times New Roman"/>
          <w:sz w:val="28"/>
          <w:szCs w:val="28"/>
          <w:lang w:val="ru-RU"/>
        </w:rPr>
        <w:t>увеличение средней продолжительности жизни с 69,1 до 73 лет;</w:t>
      </w:r>
    </w:p>
    <w:p w:rsidR="003D59D7" w:rsidRPr="008675D2" w:rsidRDefault="003D59D7" w:rsidP="00F753F2">
      <w:pPr>
        <w:pStyle w:val="3f2"/>
        <w:widowControl w:val="0"/>
        <w:numPr>
          <w:ilvl w:val="0"/>
          <w:numId w:val="43"/>
        </w:numPr>
        <w:tabs>
          <w:tab w:val="left" w:pos="993"/>
        </w:tabs>
        <w:ind w:left="0" w:firstLine="567"/>
        <w:jc w:val="both"/>
        <w:rPr>
          <w:rFonts w:ascii="Times New Roman" w:hAnsi="Times New Roman" w:cs="Times New Roman"/>
          <w:sz w:val="28"/>
          <w:szCs w:val="28"/>
          <w:lang w:val="ru-RU"/>
        </w:rPr>
      </w:pPr>
      <w:r w:rsidRPr="008675D2">
        <w:rPr>
          <w:rFonts w:ascii="Times New Roman" w:hAnsi="Times New Roman" w:cs="Times New Roman"/>
          <w:sz w:val="28"/>
          <w:szCs w:val="28"/>
          <w:lang w:val="ru-RU"/>
        </w:rPr>
        <w:t>сохранение общего коэффициента рождаемости на уровне 10,4-12,2 человек на 1000 населения;</w:t>
      </w:r>
    </w:p>
    <w:p w:rsidR="003D59D7" w:rsidRPr="008675D2" w:rsidRDefault="003D59D7" w:rsidP="00F753F2">
      <w:pPr>
        <w:pStyle w:val="3f2"/>
        <w:widowControl w:val="0"/>
        <w:numPr>
          <w:ilvl w:val="0"/>
          <w:numId w:val="43"/>
        </w:numPr>
        <w:tabs>
          <w:tab w:val="left" w:pos="993"/>
        </w:tabs>
        <w:ind w:left="0" w:firstLine="567"/>
        <w:jc w:val="both"/>
        <w:rPr>
          <w:rFonts w:ascii="Times New Roman" w:hAnsi="Times New Roman" w:cs="Times New Roman"/>
          <w:i/>
          <w:sz w:val="28"/>
          <w:szCs w:val="28"/>
          <w:lang w:val="ru-RU"/>
        </w:rPr>
      </w:pPr>
      <w:r w:rsidRPr="008675D2">
        <w:rPr>
          <w:rFonts w:ascii="Times New Roman" w:hAnsi="Times New Roman" w:cs="Times New Roman"/>
          <w:sz w:val="28"/>
          <w:szCs w:val="28"/>
          <w:lang w:val="ru-RU"/>
        </w:rPr>
        <w:t>снижение смертности с 11,0 до 8,8 человек на 1000 населения.</w:t>
      </w:r>
    </w:p>
    <w:p w:rsidR="003D59D7" w:rsidRPr="008675D2" w:rsidRDefault="003D59D7" w:rsidP="00F753F2">
      <w:pPr>
        <w:ind w:firstLine="567"/>
        <w:jc w:val="right"/>
        <w:rPr>
          <w:i/>
          <w:sz w:val="28"/>
          <w:szCs w:val="28"/>
        </w:rPr>
      </w:pPr>
    </w:p>
    <w:p w:rsidR="00DD0BC1" w:rsidRPr="008675D2" w:rsidRDefault="00DD0BC1" w:rsidP="00F753F2">
      <w:pPr>
        <w:ind w:firstLine="567"/>
        <w:jc w:val="left"/>
        <w:rPr>
          <w:sz w:val="28"/>
          <w:szCs w:val="28"/>
        </w:rPr>
      </w:pPr>
      <w:r w:rsidRPr="008675D2">
        <w:rPr>
          <w:sz w:val="28"/>
          <w:szCs w:val="28"/>
        </w:rPr>
        <w:t>Таблица</w:t>
      </w:r>
      <w:r w:rsidR="003F4EC8" w:rsidRPr="008675D2">
        <w:rPr>
          <w:sz w:val="28"/>
          <w:szCs w:val="28"/>
        </w:rPr>
        <w:t xml:space="preserve"> 16</w:t>
      </w:r>
    </w:p>
    <w:p w:rsidR="003D59D7" w:rsidRPr="008675D2" w:rsidRDefault="003D59D7" w:rsidP="008675D2">
      <w:pPr>
        <w:jc w:val="right"/>
        <w:rPr>
          <w:bCs/>
          <w:color w:val="000000"/>
          <w:sz w:val="28"/>
          <w:szCs w:val="28"/>
        </w:rPr>
      </w:pPr>
      <w:r w:rsidRPr="008675D2">
        <w:rPr>
          <w:sz w:val="28"/>
          <w:szCs w:val="28"/>
        </w:rPr>
        <w:t>Основные тенденции естественного и ми</w:t>
      </w:r>
      <w:r w:rsidR="00DD0BC1" w:rsidRPr="008675D2">
        <w:rPr>
          <w:sz w:val="28"/>
          <w:szCs w:val="28"/>
        </w:rPr>
        <w:t>грационного движения населения</w:t>
      </w:r>
    </w:p>
    <w:tbl>
      <w:tblPr>
        <w:tblW w:w="9282" w:type="dxa"/>
        <w:tblInd w:w="88" w:type="dxa"/>
        <w:tblLayout w:type="fixed"/>
        <w:tblLook w:val="0000" w:firstRow="0" w:lastRow="0" w:firstColumn="0" w:lastColumn="0" w:noHBand="0" w:noVBand="0"/>
      </w:tblPr>
      <w:tblGrid>
        <w:gridCol w:w="6428"/>
        <w:gridCol w:w="948"/>
        <w:gridCol w:w="948"/>
        <w:gridCol w:w="958"/>
      </w:tblGrid>
      <w:tr w:rsidR="00DD0BC1" w:rsidRPr="008675D2" w:rsidTr="00DD0BC1">
        <w:trPr>
          <w:trHeight w:val="510"/>
        </w:trPr>
        <w:tc>
          <w:tcPr>
            <w:tcW w:w="642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bCs/>
                <w:color w:val="000000"/>
                <w:sz w:val="28"/>
                <w:szCs w:val="28"/>
              </w:rPr>
            </w:pPr>
            <w:r w:rsidRPr="008675D2">
              <w:rPr>
                <w:bCs/>
                <w:color w:val="000000"/>
                <w:sz w:val="28"/>
                <w:szCs w:val="28"/>
              </w:rPr>
              <w:t>Наименование показателя</w:t>
            </w:r>
          </w:p>
        </w:tc>
        <w:tc>
          <w:tcPr>
            <w:tcW w:w="94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bCs/>
                <w:color w:val="000000"/>
                <w:sz w:val="28"/>
                <w:szCs w:val="28"/>
              </w:rPr>
            </w:pPr>
            <w:r w:rsidRPr="008675D2">
              <w:rPr>
                <w:bCs/>
                <w:color w:val="000000"/>
                <w:sz w:val="28"/>
                <w:szCs w:val="28"/>
              </w:rPr>
              <w:t>2016-2021</w:t>
            </w:r>
          </w:p>
        </w:tc>
        <w:tc>
          <w:tcPr>
            <w:tcW w:w="94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bCs/>
                <w:color w:val="000000"/>
                <w:sz w:val="28"/>
                <w:szCs w:val="28"/>
              </w:rPr>
            </w:pPr>
            <w:r w:rsidRPr="008675D2">
              <w:rPr>
                <w:bCs/>
                <w:color w:val="000000"/>
                <w:sz w:val="28"/>
                <w:szCs w:val="28"/>
              </w:rPr>
              <w:t>2022-2025</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bCs/>
                <w:color w:val="000000"/>
                <w:sz w:val="28"/>
                <w:szCs w:val="28"/>
              </w:rPr>
              <w:t>2026-2030</w:t>
            </w:r>
          </w:p>
        </w:tc>
      </w:tr>
      <w:tr w:rsidR="00DD0BC1" w:rsidRPr="008675D2" w:rsidTr="00DD0BC1">
        <w:trPr>
          <w:trHeight w:val="340"/>
        </w:trPr>
        <w:tc>
          <w:tcPr>
            <w:tcW w:w="642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rPr>
                <w:sz w:val="28"/>
                <w:szCs w:val="28"/>
              </w:rPr>
            </w:pPr>
            <w:r w:rsidRPr="008675D2">
              <w:rPr>
                <w:sz w:val="28"/>
                <w:szCs w:val="28"/>
              </w:rPr>
              <w:lastRenderedPageBreak/>
              <w:t>Суммарный коэффициент рождаемости, рождений на 1 женщину</w:t>
            </w:r>
          </w:p>
        </w:tc>
        <w:tc>
          <w:tcPr>
            <w:tcW w:w="94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1,65</w:t>
            </w:r>
          </w:p>
        </w:tc>
        <w:tc>
          <w:tcPr>
            <w:tcW w:w="94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1,99</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2,11</w:t>
            </w:r>
          </w:p>
        </w:tc>
      </w:tr>
      <w:tr w:rsidR="00DD0BC1" w:rsidRPr="008675D2" w:rsidTr="00DD0BC1">
        <w:trPr>
          <w:trHeight w:val="340"/>
        </w:trPr>
        <w:tc>
          <w:tcPr>
            <w:tcW w:w="642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rPr>
                <w:sz w:val="28"/>
                <w:szCs w:val="28"/>
              </w:rPr>
            </w:pPr>
            <w:r w:rsidRPr="008675D2">
              <w:rPr>
                <w:sz w:val="28"/>
                <w:szCs w:val="28"/>
              </w:rPr>
              <w:t>Средняя продолжительность жизни, лет</w:t>
            </w:r>
          </w:p>
        </w:tc>
        <w:tc>
          <w:tcPr>
            <w:tcW w:w="94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71,0</w:t>
            </w:r>
          </w:p>
        </w:tc>
        <w:tc>
          <w:tcPr>
            <w:tcW w:w="94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color w:val="000000"/>
                <w:sz w:val="28"/>
                <w:szCs w:val="28"/>
              </w:rPr>
            </w:pPr>
            <w:r w:rsidRPr="008675D2">
              <w:rPr>
                <w:sz w:val="28"/>
                <w:szCs w:val="28"/>
              </w:rPr>
              <w:t>72,1</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color w:val="000000"/>
                <w:sz w:val="28"/>
                <w:szCs w:val="28"/>
              </w:rPr>
              <w:t>73,0</w:t>
            </w:r>
          </w:p>
        </w:tc>
      </w:tr>
      <w:tr w:rsidR="00DD0BC1" w:rsidRPr="008675D2" w:rsidTr="00DD0BC1">
        <w:trPr>
          <w:trHeight w:val="340"/>
        </w:trPr>
        <w:tc>
          <w:tcPr>
            <w:tcW w:w="642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rPr>
                <w:color w:val="000000"/>
                <w:sz w:val="28"/>
                <w:szCs w:val="28"/>
              </w:rPr>
            </w:pPr>
            <w:r w:rsidRPr="008675D2">
              <w:rPr>
                <w:color w:val="000000"/>
                <w:sz w:val="28"/>
                <w:szCs w:val="28"/>
              </w:rPr>
              <w:t>Рождаемость, чел. на 1000 населения</w:t>
            </w:r>
          </w:p>
        </w:tc>
        <w:tc>
          <w:tcPr>
            <w:tcW w:w="94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color w:val="000000"/>
                <w:sz w:val="28"/>
                <w:szCs w:val="28"/>
              </w:rPr>
            </w:pPr>
            <w:r w:rsidRPr="008675D2">
              <w:rPr>
                <w:color w:val="000000"/>
                <w:sz w:val="28"/>
                <w:szCs w:val="28"/>
              </w:rPr>
              <w:t>11,3</w:t>
            </w:r>
          </w:p>
        </w:tc>
        <w:tc>
          <w:tcPr>
            <w:tcW w:w="948"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color w:val="000000"/>
                <w:sz w:val="28"/>
                <w:szCs w:val="28"/>
              </w:rPr>
            </w:pPr>
            <w:r w:rsidRPr="008675D2">
              <w:rPr>
                <w:color w:val="000000"/>
                <w:sz w:val="28"/>
                <w:szCs w:val="28"/>
              </w:rPr>
              <w:t>11,7</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color w:val="000000"/>
                <w:sz w:val="28"/>
                <w:szCs w:val="28"/>
              </w:rPr>
              <w:t>12,2</w:t>
            </w:r>
          </w:p>
        </w:tc>
      </w:tr>
      <w:tr w:rsidR="00DD0BC1" w:rsidRPr="008675D2" w:rsidTr="00DD0BC1">
        <w:trPr>
          <w:trHeight w:val="340"/>
        </w:trPr>
        <w:tc>
          <w:tcPr>
            <w:tcW w:w="6428" w:type="dxa"/>
            <w:tcBorders>
              <w:left w:val="single" w:sz="4" w:space="0" w:color="000000"/>
              <w:bottom w:val="single" w:sz="4" w:space="0" w:color="000000"/>
            </w:tcBorders>
            <w:shd w:val="clear" w:color="auto" w:fill="auto"/>
            <w:vAlign w:val="center"/>
          </w:tcPr>
          <w:p w:rsidR="00DD0BC1" w:rsidRPr="008675D2" w:rsidRDefault="00DD0BC1" w:rsidP="008675D2">
            <w:pPr>
              <w:rPr>
                <w:color w:val="000000"/>
                <w:sz w:val="28"/>
                <w:szCs w:val="28"/>
              </w:rPr>
            </w:pPr>
            <w:r w:rsidRPr="008675D2">
              <w:rPr>
                <w:color w:val="000000"/>
                <w:sz w:val="28"/>
                <w:szCs w:val="28"/>
              </w:rPr>
              <w:t>Смертность, чел. на 1000 населения</w:t>
            </w:r>
          </w:p>
        </w:tc>
        <w:tc>
          <w:tcPr>
            <w:tcW w:w="948" w:type="dxa"/>
            <w:tcBorders>
              <w:left w:val="single" w:sz="4" w:space="0" w:color="000000"/>
              <w:bottom w:val="single" w:sz="4" w:space="0" w:color="000000"/>
            </w:tcBorders>
            <w:shd w:val="clear" w:color="auto" w:fill="auto"/>
            <w:vAlign w:val="center"/>
          </w:tcPr>
          <w:p w:rsidR="00DD0BC1" w:rsidRPr="008675D2" w:rsidRDefault="00DD0BC1" w:rsidP="008675D2">
            <w:pPr>
              <w:jc w:val="center"/>
              <w:rPr>
                <w:color w:val="000000"/>
                <w:sz w:val="28"/>
                <w:szCs w:val="28"/>
              </w:rPr>
            </w:pPr>
            <w:r w:rsidRPr="008675D2">
              <w:rPr>
                <w:color w:val="000000"/>
                <w:sz w:val="28"/>
                <w:szCs w:val="28"/>
              </w:rPr>
              <w:t>10,0</w:t>
            </w:r>
          </w:p>
        </w:tc>
        <w:tc>
          <w:tcPr>
            <w:tcW w:w="948" w:type="dxa"/>
            <w:tcBorders>
              <w:left w:val="single" w:sz="4" w:space="0" w:color="000000"/>
              <w:bottom w:val="single" w:sz="4" w:space="0" w:color="000000"/>
            </w:tcBorders>
            <w:shd w:val="clear" w:color="auto" w:fill="auto"/>
            <w:vAlign w:val="center"/>
          </w:tcPr>
          <w:p w:rsidR="00DD0BC1" w:rsidRPr="008675D2" w:rsidRDefault="00DD0BC1" w:rsidP="008675D2">
            <w:pPr>
              <w:jc w:val="center"/>
              <w:rPr>
                <w:color w:val="000000"/>
                <w:sz w:val="28"/>
                <w:szCs w:val="28"/>
              </w:rPr>
            </w:pPr>
            <w:r w:rsidRPr="008675D2">
              <w:rPr>
                <w:color w:val="000000"/>
                <w:sz w:val="28"/>
                <w:szCs w:val="28"/>
              </w:rPr>
              <w:t>9,0</w:t>
            </w:r>
          </w:p>
        </w:tc>
        <w:tc>
          <w:tcPr>
            <w:tcW w:w="958" w:type="dxa"/>
            <w:tcBorders>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color w:val="000000"/>
                <w:sz w:val="28"/>
                <w:szCs w:val="28"/>
              </w:rPr>
              <w:t>8,8</w:t>
            </w:r>
          </w:p>
        </w:tc>
      </w:tr>
      <w:tr w:rsidR="00DD0BC1" w:rsidRPr="008675D2" w:rsidTr="00DD0BC1">
        <w:trPr>
          <w:trHeight w:val="340"/>
        </w:trPr>
        <w:tc>
          <w:tcPr>
            <w:tcW w:w="6428" w:type="dxa"/>
            <w:tcBorders>
              <w:left w:val="single" w:sz="4" w:space="0" w:color="000000"/>
              <w:bottom w:val="single" w:sz="4" w:space="0" w:color="000000"/>
            </w:tcBorders>
            <w:shd w:val="clear" w:color="auto" w:fill="auto"/>
            <w:vAlign w:val="center"/>
          </w:tcPr>
          <w:p w:rsidR="00DD0BC1" w:rsidRPr="008675D2" w:rsidRDefault="00DD0BC1" w:rsidP="008675D2">
            <w:pPr>
              <w:rPr>
                <w:color w:val="000000"/>
                <w:sz w:val="28"/>
                <w:szCs w:val="28"/>
              </w:rPr>
            </w:pPr>
            <w:r w:rsidRPr="008675D2">
              <w:rPr>
                <w:color w:val="000000"/>
                <w:sz w:val="28"/>
                <w:szCs w:val="28"/>
              </w:rPr>
              <w:t>Естественный прирост, чел. на 1000 населения</w:t>
            </w:r>
          </w:p>
        </w:tc>
        <w:tc>
          <w:tcPr>
            <w:tcW w:w="948" w:type="dxa"/>
            <w:tcBorders>
              <w:left w:val="single" w:sz="4" w:space="0" w:color="000000"/>
              <w:bottom w:val="single" w:sz="4" w:space="0" w:color="000000"/>
            </w:tcBorders>
            <w:shd w:val="clear" w:color="auto" w:fill="auto"/>
            <w:vAlign w:val="center"/>
          </w:tcPr>
          <w:p w:rsidR="00DD0BC1" w:rsidRPr="008675D2" w:rsidRDefault="00DD0BC1" w:rsidP="008675D2">
            <w:pPr>
              <w:jc w:val="center"/>
              <w:rPr>
                <w:color w:val="000000"/>
                <w:sz w:val="28"/>
                <w:szCs w:val="28"/>
              </w:rPr>
            </w:pPr>
            <w:r w:rsidRPr="008675D2">
              <w:rPr>
                <w:color w:val="000000"/>
                <w:sz w:val="28"/>
                <w:szCs w:val="28"/>
              </w:rPr>
              <w:t>1,3</w:t>
            </w:r>
          </w:p>
        </w:tc>
        <w:tc>
          <w:tcPr>
            <w:tcW w:w="948" w:type="dxa"/>
            <w:tcBorders>
              <w:left w:val="single" w:sz="4" w:space="0" w:color="000000"/>
              <w:bottom w:val="single" w:sz="4" w:space="0" w:color="000000"/>
            </w:tcBorders>
            <w:shd w:val="clear" w:color="auto" w:fill="auto"/>
            <w:vAlign w:val="center"/>
          </w:tcPr>
          <w:p w:rsidR="00DD0BC1" w:rsidRPr="008675D2" w:rsidRDefault="00DD0BC1" w:rsidP="008675D2">
            <w:pPr>
              <w:jc w:val="center"/>
              <w:rPr>
                <w:color w:val="000000"/>
                <w:sz w:val="28"/>
                <w:szCs w:val="28"/>
              </w:rPr>
            </w:pPr>
            <w:r w:rsidRPr="008675D2">
              <w:rPr>
                <w:color w:val="000000"/>
                <w:sz w:val="28"/>
                <w:szCs w:val="28"/>
              </w:rPr>
              <w:t>2,6</w:t>
            </w:r>
          </w:p>
        </w:tc>
        <w:tc>
          <w:tcPr>
            <w:tcW w:w="958" w:type="dxa"/>
            <w:tcBorders>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color w:val="000000"/>
                <w:sz w:val="28"/>
                <w:szCs w:val="28"/>
              </w:rPr>
              <w:t>3,3</w:t>
            </w:r>
          </w:p>
        </w:tc>
      </w:tr>
    </w:tbl>
    <w:p w:rsidR="003D59D7" w:rsidRPr="008675D2" w:rsidRDefault="003D59D7" w:rsidP="00F753F2">
      <w:pPr>
        <w:ind w:firstLine="567"/>
        <w:rPr>
          <w:sz w:val="28"/>
          <w:szCs w:val="28"/>
        </w:rPr>
      </w:pPr>
      <w:r w:rsidRPr="008675D2">
        <w:rPr>
          <w:sz w:val="28"/>
          <w:szCs w:val="28"/>
        </w:rPr>
        <w:t xml:space="preserve">На основе современного состояния и заложенных тенденций демографической и миграционной активности, с помощью метода «передвижки возрастов» были определены половозрастные изменения в структуре населения на перспективу, в результате которых была получена проектная возрастная структура населения на расчетный срок до 2030 года. </w:t>
      </w:r>
    </w:p>
    <w:p w:rsidR="003D59D7" w:rsidRPr="008675D2" w:rsidRDefault="003D59D7" w:rsidP="00F753F2">
      <w:pPr>
        <w:ind w:firstLine="567"/>
        <w:rPr>
          <w:sz w:val="28"/>
          <w:szCs w:val="28"/>
        </w:rPr>
      </w:pPr>
      <w:r w:rsidRPr="008675D2">
        <w:rPr>
          <w:sz w:val="28"/>
          <w:szCs w:val="28"/>
        </w:rPr>
        <w:t xml:space="preserve">Прогнозируемое изменение половозрастной структуры (ПВС) поселения характеризуются: </w:t>
      </w:r>
    </w:p>
    <w:p w:rsidR="003D59D7" w:rsidRPr="008675D2" w:rsidRDefault="003D59D7" w:rsidP="00F753F2">
      <w:pPr>
        <w:pStyle w:val="af3"/>
        <w:widowControl/>
        <w:numPr>
          <w:ilvl w:val="0"/>
          <w:numId w:val="46"/>
        </w:numPr>
        <w:tabs>
          <w:tab w:val="left" w:pos="993"/>
        </w:tabs>
        <w:suppressAutoHyphens/>
        <w:snapToGrid/>
        <w:ind w:left="0" w:firstLine="567"/>
        <w:contextualSpacing w:val="0"/>
        <w:rPr>
          <w:sz w:val="28"/>
          <w:szCs w:val="28"/>
        </w:rPr>
      </w:pPr>
      <w:r w:rsidRPr="008675D2">
        <w:rPr>
          <w:sz w:val="28"/>
          <w:szCs w:val="28"/>
        </w:rPr>
        <w:t>увеличением доли населения моложе трудоспособного возраста на 1,0%;</w:t>
      </w:r>
    </w:p>
    <w:p w:rsidR="003D59D7" w:rsidRPr="008675D2" w:rsidRDefault="003D59D7" w:rsidP="00F753F2">
      <w:pPr>
        <w:pStyle w:val="af3"/>
        <w:widowControl/>
        <w:numPr>
          <w:ilvl w:val="0"/>
          <w:numId w:val="46"/>
        </w:numPr>
        <w:tabs>
          <w:tab w:val="left" w:pos="993"/>
        </w:tabs>
        <w:suppressAutoHyphens/>
        <w:snapToGrid/>
        <w:ind w:left="0" w:firstLine="567"/>
        <w:contextualSpacing w:val="0"/>
        <w:rPr>
          <w:sz w:val="28"/>
          <w:szCs w:val="28"/>
        </w:rPr>
      </w:pPr>
      <w:r w:rsidRPr="008675D2">
        <w:rPr>
          <w:sz w:val="28"/>
          <w:szCs w:val="28"/>
        </w:rPr>
        <w:t>уменьшением доли населения трудоспособного возраста на 7,5%;</w:t>
      </w:r>
    </w:p>
    <w:p w:rsidR="003D59D7" w:rsidRPr="008675D2" w:rsidRDefault="003D59D7" w:rsidP="00F753F2">
      <w:pPr>
        <w:pStyle w:val="1fb"/>
        <w:numPr>
          <w:ilvl w:val="0"/>
          <w:numId w:val="46"/>
        </w:numPr>
        <w:tabs>
          <w:tab w:val="left" w:pos="993"/>
        </w:tabs>
        <w:suppressAutoHyphens w:val="0"/>
        <w:ind w:left="0" w:firstLine="567"/>
        <w:jc w:val="both"/>
        <w:rPr>
          <w:rFonts w:ascii="Times New Roman" w:hAnsi="Times New Roman" w:cs="Times New Roman"/>
          <w:i/>
          <w:sz w:val="28"/>
          <w:szCs w:val="28"/>
          <w:lang w:val="ru-RU"/>
        </w:rPr>
      </w:pPr>
      <w:r w:rsidRPr="008675D2">
        <w:rPr>
          <w:rFonts w:ascii="Times New Roman" w:hAnsi="Times New Roman" w:cs="Times New Roman"/>
          <w:sz w:val="28"/>
          <w:szCs w:val="28"/>
          <w:lang w:val="ru-RU"/>
        </w:rPr>
        <w:t>увеличением доли населения старше трудоспособного возраста на 6,5%.</w:t>
      </w:r>
    </w:p>
    <w:p w:rsidR="00DD0BC1" w:rsidRPr="008675D2" w:rsidRDefault="00DD0BC1" w:rsidP="00F753F2">
      <w:pPr>
        <w:pStyle w:val="3f2"/>
        <w:tabs>
          <w:tab w:val="left" w:pos="284"/>
        </w:tabs>
        <w:ind w:left="0" w:firstLine="567"/>
        <w:jc w:val="right"/>
        <w:rPr>
          <w:rFonts w:ascii="Times New Roman" w:hAnsi="Times New Roman" w:cs="Times New Roman"/>
          <w:i/>
          <w:sz w:val="28"/>
          <w:szCs w:val="28"/>
          <w:lang w:val="ru-RU"/>
        </w:rPr>
      </w:pPr>
    </w:p>
    <w:p w:rsidR="00DD0BC1" w:rsidRPr="008675D2" w:rsidRDefault="00DD0BC1" w:rsidP="00F753F2">
      <w:pPr>
        <w:pStyle w:val="3f2"/>
        <w:tabs>
          <w:tab w:val="left" w:pos="284"/>
        </w:tabs>
        <w:ind w:left="0" w:firstLine="567"/>
        <w:rPr>
          <w:rFonts w:ascii="Times New Roman" w:hAnsi="Times New Roman" w:cs="Times New Roman"/>
          <w:sz w:val="28"/>
          <w:szCs w:val="28"/>
          <w:lang w:val="ru-RU"/>
        </w:rPr>
      </w:pPr>
      <w:r w:rsidRPr="008675D2">
        <w:rPr>
          <w:rFonts w:ascii="Times New Roman" w:hAnsi="Times New Roman" w:cs="Times New Roman"/>
          <w:sz w:val="28"/>
          <w:szCs w:val="28"/>
          <w:lang w:val="ru-RU"/>
        </w:rPr>
        <w:t>Таблица</w:t>
      </w:r>
      <w:r w:rsidR="003F4EC8" w:rsidRPr="008675D2">
        <w:rPr>
          <w:rFonts w:ascii="Times New Roman" w:hAnsi="Times New Roman" w:cs="Times New Roman"/>
          <w:sz w:val="28"/>
          <w:szCs w:val="28"/>
          <w:lang w:val="ru-RU"/>
        </w:rPr>
        <w:t xml:space="preserve"> 17</w:t>
      </w:r>
    </w:p>
    <w:p w:rsidR="003D59D7" w:rsidRPr="008675D2" w:rsidRDefault="003D59D7" w:rsidP="008675D2">
      <w:pPr>
        <w:pStyle w:val="3f2"/>
        <w:tabs>
          <w:tab w:val="left" w:pos="284"/>
        </w:tabs>
        <w:ind w:left="0"/>
        <w:jc w:val="center"/>
        <w:rPr>
          <w:rFonts w:ascii="Times New Roman" w:hAnsi="Times New Roman" w:cs="Times New Roman"/>
          <w:b/>
          <w:bCs/>
          <w:color w:val="000000"/>
          <w:sz w:val="28"/>
          <w:szCs w:val="28"/>
          <w:lang w:val="ru-RU"/>
        </w:rPr>
      </w:pPr>
      <w:r w:rsidRPr="008675D2">
        <w:rPr>
          <w:rFonts w:ascii="Times New Roman" w:hAnsi="Times New Roman" w:cs="Times New Roman"/>
          <w:sz w:val="28"/>
          <w:szCs w:val="28"/>
          <w:lang w:val="ru-RU"/>
        </w:rPr>
        <w:t>Прогноз динамики возрастной структуры населения Калужского сельского поселения</w:t>
      </w:r>
    </w:p>
    <w:tbl>
      <w:tblPr>
        <w:tblW w:w="9269" w:type="dxa"/>
        <w:tblInd w:w="88" w:type="dxa"/>
        <w:tblLayout w:type="fixed"/>
        <w:tblLook w:val="0000" w:firstRow="0" w:lastRow="0" w:firstColumn="0" w:lastColumn="0" w:noHBand="0" w:noVBand="0"/>
      </w:tblPr>
      <w:tblGrid>
        <w:gridCol w:w="5861"/>
        <w:gridCol w:w="1107"/>
        <w:gridCol w:w="1107"/>
        <w:gridCol w:w="1194"/>
      </w:tblGrid>
      <w:tr w:rsidR="00DD0BC1" w:rsidRPr="008675D2" w:rsidTr="00DD0BC1">
        <w:trPr>
          <w:trHeight w:val="397"/>
        </w:trPr>
        <w:tc>
          <w:tcPr>
            <w:tcW w:w="5861"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bCs/>
                <w:color w:val="000000"/>
                <w:sz w:val="28"/>
                <w:szCs w:val="28"/>
              </w:rPr>
            </w:pPr>
            <w:r w:rsidRPr="008675D2">
              <w:rPr>
                <w:bCs/>
                <w:color w:val="000000"/>
                <w:sz w:val="28"/>
                <w:szCs w:val="28"/>
              </w:rPr>
              <w:t>Возрастная группа населения</w:t>
            </w:r>
          </w:p>
        </w:tc>
        <w:tc>
          <w:tcPr>
            <w:tcW w:w="1107"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bCs/>
                <w:color w:val="000000"/>
                <w:sz w:val="28"/>
                <w:szCs w:val="28"/>
              </w:rPr>
            </w:pPr>
            <w:r w:rsidRPr="008675D2">
              <w:rPr>
                <w:bCs/>
                <w:color w:val="000000"/>
                <w:sz w:val="28"/>
                <w:szCs w:val="28"/>
              </w:rPr>
              <w:t>2016-2021</w:t>
            </w:r>
          </w:p>
        </w:tc>
        <w:tc>
          <w:tcPr>
            <w:tcW w:w="1107"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bCs/>
                <w:color w:val="000000"/>
                <w:sz w:val="28"/>
                <w:szCs w:val="28"/>
              </w:rPr>
            </w:pPr>
            <w:r w:rsidRPr="008675D2">
              <w:rPr>
                <w:bCs/>
                <w:color w:val="000000"/>
                <w:sz w:val="28"/>
                <w:szCs w:val="28"/>
              </w:rPr>
              <w:t>2022-2025</w:t>
            </w:r>
          </w:p>
        </w:tc>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bCs/>
                <w:color w:val="000000"/>
                <w:sz w:val="28"/>
                <w:szCs w:val="28"/>
              </w:rPr>
              <w:t>2026-2030</w:t>
            </w:r>
          </w:p>
        </w:tc>
      </w:tr>
      <w:tr w:rsidR="00DD0BC1" w:rsidRPr="008675D2" w:rsidTr="00DD0BC1">
        <w:trPr>
          <w:trHeight w:val="283"/>
        </w:trPr>
        <w:tc>
          <w:tcPr>
            <w:tcW w:w="5861"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rPr>
                <w:sz w:val="28"/>
                <w:szCs w:val="28"/>
              </w:rPr>
            </w:pPr>
            <w:r w:rsidRPr="008675D2">
              <w:rPr>
                <w:color w:val="000000"/>
                <w:sz w:val="28"/>
                <w:szCs w:val="28"/>
              </w:rPr>
              <w:t>- моложе трудоспособного возраста</w:t>
            </w:r>
          </w:p>
        </w:tc>
        <w:tc>
          <w:tcPr>
            <w:tcW w:w="1107"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18,0</w:t>
            </w:r>
          </w:p>
        </w:tc>
        <w:tc>
          <w:tcPr>
            <w:tcW w:w="1107" w:type="dxa"/>
            <w:tcBorders>
              <w:top w:val="single" w:sz="4" w:space="0" w:color="000000"/>
              <w:left w:val="single" w:sz="4" w:space="0" w:color="000000"/>
              <w:bottom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18,0</w:t>
            </w:r>
          </w:p>
        </w:tc>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18,4</w:t>
            </w:r>
          </w:p>
        </w:tc>
      </w:tr>
      <w:tr w:rsidR="00DD0BC1" w:rsidRPr="008675D2" w:rsidTr="00DD0BC1">
        <w:trPr>
          <w:trHeight w:val="283"/>
        </w:trPr>
        <w:tc>
          <w:tcPr>
            <w:tcW w:w="5861" w:type="dxa"/>
            <w:tcBorders>
              <w:left w:val="single" w:sz="4" w:space="0" w:color="000000"/>
              <w:bottom w:val="single" w:sz="4" w:space="0" w:color="000000"/>
            </w:tcBorders>
            <w:shd w:val="clear" w:color="auto" w:fill="auto"/>
            <w:vAlign w:val="center"/>
          </w:tcPr>
          <w:p w:rsidR="00DD0BC1" w:rsidRPr="008675D2" w:rsidRDefault="00DD0BC1" w:rsidP="008675D2">
            <w:pPr>
              <w:rPr>
                <w:sz w:val="28"/>
                <w:szCs w:val="28"/>
              </w:rPr>
            </w:pPr>
            <w:r w:rsidRPr="008675D2">
              <w:rPr>
                <w:color w:val="000000"/>
                <w:sz w:val="28"/>
                <w:szCs w:val="28"/>
              </w:rPr>
              <w:t>- трудоспособного возраста</w:t>
            </w:r>
          </w:p>
        </w:tc>
        <w:tc>
          <w:tcPr>
            <w:tcW w:w="1107" w:type="dxa"/>
            <w:tcBorders>
              <w:left w:val="single" w:sz="4" w:space="0" w:color="000000"/>
              <w:bottom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54,6</w:t>
            </w:r>
          </w:p>
        </w:tc>
        <w:tc>
          <w:tcPr>
            <w:tcW w:w="1107" w:type="dxa"/>
            <w:tcBorders>
              <w:left w:val="single" w:sz="4" w:space="0" w:color="000000"/>
              <w:bottom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53,4</w:t>
            </w:r>
          </w:p>
        </w:tc>
        <w:tc>
          <w:tcPr>
            <w:tcW w:w="1194" w:type="dxa"/>
            <w:tcBorders>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51,9</w:t>
            </w:r>
          </w:p>
        </w:tc>
      </w:tr>
      <w:tr w:rsidR="00DD0BC1" w:rsidRPr="008675D2" w:rsidTr="00DD0BC1">
        <w:trPr>
          <w:trHeight w:val="283"/>
        </w:trPr>
        <w:tc>
          <w:tcPr>
            <w:tcW w:w="5861" w:type="dxa"/>
            <w:tcBorders>
              <w:left w:val="single" w:sz="4" w:space="0" w:color="000000"/>
              <w:bottom w:val="single" w:sz="4" w:space="0" w:color="000000"/>
            </w:tcBorders>
            <w:shd w:val="clear" w:color="auto" w:fill="auto"/>
            <w:vAlign w:val="center"/>
          </w:tcPr>
          <w:p w:rsidR="00DD0BC1" w:rsidRPr="008675D2" w:rsidRDefault="00DD0BC1" w:rsidP="008675D2">
            <w:pPr>
              <w:rPr>
                <w:sz w:val="28"/>
                <w:szCs w:val="28"/>
              </w:rPr>
            </w:pPr>
            <w:r w:rsidRPr="008675D2">
              <w:rPr>
                <w:color w:val="000000"/>
                <w:sz w:val="28"/>
                <w:szCs w:val="28"/>
              </w:rPr>
              <w:t>- старше трудоспособного возраста</w:t>
            </w:r>
          </w:p>
        </w:tc>
        <w:tc>
          <w:tcPr>
            <w:tcW w:w="1107" w:type="dxa"/>
            <w:tcBorders>
              <w:left w:val="single" w:sz="4" w:space="0" w:color="000000"/>
              <w:bottom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27,3</w:t>
            </w:r>
          </w:p>
        </w:tc>
        <w:tc>
          <w:tcPr>
            <w:tcW w:w="1107" w:type="dxa"/>
            <w:tcBorders>
              <w:left w:val="single" w:sz="4" w:space="0" w:color="000000"/>
              <w:bottom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28,6</w:t>
            </w:r>
          </w:p>
        </w:tc>
        <w:tc>
          <w:tcPr>
            <w:tcW w:w="1194" w:type="dxa"/>
            <w:tcBorders>
              <w:left w:val="single" w:sz="4" w:space="0" w:color="000000"/>
              <w:bottom w:val="single" w:sz="4" w:space="0" w:color="000000"/>
              <w:right w:val="single" w:sz="4" w:space="0" w:color="000000"/>
            </w:tcBorders>
            <w:shd w:val="clear" w:color="auto" w:fill="auto"/>
            <w:vAlign w:val="center"/>
          </w:tcPr>
          <w:p w:rsidR="00DD0BC1" w:rsidRPr="008675D2" w:rsidRDefault="00DD0BC1" w:rsidP="008675D2">
            <w:pPr>
              <w:jc w:val="center"/>
              <w:rPr>
                <w:sz w:val="28"/>
                <w:szCs w:val="28"/>
              </w:rPr>
            </w:pPr>
            <w:r w:rsidRPr="008675D2">
              <w:rPr>
                <w:sz w:val="28"/>
                <w:szCs w:val="28"/>
              </w:rPr>
              <w:t>29,7</w:t>
            </w:r>
          </w:p>
        </w:tc>
      </w:tr>
    </w:tbl>
    <w:p w:rsidR="00DD0BC1" w:rsidRPr="008675D2" w:rsidRDefault="00DD0BC1" w:rsidP="008675D2">
      <w:pPr>
        <w:tabs>
          <w:tab w:val="left" w:pos="284"/>
        </w:tabs>
        <w:ind w:firstLine="709"/>
        <w:rPr>
          <w:sz w:val="28"/>
          <w:szCs w:val="28"/>
        </w:rPr>
      </w:pPr>
      <w:r w:rsidRPr="008675D2">
        <w:rPr>
          <w:sz w:val="28"/>
          <w:szCs w:val="28"/>
        </w:rPr>
        <w:t>Рисунок</w:t>
      </w:r>
      <w:r w:rsidR="003F4EC8" w:rsidRPr="008675D2">
        <w:rPr>
          <w:sz w:val="28"/>
          <w:szCs w:val="28"/>
        </w:rPr>
        <w:t xml:space="preserve"> 3</w:t>
      </w:r>
      <w:r w:rsidRPr="008675D2">
        <w:rPr>
          <w:sz w:val="28"/>
          <w:szCs w:val="28"/>
        </w:rPr>
        <w:t xml:space="preserve"> </w:t>
      </w:r>
    </w:p>
    <w:p w:rsidR="00DD0BC1" w:rsidRPr="008675D2" w:rsidRDefault="00BB7AD0" w:rsidP="00F753F2">
      <w:pPr>
        <w:tabs>
          <w:tab w:val="left" w:pos="284"/>
        </w:tabs>
        <w:ind w:firstLine="709"/>
        <w:jc w:val="center"/>
        <w:rPr>
          <w:sz w:val="28"/>
          <w:szCs w:val="28"/>
        </w:rPr>
      </w:pPr>
      <w:r w:rsidRPr="008675D2">
        <w:rPr>
          <w:sz w:val="28"/>
          <w:szCs w:val="28"/>
        </w:rPr>
        <w:t>Прогноз динамики возрастной структуры населения</w:t>
      </w:r>
      <w:r w:rsidR="00DD0BC1" w:rsidRPr="008675D2">
        <w:rPr>
          <w:noProof/>
          <w:sz w:val="28"/>
          <w:szCs w:val="28"/>
        </w:rPr>
        <w:drawing>
          <wp:inline distT="0" distB="0" distL="0" distR="0">
            <wp:extent cx="4514850" cy="2219325"/>
            <wp:effectExtent l="0" t="0" r="0" b="952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D0BC1" w:rsidRPr="008675D2" w:rsidRDefault="00DD0BC1" w:rsidP="008675D2">
      <w:pPr>
        <w:tabs>
          <w:tab w:val="left" w:pos="284"/>
        </w:tabs>
        <w:ind w:firstLine="709"/>
        <w:rPr>
          <w:sz w:val="28"/>
          <w:szCs w:val="28"/>
        </w:rPr>
      </w:pPr>
    </w:p>
    <w:p w:rsidR="003D59D7" w:rsidRPr="008675D2" w:rsidRDefault="003D59D7" w:rsidP="00F753F2">
      <w:pPr>
        <w:ind w:firstLine="567"/>
        <w:rPr>
          <w:sz w:val="28"/>
          <w:szCs w:val="28"/>
        </w:rPr>
      </w:pPr>
      <w:r w:rsidRPr="008675D2">
        <w:rPr>
          <w:sz w:val="28"/>
          <w:szCs w:val="28"/>
        </w:rPr>
        <w:t>Опираясь на заложенные тенденции и расчетные показатели демографической и миграционной активности, была определена проектная численность населения Калужского сельского поселения, которая к расчетному сроку составит 2400 человек.</w:t>
      </w:r>
    </w:p>
    <w:p w:rsidR="003D59D7" w:rsidRPr="008675D2" w:rsidRDefault="003D59D7" w:rsidP="00F753F2">
      <w:pPr>
        <w:pStyle w:val="1fb"/>
        <w:tabs>
          <w:tab w:val="left" w:pos="284"/>
        </w:tabs>
        <w:ind w:left="0" w:firstLine="567"/>
        <w:jc w:val="right"/>
        <w:rPr>
          <w:rFonts w:ascii="Times New Roman" w:hAnsi="Times New Roman" w:cs="Times New Roman"/>
          <w:sz w:val="28"/>
          <w:szCs w:val="28"/>
          <w:lang w:val="ru-RU"/>
        </w:rPr>
      </w:pPr>
    </w:p>
    <w:p w:rsidR="00BB7AD0" w:rsidRPr="008675D2" w:rsidRDefault="00BB7AD0" w:rsidP="00F753F2">
      <w:pPr>
        <w:pStyle w:val="1fb"/>
        <w:tabs>
          <w:tab w:val="left" w:pos="284"/>
        </w:tabs>
        <w:ind w:left="0" w:firstLine="567"/>
        <w:rPr>
          <w:rFonts w:ascii="Times New Roman" w:hAnsi="Times New Roman" w:cs="Times New Roman"/>
          <w:sz w:val="28"/>
          <w:szCs w:val="28"/>
          <w:lang w:val="ru-RU"/>
        </w:rPr>
      </w:pPr>
      <w:r w:rsidRPr="008675D2">
        <w:rPr>
          <w:rFonts w:ascii="Times New Roman" w:hAnsi="Times New Roman" w:cs="Times New Roman"/>
          <w:sz w:val="28"/>
          <w:szCs w:val="28"/>
          <w:lang w:val="ru-RU"/>
        </w:rPr>
        <w:lastRenderedPageBreak/>
        <w:t>Таблица</w:t>
      </w:r>
      <w:r w:rsidR="003F4EC8" w:rsidRPr="008675D2">
        <w:rPr>
          <w:rFonts w:ascii="Times New Roman" w:hAnsi="Times New Roman" w:cs="Times New Roman"/>
          <w:sz w:val="28"/>
          <w:szCs w:val="28"/>
          <w:lang w:val="ru-RU"/>
        </w:rPr>
        <w:t xml:space="preserve"> 18</w:t>
      </w:r>
    </w:p>
    <w:p w:rsidR="003D59D7" w:rsidRPr="008675D2" w:rsidRDefault="003D59D7" w:rsidP="008675D2">
      <w:pPr>
        <w:pStyle w:val="1fb"/>
        <w:tabs>
          <w:tab w:val="left" w:pos="284"/>
        </w:tabs>
        <w:ind w:left="0"/>
        <w:jc w:val="center"/>
        <w:rPr>
          <w:rFonts w:ascii="Times New Roman" w:hAnsi="Times New Roman" w:cs="Times New Roman"/>
          <w:bCs/>
          <w:color w:val="000000"/>
          <w:sz w:val="28"/>
          <w:szCs w:val="28"/>
          <w:lang w:val="ru-RU"/>
        </w:rPr>
      </w:pPr>
      <w:r w:rsidRPr="008675D2">
        <w:rPr>
          <w:rFonts w:ascii="Times New Roman" w:hAnsi="Times New Roman" w:cs="Times New Roman"/>
          <w:sz w:val="28"/>
          <w:szCs w:val="28"/>
          <w:lang w:val="ru-RU"/>
        </w:rPr>
        <w:t xml:space="preserve">Прогноз численности и возрастной структуры </w:t>
      </w:r>
      <w:r w:rsidRPr="008675D2">
        <w:rPr>
          <w:rFonts w:ascii="Times New Roman" w:hAnsi="Times New Roman" w:cs="Times New Roman"/>
          <w:sz w:val="28"/>
          <w:szCs w:val="28"/>
          <w:lang w:val="ru-RU"/>
        </w:rPr>
        <w:br/>
        <w:t>населения</w:t>
      </w:r>
      <w:r w:rsidR="00BB7AD0" w:rsidRPr="008675D2">
        <w:rPr>
          <w:rFonts w:ascii="Times New Roman" w:hAnsi="Times New Roman" w:cs="Times New Roman"/>
          <w:sz w:val="28"/>
          <w:szCs w:val="28"/>
          <w:lang w:val="ru-RU"/>
        </w:rPr>
        <w:t xml:space="preserve"> Калужского сельского поселения</w:t>
      </w:r>
    </w:p>
    <w:tbl>
      <w:tblPr>
        <w:tblW w:w="9361" w:type="dxa"/>
        <w:tblInd w:w="88" w:type="dxa"/>
        <w:tblLayout w:type="fixed"/>
        <w:tblLook w:val="0000" w:firstRow="0" w:lastRow="0" w:firstColumn="0" w:lastColumn="0" w:noHBand="0" w:noVBand="0"/>
      </w:tblPr>
      <w:tblGrid>
        <w:gridCol w:w="4727"/>
        <w:gridCol w:w="1226"/>
        <w:gridCol w:w="1107"/>
        <w:gridCol w:w="1107"/>
        <w:gridCol w:w="1194"/>
      </w:tblGrid>
      <w:tr w:rsidR="00BB7AD0" w:rsidRPr="008675D2" w:rsidTr="00BB7AD0">
        <w:trPr>
          <w:trHeight w:val="397"/>
        </w:trPr>
        <w:tc>
          <w:tcPr>
            <w:tcW w:w="472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bCs/>
                <w:color w:val="000000"/>
                <w:sz w:val="28"/>
                <w:szCs w:val="28"/>
              </w:rPr>
            </w:pPr>
            <w:r w:rsidRPr="008675D2">
              <w:rPr>
                <w:bCs/>
                <w:color w:val="000000"/>
                <w:sz w:val="28"/>
                <w:szCs w:val="28"/>
              </w:rPr>
              <w:t>Возрастная группа населения</w:t>
            </w:r>
          </w:p>
        </w:tc>
        <w:tc>
          <w:tcPr>
            <w:tcW w:w="1226"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bCs/>
                <w:color w:val="000000"/>
                <w:sz w:val="28"/>
                <w:szCs w:val="28"/>
              </w:rPr>
            </w:pPr>
            <w:r w:rsidRPr="008675D2">
              <w:rPr>
                <w:bCs/>
                <w:color w:val="000000"/>
                <w:sz w:val="28"/>
                <w:szCs w:val="28"/>
              </w:rPr>
              <w:t>2016</w:t>
            </w:r>
          </w:p>
        </w:tc>
        <w:tc>
          <w:tcPr>
            <w:tcW w:w="110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bCs/>
                <w:color w:val="000000"/>
                <w:sz w:val="28"/>
                <w:szCs w:val="28"/>
              </w:rPr>
            </w:pPr>
            <w:r w:rsidRPr="008675D2">
              <w:rPr>
                <w:bCs/>
                <w:color w:val="000000"/>
                <w:sz w:val="28"/>
                <w:szCs w:val="28"/>
              </w:rPr>
              <w:t>2021</w:t>
            </w:r>
          </w:p>
        </w:tc>
        <w:tc>
          <w:tcPr>
            <w:tcW w:w="110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bCs/>
                <w:color w:val="000000"/>
                <w:sz w:val="28"/>
                <w:szCs w:val="28"/>
              </w:rPr>
            </w:pPr>
            <w:r w:rsidRPr="008675D2">
              <w:rPr>
                <w:bCs/>
                <w:color w:val="000000"/>
                <w:sz w:val="28"/>
                <w:szCs w:val="28"/>
              </w:rPr>
              <w:t>2025</w:t>
            </w:r>
          </w:p>
        </w:tc>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AD0" w:rsidRPr="008675D2" w:rsidRDefault="00BB7AD0" w:rsidP="008675D2">
            <w:pPr>
              <w:jc w:val="center"/>
              <w:rPr>
                <w:sz w:val="28"/>
                <w:szCs w:val="28"/>
              </w:rPr>
            </w:pPr>
            <w:r w:rsidRPr="008675D2">
              <w:rPr>
                <w:bCs/>
                <w:color w:val="000000"/>
                <w:sz w:val="28"/>
                <w:szCs w:val="28"/>
              </w:rPr>
              <w:t>2030</w:t>
            </w:r>
          </w:p>
        </w:tc>
      </w:tr>
      <w:tr w:rsidR="00BB7AD0" w:rsidRPr="008675D2" w:rsidTr="00BB7AD0">
        <w:trPr>
          <w:trHeight w:val="283"/>
        </w:trPr>
        <w:tc>
          <w:tcPr>
            <w:tcW w:w="4727" w:type="dxa"/>
            <w:tcBorders>
              <w:left w:val="single" w:sz="4" w:space="0" w:color="000000"/>
              <w:bottom w:val="single" w:sz="4" w:space="0" w:color="000000"/>
            </w:tcBorders>
            <w:shd w:val="clear" w:color="auto" w:fill="auto"/>
            <w:vAlign w:val="center"/>
          </w:tcPr>
          <w:p w:rsidR="00BB7AD0" w:rsidRPr="008675D2" w:rsidRDefault="00BB7AD0" w:rsidP="008675D2">
            <w:pPr>
              <w:rPr>
                <w:sz w:val="28"/>
                <w:szCs w:val="28"/>
              </w:rPr>
            </w:pPr>
            <w:r w:rsidRPr="008675D2">
              <w:rPr>
                <w:color w:val="000000"/>
                <w:sz w:val="28"/>
                <w:szCs w:val="28"/>
              </w:rPr>
              <w:t xml:space="preserve">Численность постоянного населения, в том числе </w:t>
            </w:r>
          </w:p>
        </w:tc>
        <w:tc>
          <w:tcPr>
            <w:tcW w:w="1226" w:type="dxa"/>
            <w:tcBorders>
              <w:left w:val="single" w:sz="4" w:space="0" w:color="000000"/>
              <w:bottom w:val="single" w:sz="4" w:space="0" w:color="000000"/>
            </w:tcBorders>
            <w:shd w:val="clear" w:color="auto" w:fill="auto"/>
            <w:vAlign w:val="bottom"/>
          </w:tcPr>
          <w:p w:rsidR="00BB7AD0" w:rsidRPr="008675D2" w:rsidRDefault="00BB7AD0" w:rsidP="008675D2">
            <w:pPr>
              <w:jc w:val="center"/>
              <w:rPr>
                <w:sz w:val="28"/>
                <w:szCs w:val="28"/>
              </w:rPr>
            </w:pPr>
            <w:r w:rsidRPr="008675D2">
              <w:rPr>
                <w:sz w:val="28"/>
                <w:szCs w:val="28"/>
              </w:rPr>
              <w:t>2018</w:t>
            </w:r>
          </w:p>
        </w:tc>
        <w:tc>
          <w:tcPr>
            <w:tcW w:w="1107" w:type="dxa"/>
            <w:tcBorders>
              <w:left w:val="single" w:sz="4" w:space="0" w:color="000000"/>
              <w:bottom w:val="single" w:sz="4" w:space="0" w:color="000000"/>
            </w:tcBorders>
            <w:shd w:val="clear" w:color="auto" w:fill="auto"/>
            <w:vAlign w:val="bottom"/>
          </w:tcPr>
          <w:p w:rsidR="00BB7AD0" w:rsidRPr="008675D2" w:rsidRDefault="00BB7AD0" w:rsidP="008675D2">
            <w:pPr>
              <w:jc w:val="center"/>
              <w:rPr>
                <w:sz w:val="28"/>
                <w:szCs w:val="28"/>
              </w:rPr>
            </w:pPr>
            <w:r w:rsidRPr="008675D2">
              <w:rPr>
                <w:sz w:val="28"/>
                <w:szCs w:val="28"/>
              </w:rPr>
              <w:t>2130</w:t>
            </w:r>
          </w:p>
        </w:tc>
        <w:tc>
          <w:tcPr>
            <w:tcW w:w="1107" w:type="dxa"/>
            <w:tcBorders>
              <w:left w:val="single" w:sz="4" w:space="0" w:color="000000"/>
              <w:bottom w:val="single" w:sz="4" w:space="0" w:color="000000"/>
            </w:tcBorders>
            <w:shd w:val="clear" w:color="auto" w:fill="auto"/>
            <w:vAlign w:val="bottom"/>
          </w:tcPr>
          <w:p w:rsidR="00BB7AD0" w:rsidRPr="008675D2" w:rsidRDefault="00BB7AD0" w:rsidP="008675D2">
            <w:pPr>
              <w:jc w:val="center"/>
              <w:rPr>
                <w:sz w:val="28"/>
                <w:szCs w:val="28"/>
              </w:rPr>
            </w:pPr>
            <w:r w:rsidRPr="008675D2">
              <w:rPr>
                <w:sz w:val="28"/>
                <w:szCs w:val="28"/>
              </w:rPr>
              <w:t>2261</w:t>
            </w:r>
          </w:p>
        </w:tc>
        <w:tc>
          <w:tcPr>
            <w:tcW w:w="1194" w:type="dxa"/>
            <w:tcBorders>
              <w:left w:val="single" w:sz="4" w:space="0" w:color="000000"/>
              <w:bottom w:val="single" w:sz="4" w:space="0" w:color="000000"/>
              <w:right w:val="single" w:sz="4" w:space="0" w:color="000000"/>
            </w:tcBorders>
            <w:shd w:val="clear" w:color="auto" w:fill="auto"/>
            <w:vAlign w:val="bottom"/>
          </w:tcPr>
          <w:p w:rsidR="00BB7AD0" w:rsidRPr="008675D2" w:rsidRDefault="00BB7AD0" w:rsidP="008675D2">
            <w:pPr>
              <w:jc w:val="center"/>
              <w:rPr>
                <w:sz w:val="28"/>
                <w:szCs w:val="28"/>
              </w:rPr>
            </w:pPr>
            <w:r w:rsidRPr="008675D2">
              <w:rPr>
                <w:sz w:val="28"/>
                <w:szCs w:val="28"/>
              </w:rPr>
              <w:t>2400</w:t>
            </w:r>
          </w:p>
        </w:tc>
      </w:tr>
      <w:tr w:rsidR="00BB7AD0" w:rsidRPr="008675D2" w:rsidTr="00BB7AD0">
        <w:trPr>
          <w:trHeight w:val="283"/>
        </w:trPr>
        <w:tc>
          <w:tcPr>
            <w:tcW w:w="472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rPr>
                <w:bCs/>
                <w:sz w:val="28"/>
                <w:szCs w:val="28"/>
              </w:rPr>
            </w:pPr>
            <w:r w:rsidRPr="008675D2">
              <w:rPr>
                <w:color w:val="000000"/>
                <w:sz w:val="28"/>
                <w:szCs w:val="28"/>
              </w:rPr>
              <w:t>- моложе трудоспособного возраста</w:t>
            </w:r>
          </w:p>
        </w:tc>
        <w:tc>
          <w:tcPr>
            <w:tcW w:w="1226"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356</w:t>
            </w:r>
          </w:p>
        </w:tc>
        <w:tc>
          <w:tcPr>
            <w:tcW w:w="110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384</w:t>
            </w:r>
          </w:p>
        </w:tc>
        <w:tc>
          <w:tcPr>
            <w:tcW w:w="110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406</w:t>
            </w:r>
          </w:p>
        </w:tc>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441</w:t>
            </w:r>
          </w:p>
        </w:tc>
      </w:tr>
      <w:tr w:rsidR="00BB7AD0" w:rsidRPr="008675D2" w:rsidTr="00BB7AD0">
        <w:trPr>
          <w:trHeight w:val="283"/>
        </w:trPr>
        <w:tc>
          <w:tcPr>
            <w:tcW w:w="472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rPr>
                <w:bCs/>
                <w:sz w:val="28"/>
                <w:szCs w:val="28"/>
              </w:rPr>
            </w:pPr>
            <w:r w:rsidRPr="008675D2">
              <w:rPr>
                <w:color w:val="000000"/>
                <w:sz w:val="28"/>
                <w:szCs w:val="28"/>
              </w:rPr>
              <w:t>- трудоспособного возраста</w:t>
            </w:r>
          </w:p>
        </w:tc>
        <w:tc>
          <w:tcPr>
            <w:tcW w:w="1226"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1153</w:t>
            </w:r>
          </w:p>
        </w:tc>
        <w:tc>
          <w:tcPr>
            <w:tcW w:w="110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1164</w:t>
            </w:r>
          </w:p>
        </w:tc>
        <w:tc>
          <w:tcPr>
            <w:tcW w:w="110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1208</w:t>
            </w:r>
          </w:p>
        </w:tc>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1246</w:t>
            </w:r>
          </w:p>
        </w:tc>
      </w:tr>
      <w:tr w:rsidR="00BB7AD0" w:rsidRPr="008675D2" w:rsidTr="00BB7AD0">
        <w:trPr>
          <w:trHeight w:val="283"/>
        </w:trPr>
        <w:tc>
          <w:tcPr>
            <w:tcW w:w="472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rPr>
                <w:bCs/>
                <w:sz w:val="28"/>
                <w:szCs w:val="28"/>
              </w:rPr>
            </w:pPr>
            <w:r w:rsidRPr="008675D2">
              <w:rPr>
                <w:color w:val="000000"/>
                <w:sz w:val="28"/>
                <w:szCs w:val="28"/>
              </w:rPr>
              <w:t>- старше трудоспособного возраста</w:t>
            </w:r>
          </w:p>
        </w:tc>
        <w:tc>
          <w:tcPr>
            <w:tcW w:w="1226"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509</w:t>
            </w:r>
          </w:p>
        </w:tc>
        <w:tc>
          <w:tcPr>
            <w:tcW w:w="110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582</w:t>
            </w:r>
          </w:p>
        </w:tc>
        <w:tc>
          <w:tcPr>
            <w:tcW w:w="1107" w:type="dxa"/>
            <w:tcBorders>
              <w:top w:val="single" w:sz="4" w:space="0" w:color="000000"/>
              <w:left w:val="single" w:sz="4" w:space="0" w:color="000000"/>
              <w:bottom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647</w:t>
            </w:r>
          </w:p>
        </w:tc>
        <w:tc>
          <w:tcPr>
            <w:tcW w:w="1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AD0" w:rsidRPr="008675D2" w:rsidRDefault="00BB7AD0" w:rsidP="008675D2">
            <w:pPr>
              <w:jc w:val="center"/>
              <w:rPr>
                <w:sz w:val="28"/>
                <w:szCs w:val="28"/>
              </w:rPr>
            </w:pPr>
            <w:r w:rsidRPr="008675D2">
              <w:rPr>
                <w:sz w:val="28"/>
                <w:szCs w:val="28"/>
              </w:rPr>
              <w:t>712</w:t>
            </w:r>
          </w:p>
        </w:tc>
      </w:tr>
    </w:tbl>
    <w:p w:rsidR="003D59D7" w:rsidRPr="008675D2" w:rsidRDefault="003D59D7" w:rsidP="008675D2">
      <w:pPr>
        <w:rPr>
          <w:sz w:val="28"/>
          <w:szCs w:val="28"/>
        </w:rPr>
      </w:pPr>
    </w:p>
    <w:p w:rsidR="00BB7AD0" w:rsidRPr="008675D2" w:rsidRDefault="00BB7AD0" w:rsidP="008675D2">
      <w:pPr>
        <w:ind w:firstLine="709"/>
        <w:rPr>
          <w:sz w:val="28"/>
          <w:szCs w:val="28"/>
        </w:rPr>
      </w:pPr>
      <w:r w:rsidRPr="008675D2">
        <w:rPr>
          <w:sz w:val="28"/>
          <w:szCs w:val="28"/>
        </w:rPr>
        <w:t xml:space="preserve">Рисунок </w:t>
      </w:r>
      <w:r w:rsidR="003F4EC8" w:rsidRPr="008675D2">
        <w:rPr>
          <w:sz w:val="28"/>
          <w:szCs w:val="28"/>
        </w:rPr>
        <w:t>4</w:t>
      </w:r>
    </w:p>
    <w:p w:rsidR="00BB7AD0" w:rsidRPr="008675D2" w:rsidRDefault="00BB7AD0" w:rsidP="008675D2">
      <w:pPr>
        <w:ind w:firstLine="567"/>
        <w:jc w:val="center"/>
        <w:rPr>
          <w:sz w:val="28"/>
          <w:szCs w:val="28"/>
        </w:rPr>
      </w:pPr>
      <w:r w:rsidRPr="008675D2">
        <w:rPr>
          <w:sz w:val="28"/>
          <w:szCs w:val="28"/>
        </w:rPr>
        <w:t>Прогноз численности и возрастной структуры населения</w:t>
      </w:r>
    </w:p>
    <w:p w:rsidR="003D59D7" w:rsidRPr="008675D2" w:rsidRDefault="00BB7AD0" w:rsidP="008675D2">
      <w:pPr>
        <w:jc w:val="center"/>
        <w:rPr>
          <w:b/>
          <w:i/>
          <w:sz w:val="28"/>
          <w:szCs w:val="28"/>
        </w:rPr>
        <w:sectPr w:rsidR="003D59D7" w:rsidRPr="008675D2" w:rsidSect="008675D2">
          <w:headerReference w:type="even" r:id="rId18"/>
          <w:headerReference w:type="default" r:id="rId19"/>
          <w:footerReference w:type="even" r:id="rId20"/>
          <w:footerReference w:type="default" r:id="rId21"/>
          <w:headerReference w:type="first" r:id="rId22"/>
          <w:footerReference w:type="first" r:id="rId23"/>
          <w:pgSz w:w="11906" w:h="16838"/>
          <w:pgMar w:top="1134" w:right="567" w:bottom="1134" w:left="1701" w:header="720" w:footer="720" w:gutter="0"/>
          <w:cols w:space="720"/>
          <w:docGrid w:linePitch="600" w:charSpace="40960"/>
        </w:sectPr>
      </w:pPr>
      <w:r w:rsidRPr="008675D2">
        <w:rPr>
          <w:noProof/>
          <w:sz w:val="28"/>
          <w:szCs w:val="28"/>
        </w:rPr>
        <w:drawing>
          <wp:inline distT="0" distB="0" distL="0" distR="0" wp14:anchorId="51C060A5" wp14:editId="5C488E4E">
            <wp:extent cx="4933950" cy="236220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B7AD0" w:rsidRPr="008675D2" w:rsidRDefault="00BB7AD0" w:rsidP="008675D2">
      <w:pPr>
        <w:jc w:val="center"/>
        <w:rPr>
          <w:sz w:val="28"/>
          <w:szCs w:val="28"/>
        </w:rPr>
      </w:pPr>
      <w:r w:rsidRPr="008675D2">
        <w:rPr>
          <w:sz w:val="28"/>
          <w:szCs w:val="28"/>
        </w:rPr>
        <w:lastRenderedPageBreak/>
        <w:t>Рисунок 5</w:t>
      </w:r>
      <w:r w:rsidR="003D59D7" w:rsidRPr="008675D2">
        <w:rPr>
          <w:sz w:val="28"/>
          <w:szCs w:val="28"/>
        </w:rPr>
        <w:t xml:space="preserve">              </w:t>
      </w:r>
    </w:p>
    <w:p w:rsidR="003D59D7" w:rsidRPr="008675D2" w:rsidRDefault="003D59D7" w:rsidP="008675D2">
      <w:pPr>
        <w:jc w:val="center"/>
        <w:rPr>
          <w:sz w:val="28"/>
          <w:szCs w:val="28"/>
        </w:rPr>
      </w:pPr>
      <w:r w:rsidRPr="008675D2">
        <w:rPr>
          <w:sz w:val="28"/>
          <w:szCs w:val="28"/>
        </w:rPr>
        <w:t xml:space="preserve">  Существующая половозрастная структура населения                                    Проектная половозрастная структура населения</w:t>
      </w:r>
    </w:p>
    <w:p w:rsidR="003D59D7" w:rsidRPr="008675D2" w:rsidRDefault="003D59D7" w:rsidP="008675D2">
      <w:pPr>
        <w:jc w:val="center"/>
        <w:rPr>
          <w:sz w:val="28"/>
          <w:szCs w:val="28"/>
        </w:rPr>
      </w:pPr>
      <w:r w:rsidRPr="008675D2">
        <w:rPr>
          <w:sz w:val="28"/>
          <w:szCs w:val="28"/>
        </w:rPr>
        <w:t xml:space="preserve">           Калужского сельского поселения                                                                         Калужского сельского поселения</w:t>
      </w:r>
    </w:p>
    <w:p w:rsidR="003D59D7" w:rsidRPr="008675D2" w:rsidRDefault="003D59D7" w:rsidP="00F753F2">
      <w:pPr>
        <w:jc w:val="center"/>
        <w:rPr>
          <w:bCs/>
          <w:sz w:val="28"/>
          <w:szCs w:val="28"/>
          <w:lang w:eastAsia="en-US" w:bidi="en-US"/>
        </w:rPr>
        <w:sectPr w:rsidR="003D59D7" w:rsidRPr="008675D2" w:rsidSect="008675D2">
          <w:headerReference w:type="even" r:id="rId25"/>
          <w:headerReference w:type="default" r:id="rId26"/>
          <w:footerReference w:type="even" r:id="rId27"/>
          <w:footerReference w:type="default" r:id="rId28"/>
          <w:headerReference w:type="first" r:id="rId29"/>
          <w:footerReference w:type="first" r:id="rId30"/>
          <w:pgSz w:w="16838" w:h="11906" w:orient="landscape"/>
          <w:pgMar w:top="1134" w:right="567" w:bottom="1134" w:left="1134" w:header="720" w:footer="720" w:gutter="0"/>
          <w:cols w:space="720"/>
          <w:docGrid w:linePitch="600" w:charSpace="40960"/>
        </w:sectPr>
      </w:pPr>
      <w:r w:rsidRPr="008675D2">
        <w:rPr>
          <w:noProof/>
          <w:sz w:val="28"/>
          <w:szCs w:val="28"/>
        </w:rPr>
        <w:drawing>
          <wp:inline distT="0" distB="0" distL="0" distR="0">
            <wp:extent cx="3105150" cy="412125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05555" cy="4121789"/>
                    </a:xfrm>
                    <a:prstGeom prst="rect">
                      <a:avLst/>
                    </a:prstGeom>
                    <a:solidFill>
                      <a:srgbClr val="FFFFFF">
                        <a:alpha val="0"/>
                      </a:srgbClr>
                    </a:solidFill>
                    <a:ln>
                      <a:noFill/>
                    </a:ln>
                  </pic:spPr>
                </pic:pic>
              </a:graphicData>
            </a:graphic>
          </wp:inline>
        </w:drawing>
      </w:r>
      <w:r w:rsidR="00F753F2">
        <w:rPr>
          <w:sz w:val="28"/>
          <w:szCs w:val="28"/>
        </w:rPr>
        <w:t xml:space="preserve">                                                       </w:t>
      </w:r>
      <w:r w:rsidRPr="008675D2">
        <w:rPr>
          <w:noProof/>
          <w:sz w:val="28"/>
          <w:szCs w:val="28"/>
        </w:rPr>
        <w:drawing>
          <wp:inline distT="0" distB="0" distL="0" distR="0">
            <wp:extent cx="3029443" cy="40957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33864" cy="4101727"/>
                    </a:xfrm>
                    <a:prstGeom prst="rect">
                      <a:avLst/>
                    </a:prstGeom>
                    <a:solidFill>
                      <a:srgbClr val="FFFFFF">
                        <a:alpha val="0"/>
                      </a:srgbClr>
                    </a:solidFill>
                    <a:ln>
                      <a:noFill/>
                    </a:ln>
                  </pic:spPr>
                </pic:pic>
              </a:graphicData>
            </a:graphic>
          </wp:inline>
        </w:drawing>
      </w:r>
    </w:p>
    <w:p w:rsidR="003D59D7" w:rsidRPr="008675D2" w:rsidRDefault="003D59D7" w:rsidP="00F753F2">
      <w:pPr>
        <w:ind w:firstLine="567"/>
        <w:rPr>
          <w:i/>
          <w:sz w:val="28"/>
          <w:szCs w:val="28"/>
        </w:rPr>
      </w:pPr>
      <w:r w:rsidRPr="008675D2">
        <w:rPr>
          <w:bCs/>
          <w:sz w:val="28"/>
          <w:szCs w:val="28"/>
          <w:lang w:eastAsia="en-US" w:bidi="en-US"/>
        </w:rPr>
        <w:lastRenderedPageBreak/>
        <w:t>Генеральным планом предлагается развитие всех населенных пунктов. Наибольший прирост населения прогнозируется в станице Калужской.</w:t>
      </w:r>
    </w:p>
    <w:p w:rsidR="003D59D7" w:rsidRPr="008675D2" w:rsidRDefault="003D59D7" w:rsidP="00F753F2">
      <w:pPr>
        <w:pStyle w:val="3f2"/>
        <w:tabs>
          <w:tab w:val="left" w:pos="284"/>
        </w:tabs>
        <w:ind w:left="0" w:firstLine="567"/>
        <w:jc w:val="right"/>
        <w:rPr>
          <w:rFonts w:ascii="Times New Roman" w:hAnsi="Times New Roman" w:cs="Times New Roman"/>
          <w:sz w:val="28"/>
          <w:szCs w:val="28"/>
          <w:lang w:val="ru-RU"/>
        </w:rPr>
      </w:pPr>
    </w:p>
    <w:p w:rsidR="00F22031" w:rsidRPr="008675D2" w:rsidRDefault="00F22031" w:rsidP="00F753F2">
      <w:pPr>
        <w:pStyle w:val="3f2"/>
        <w:tabs>
          <w:tab w:val="left" w:pos="284"/>
        </w:tabs>
        <w:ind w:left="0" w:firstLine="567"/>
        <w:rPr>
          <w:rFonts w:ascii="Times New Roman" w:hAnsi="Times New Roman" w:cs="Times New Roman"/>
          <w:sz w:val="28"/>
          <w:szCs w:val="28"/>
          <w:lang w:val="ru-RU"/>
        </w:rPr>
      </w:pPr>
      <w:r w:rsidRPr="008675D2">
        <w:rPr>
          <w:rFonts w:ascii="Times New Roman" w:hAnsi="Times New Roman" w:cs="Times New Roman"/>
          <w:sz w:val="28"/>
          <w:szCs w:val="28"/>
          <w:lang w:val="ru-RU"/>
        </w:rPr>
        <w:t>Таблица</w:t>
      </w:r>
      <w:r w:rsidR="003F4EC8" w:rsidRPr="008675D2">
        <w:rPr>
          <w:rFonts w:ascii="Times New Roman" w:hAnsi="Times New Roman" w:cs="Times New Roman"/>
          <w:sz w:val="28"/>
          <w:szCs w:val="28"/>
          <w:lang w:val="ru-RU"/>
        </w:rPr>
        <w:t xml:space="preserve"> 19</w:t>
      </w:r>
    </w:p>
    <w:p w:rsidR="003D59D7" w:rsidRPr="008675D2" w:rsidRDefault="003D59D7" w:rsidP="00F753F2">
      <w:pPr>
        <w:pStyle w:val="3f2"/>
        <w:tabs>
          <w:tab w:val="left" w:pos="284"/>
        </w:tabs>
        <w:ind w:left="0" w:firstLine="567"/>
        <w:jc w:val="center"/>
        <w:rPr>
          <w:rFonts w:ascii="Times New Roman" w:hAnsi="Times New Roman" w:cs="Times New Roman"/>
          <w:sz w:val="28"/>
          <w:szCs w:val="28"/>
          <w:lang w:val="ru-RU"/>
        </w:rPr>
      </w:pPr>
      <w:r w:rsidRPr="008675D2">
        <w:rPr>
          <w:rFonts w:ascii="Times New Roman" w:hAnsi="Times New Roman" w:cs="Times New Roman"/>
          <w:sz w:val="28"/>
          <w:szCs w:val="28"/>
          <w:lang w:val="ru-RU"/>
        </w:rPr>
        <w:t>Существующая и проектная численность Калужского сельского поселения</w:t>
      </w:r>
    </w:p>
    <w:tbl>
      <w:tblPr>
        <w:tblW w:w="9555" w:type="dxa"/>
        <w:tblInd w:w="108" w:type="dxa"/>
        <w:tblLayout w:type="fixed"/>
        <w:tblLook w:val="0000" w:firstRow="0" w:lastRow="0" w:firstColumn="0" w:lastColumn="0" w:noHBand="0" w:noVBand="0"/>
      </w:tblPr>
      <w:tblGrid>
        <w:gridCol w:w="3431"/>
        <w:gridCol w:w="1984"/>
        <w:gridCol w:w="2552"/>
        <w:gridCol w:w="1588"/>
      </w:tblGrid>
      <w:tr w:rsidR="003D59D7" w:rsidRPr="008675D2" w:rsidTr="00F22031">
        <w:trPr>
          <w:trHeight w:val="23"/>
        </w:trPr>
        <w:tc>
          <w:tcPr>
            <w:tcW w:w="3431"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Наименование населенного пункта</w:t>
            </w:r>
          </w:p>
        </w:tc>
        <w:tc>
          <w:tcPr>
            <w:tcW w:w="1984"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Современное состояние, чел.</w:t>
            </w:r>
          </w:p>
        </w:tc>
        <w:tc>
          <w:tcPr>
            <w:tcW w:w="2552"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Прогноз на расчетный срок, чел.</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Прирост, чел.</w:t>
            </w:r>
          </w:p>
        </w:tc>
      </w:tr>
      <w:tr w:rsidR="00F22031" w:rsidRPr="008675D2" w:rsidTr="00F22031">
        <w:trPr>
          <w:trHeight w:val="340"/>
        </w:trPr>
        <w:tc>
          <w:tcPr>
            <w:tcW w:w="3431" w:type="dxa"/>
            <w:tcBorders>
              <w:top w:val="single" w:sz="4" w:space="0" w:color="000000"/>
              <w:left w:val="single" w:sz="4" w:space="0" w:color="000000"/>
              <w:bottom w:val="single" w:sz="4" w:space="0" w:color="000000"/>
            </w:tcBorders>
            <w:shd w:val="clear" w:color="auto" w:fill="auto"/>
            <w:vAlign w:val="center"/>
          </w:tcPr>
          <w:p w:rsidR="00F22031" w:rsidRPr="008675D2" w:rsidRDefault="00F22031" w:rsidP="008675D2">
            <w:pPr>
              <w:rPr>
                <w:sz w:val="28"/>
                <w:szCs w:val="28"/>
              </w:rPr>
            </w:pPr>
            <w:r w:rsidRPr="008675D2">
              <w:rPr>
                <w:color w:val="000000"/>
                <w:sz w:val="28"/>
                <w:szCs w:val="28"/>
              </w:rPr>
              <w:t>станица Калужская</w:t>
            </w:r>
          </w:p>
        </w:tc>
        <w:tc>
          <w:tcPr>
            <w:tcW w:w="1984" w:type="dxa"/>
            <w:tcBorders>
              <w:top w:val="single" w:sz="4" w:space="0" w:color="000000"/>
              <w:left w:val="single" w:sz="4" w:space="0" w:color="000000"/>
              <w:bottom w:val="single" w:sz="4" w:space="0" w:color="000000"/>
            </w:tcBorders>
            <w:shd w:val="clear" w:color="auto" w:fill="auto"/>
            <w:vAlign w:val="center"/>
          </w:tcPr>
          <w:p w:rsidR="00F22031" w:rsidRPr="00055FC1" w:rsidRDefault="00F22031" w:rsidP="00055FC1">
            <w:pPr>
              <w:jc w:val="center"/>
              <w:rPr>
                <w:sz w:val="28"/>
                <w:szCs w:val="28"/>
              </w:rPr>
            </w:pPr>
            <w:r w:rsidRPr="00055FC1">
              <w:rPr>
                <w:sz w:val="28"/>
                <w:szCs w:val="28"/>
              </w:rPr>
              <w:t>19</w:t>
            </w:r>
            <w:r w:rsidR="00055FC1" w:rsidRPr="00055FC1">
              <w:rPr>
                <w:sz w:val="28"/>
                <w:szCs w:val="28"/>
              </w:rPr>
              <w:t>7</w:t>
            </w:r>
            <w:r w:rsidRPr="00055FC1">
              <w:rPr>
                <w:sz w:val="28"/>
                <w:szCs w:val="28"/>
              </w:rPr>
              <w:t>5</w:t>
            </w:r>
          </w:p>
        </w:tc>
        <w:tc>
          <w:tcPr>
            <w:tcW w:w="2552" w:type="dxa"/>
            <w:tcBorders>
              <w:top w:val="single" w:sz="4" w:space="0" w:color="000000"/>
              <w:left w:val="single" w:sz="4" w:space="0" w:color="000000"/>
              <w:bottom w:val="single" w:sz="4" w:space="0" w:color="000000"/>
            </w:tcBorders>
            <w:shd w:val="clear" w:color="auto" w:fill="auto"/>
            <w:vAlign w:val="center"/>
          </w:tcPr>
          <w:p w:rsidR="00F22031" w:rsidRPr="008675D2" w:rsidRDefault="00F22031" w:rsidP="008675D2">
            <w:pPr>
              <w:jc w:val="center"/>
              <w:rPr>
                <w:color w:val="000000"/>
                <w:sz w:val="28"/>
                <w:szCs w:val="28"/>
              </w:rPr>
            </w:pPr>
            <w:r w:rsidRPr="008675D2">
              <w:rPr>
                <w:sz w:val="28"/>
                <w:szCs w:val="28"/>
              </w:rPr>
              <w:t>2300</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031" w:rsidRPr="008675D2" w:rsidRDefault="00F22031" w:rsidP="008675D2">
            <w:pPr>
              <w:jc w:val="center"/>
              <w:rPr>
                <w:sz w:val="28"/>
                <w:szCs w:val="28"/>
              </w:rPr>
            </w:pPr>
            <w:r w:rsidRPr="008675D2">
              <w:rPr>
                <w:sz w:val="28"/>
                <w:szCs w:val="28"/>
              </w:rPr>
              <w:t>375</w:t>
            </w:r>
          </w:p>
        </w:tc>
      </w:tr>
      <w:tr w:rsidR="00F22031" w:rsidRPr="008675D2" w:rsidTr="00F22031">
        <w:trPr>
          <w:trHeight w:val="340"/>
        </w:trPr>
        <w:tc>
          <w:tcPr>
            <w:tcW w:w="3431" w:type="dxa"/>
            <w:tcBorders>
              <w:top w:val="single" w:sz="4" w:space="0" w:color="000000"/>
              <w:left w:val="single" w:sz="4" w:space="0" w:color="000000"/>
              <w:bottom w:val="single" w:sz="4" w:space="0" w:color="000000"/>
            </w:tcBorders>
            <w:shd w:val="clear" w:color="auto" w:fill="auto"/>
            <w:vAlign w:val="center"/>
          </w:tcPr>
          <w:p w:rsidR="00F22031" w:rsidRPr="008675D2" w:rsidRDefault="00F22031" w:rsidP="008675D2">
            <w:pPr>
              <w:rPr>
                <w:sz w:val="28"/>
                <w:szCs w:val="28"/>
              </w:rPr>
            </w:pPr>
            <w:r w:rsidRPr="008675D2">
              <w:rPr>
                <w:color w:val="000000"/>
                <w:sz w:val="28"/>
                <w:szCs w:val="28"/>
              </w:rPr>
              <w:t>поселок Чибий</w:t>
            </w:r>
          </w:p>
        </w:tc>
        <w:tc>
          <w:tcPr>
            <w:tcW w:w="1984" w:type="dxa"/>
            <w:tcBorders>
              <w:top w:val="single" w:sz="4" w:space="0" w:color="000000"/>
              <w:left w:val="single" w:sz="4" w:space="0" w:color="000000"/>
              <w:bottom w:val="single" w:sz="4" w:space="0" w:color="000000"/>
            </w:tcBorders>
            <w:shd w:val="clear" w:color="auto" w:fill="auto"/>
            <w:vAlign w:val="center"/>
          </w:tcPr>
          <w:p w:rsidR="00F22031" w:rsidRPr="00055FC1" w:rsidRDefault="00F22031" w:rsidP="008675D2">
            <w:pPr>
              <w:jc w:val="center"/>
              <w:rPr>
                <w:sz w:val="28"/>
                <w:szCs w:val="28"/>
              </w:rPr>
            </w:pPr>
            <w:r w:rsidRPr="00055FC1">
              <w:rPr>
                <w:sz w:val="28"/>
                <w:szCs w:val="28"/>
              </w:rPr>
              <w:t>30</w:t>
            </w:r>
          </w:p>
        </w:tc>
        <w:tc>
          <w:tcPr>
            <w:tcW w:w="2552" w:type="dxa"/>
            <w:tcBorders>
              <w:top w:val="single" w:sz="4" w:space="0" w:color="000000"/>
              <w:left w:val="single" w:sz="4" w:space="0" w:color="000000"/>
              <w:bottom w:val="single" w:sz="4" w:space="0" w:color="000000"/>
            </w:tcBorders>
            <w:shd w:val="clear" w:color="auto" w:fill="auto"/>
            <w:vAlign w:val="center"/>
          </w:tcPr>
          <w:p w:rsidR="00F22031" w:rsidRPr="008675D2" w:rsidRDefault="00F22031" w:rsidP="008675D2">
            <w:pPr>
              <w:jc w:val="center"/>
              <w:rPr>
                <w:color w:val="000000"/>
                <w:sz w:val="28"/>
                <w:szCs w:val="28"/>
              </w:rPr>
            </w:pPr>
            <w:r w:rsidRPr="008675D2">
              <w:rPr>
                <w:sz w:val="28"/>
                <w:szCs w:val="28"/>
              </w:rPr>
              <w:t>100</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031" w:rsidRPr="008675D2" w:rsidRDefault="00F22031" w:rsidP="008675D2">
            <w:pPr>
              <w:jc w:val="center"/>
              <w:rPr>
                <w:sz w:val="28"/>
                <w:szCs w:val="28"/>
              </w:rPr>
            </w:pPr>
            <w:r w:rsidRPr="008675D2">
              <w:rPr>
                <w:sz w:val="28"/>
                <w:szCs w:val="28"/>
              </w:rPr>
              <w:t>70</w:t>
            </w:r>
          </w:p>
        </w:tc>
      </w:tr>
      <w:tr w:rsidR="00F22031" w:rsidRPr="008675D2" w:rsidTr="00F22031">
        <w:trPr>
          <w:trHeight w:val="340"/>
        </w:trPr>
        <w:tc>
          <w:tcPr>
            <w:tcW w:w="3431" w:type="dxa"/>
            <w:tcBorders>
              <w:top w:val="single" w:sz="4" w:space="0" w:color="000000"/>
              <w:left w:val="single" w:sz="4" w:space="0" w:color="000000"/>
              <w:bottom w:val="single" w:sz="4" w:space="0" w:color="000000"/>
            </w:tcBorders>
            <w:shd w:val="clear" w:color="auto" w:fill="auto"/>
            <w:vAlign w:val="center"/>
          </w:tcPr>
          <w:p w:rsidR="00F22031" w:rsidRPr="008675D2" w:rsidRDefault="00F22031" w:rsidP="008675D2">
            <w:pPr>
              <w:rPr>
                <w:sz w:val="28"/>
                <w:szCs w:val="28"/>
              </w:rPr>
            </w:pPr>
            <w:r w:rsidRPr="008675D2">
              <w:rPr>
                <w:sz w:val="28"/>
                <w:szCs w:val="28"/>
              </w:rPr>
              <w:t>ВСЕГО</w:t>
            </w:r>
          </w:p>
        </w:tc>
        <w:tc>
          <w:tcPr>
            <w:tcW w:w="1984" w:type="dxa"/>
            <w:tcBorders>
              <w:top w:val="single" w:sz="4" w:space="0" w:color="000000"/>
              <w:left w:val="single" w:sz="4" w:space="0" w:color="000000"/>
              <w:bottom w:val="single" w:sz="4" w:space="0" w:color="000000"/>
            </w:tcBorders>
            <w:shd w:val="clear" w:color="auto" w:fill="auto"/>
            <w:vAlign w:val="center"/>
          </w:tcPr>
          <w:p w:rsidR="00F22031" w:rsidRPr="00055FC1" w:rsidRDefault="00055FC1" w:rsidP="008675D2">
            <w:pPr>
              <w:tabs>
                <w:tab w:val="left" w:pos="1768"/>
              </w:tabs>
              <w:jc w:val="center"/>
              <w:rPr>
                <w:bCs/>
                <w:sz w:val="28"/>
                <w:szCs w:val="28"/>
              </w:rPr>
            </w:pPr>
            <w:r w:rsidRPr="00055FC1">
              <w:rPr>
                <w:sz w:val="28"/>
                <w:szCs w:val="28"/>
              </w:rPr>
              <w:t>2005</w:t>
            </w:r>
          </w:p>
        </w:tc>
        <w:tc>
          <w:tcPr>
            <w:tcW w:w="2552" w:type="dxa"/>
            <w:tcBorders>
              <w:top w:val="single" w:sz="4" w:space="0" w:color="000000"/>
              <w:left w:val="single" w:sz="4" w:space="0" w:color="000000"/>
              <w:bottom w:val="single" w:sz="4" w:space="0" w:color="000000"/>
            </w:tcBorders>
            <w:shd w:val="clear" w:color="auto" w:fill="auto"/>
            <w:vAlign w:val="center"/>
          </w:tcPr>
          <w:p w:rsidR="00F22031" w:rsidRPr="008675D2" w:rsidRDefault="00F22031" w:rsidP="008675D2">
            <w:pPr>
              <w:jc w:val="center"/>
              <w:rPr>
                <w:color w:val="000000"/>
                <w:sz w:val="28"/>
                <w:szCs w:val="28"/>
              </w:rPr>
            </w:pPr>
            <w:r w:rsidRPr="008675D2">
              <w:rPr>
                <w:color w:val="000000"/>
                <w:sz w:val="28"/>
                <w:szCs w:val="28"/>
              </w:rPr>
              <w:t>2400</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031" w:rsidRPr="008675D2" w:rsidRDefault="00F22031" w:rsidP="008675D2">
            <w:pPr>
              <w:jc w:val="center"/>
              <w:rPr>
                <w:sz w:val="28"/>
                <w:szCs w:val="28"/>
              </w:rPr>
            </w:pPr>
            <w:r w:rsidRPr="008675D2">
              <w:rPr>
                <w:sz w:val="28"/>
                <w:szCs w:val="28"/>
              </w:rPr>
              <w:t>445</w:t>
            </w:r>
          </w:p>
        </w:tc>
      </w:tr>
    </w:tbl>
    <w:p w:rsidR="00B36B7F" w:rsidRPr="008675D2" w:rsidRDefault="00B36B7F" w:rsidP="008675D2">
      <w:pPr>
        <w:pStyle w:val="3f2"/>
        <w:tabs>
          <w:tab w:val="left" w:pos="284"/>
        </w:tabs>
        <w:ind w:left="0" w:firstLine="709"/>
        <w:rPr>
          <w:rFonts w:ascii="Times New Roman" w:hAnsi="Times New Roman" w:cs="Times New Roman"/>
          <w:sz w:val="28"/>
          <w:szCs w:val="28"/>
          <w:lang w:val="ru-RU"/>
        </w:rPr>
      </w:pPr>
    </w:p>
    <w:p w:rsidR="00B36B7F" w:rsidRPr="008675D2" w:rsidRDefault="00B36B7F" w:rsidP="007A4467">
      <w:pPr>
        <w:pStyle w:val="3f2"/>
        <w:tabs>
          <w:tab w:val="left" w:pos="284"/>
        </w:tabs>
        <w:ind w:left="0" w:firstLine="567"/>
        <w:rPr>
          <w:rFonts w:ascii="Times New Roman" w:hAnsi="Times New Roman" w:cs="Times New Roman"/>
          <w:sz w:val="28"/>
          <w:szCs w:val="28"/>
          <w:lang w:val="ru-RU"/>
        </w:rPr>
      </w:pPr>
      <w:r w:rsidRPr="008675D2">
        <w:rPr>
          <w:rFonts w:ascii="Times New Roman" w:hAnsi="Times New Roman" w:cs="Times New Roman"/>
          <w:sz w:val="28"/>
          <w:szCs w:val="28"/>
          <w:lang w:val="ru-RU"/>
        </w:rPr>
        <w:t>Таблица</w:t>
      </w:r>
      <w:r w:rsidR="003F4EC8" w:rsidRPr="008675D2">
        <w:rPr>
          <w:rFonts w:ascii="Times New Roman" w:hAnsi="Times New Roman" w:cs="Times New Roman"/>
          <w:sz w:val="28"/>
          <w:szCs w:val="28"/>
          <w:lang w:val="ru-RU"/>
        </w:rPr>
        <w:t xml:space="preserve"> 20</w:t>
      </w:r>
    </w:p>
    <w:p w:rsidR="003D59D7" w:rsidRPr="008675D2" w:rsidRDefault="003D59D7" w:rsidP="008675D2">
      <w:pPr>
        <w:ind w:firstLine="720"/>
        <w:jc w:val="center"/>
        <w:rPr>
          <w:sz w:val="28"/>
          <w:szCs w:val="28"/>
        </w:rPr>
      </w:pPr>
      <w:r w:rsidRPr="008675D2">
        <w:rPr>
          <w:sz w:val="28"/>
          <w:szCs w:val="28"/>
        </w:rPr>
        <w:t>Существующие и проектные показатели Калужского сельского поселения</w:t>
      </w:r>
    </w:p>
    <w:tbl>
      <w:tblPr>
        <w:tblW w:w="9557" w:type="dxa"/>
        <w:tblInd w:w="88" w:type="dxa"/>
        <w:tblLayout w:type="fixed"/>
        <w:tblLook w:val="0000" w:firstRow="0" w:lastRow="0" w:firstColumn="0" w:lastColumn="0" w:noHBand="0" w:noVBand="0"/>
      </w:tblPr>
      <w:tblGrid>
        <w:gridCol w:w="581"/>
        <w:gridCol w:w="2870"/>
        <w:gridCol w:w="1418"/>
        <w:gridCol w:w="1559"/>
        <w:gridCol w:w="1701"/>
        <w:gridCol w:w="1428"/>
      </w:tblGrid>
      <w:tr w:rsidR="003D59D7" w:rsidRPr="008675D2" w:rsidTr="00B36B7F">
        <w:trPr>
          <w:trHeight w:val="283"/>
        </w:trPr>
        <w:tc>
          <w:tcPr>
            <w:tcW w:w="581" w:type="dxa"/>
            <w:vMerge w:val="restart"/>
            <w:tcBorders>
              <w:top w:val="single" w:sz="4" w:space="0" w:color="000000"/>
              <w:left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 п/п</w:t>
            </w:r>
          </w:p>
        </w:tc>
        <w:tc>
          <w:tcPr>
            <w:tcW w:w="2870" w:type="dxa"/>
            <w:vMerge w:val="restart"/>
            <w:tcBorders>
              <w:top w:val="single" w:sz="4" w:space="0" w:color="000000"/>
              <w:left w:val="single" w:sz="4" w:space="0" w:color="000000"/>
            </w:tcBorders>
            <w:shd w:val="clear" w:color="auto" w:fill="auto"/>
            <w:vAlign w:val="center"/>
          </w:tcPr>
          <w:p w:rsidR="003D59D7" w:rsidRPr="008675D2" w:rsidRDefault="003D59D7" w:rsidP="008675D2">
            <w:pPr>
              <w:jc w:val="center"/>
              <w:rPr>
                <w:sz w:val="28"/>
                <w:szCs w:val="28"/>
              </w:rPr>
            </w:pPr>
            <w:r w:rsidRPr="008675D2">
              <w:rPr>
                <w:sz w:val="28"/>
                <w:szCs w:val="28"/>
              </w:rPr>
              <w:t>Наименование населенного пункта</w:t>
            </w:r>
          </w:p>
        </w:tc>
        <w:tc>
          <w:tcPr>
            <w:tcW w:w="2977" w:type="dxa"/>
            <w:gridSpan w:val="2"/>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ind w:left="-117" w:right="-110"/>
              <w:jc w:val="center"/>
              <w:rPr>
                <w:sz w:val="28"/>
                <w:szCs w:val="28"/>
              </w:rPr>
            </w:pPr>
            <w:r w:rsidRPr="008675D2">
              <w:rPr>
                <w:sz w:val="28"/>
                <w:szCs w:val="28"/>
              </w:rPr>
              <w:t>Современное состояние</w:t>
            </w:r>
          </w:p>
        </w:tc>
        <w:tc>
          <w:tcPr>
            <w:tcW w:w="3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ind w:left="-117" w:right="-110"/>
              <w:jc w:val="center"/>
              <w:rPr>
                <w:sz w:val="28"/>
                <w:szCs w:val="28"/>
              </w:rPr>
            </w:pPr>
            <w:r w:rsidRPr="008675D2">
              <w:rPr>
                <w:sz w:val="28"/>
                <w:szCs w:val="28"/>
              </w:rPr>
              <w:t>Расчетный срок</w:t>
            </w:r>
          </w:p>
        </w:tc>
      </w:tr>
      <w:tr w:rsidR="003D59D7" w:rsidRPr="008675D2" w:rsidTr="00B36B7F">
        <w:trPr>
          <w:trHeight w:val="340"/>
        </w:trPr>
        <w:tc>
          <w:tcPr>
            <w:tcW w:w="581" w:type="dxa"/>
            <w:vMerge/>
            <w:tcBorders>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p>
        </w:tc>
        <w:tc>
          <w:tcPr>
            <w:tcW w:w="2870" w:type="dxa"/>
            <w:vMerge/>
            <w:tcBorders>
              <w:left w:val="single" w:sz="4" w:space="0" w:color="000000"/>
              <w:bottom w:val="single" w:sz="4" w:space="0" w:color="000000"/>
            </w:tcBorders>
            <w:shd w:val="clear" w:color="auto" w:fill="auto"/>
            <w:vAlign w:val="center"/>
          </w:tcPr>
          <w:p w:rsidR="003D59D7" w:rsidRPr="008675D2" w:rsidRDefault="003D59D7" w:rsidP="008675D2">
            <w:pPr>
              <w:jc w:val="center"/>
              <w:rPr>
                <w:sz w:val="28"/>
                <w:szCs w:val="28"/>
              </w:rPr>
            </w:pPr>
          </w:p>
        </w:tc>
        <w:tc>
          <w:tcPr>
            <w:tcW w:w="1418"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ind w:left="-117" w:right="-110"/>
              <w:jc w:val="center"/>
              <w:rPr>
                <w:sz w:val="28"/>
                <w:szCs w:val="28"/>
              </w:rPr>
            </w:pPr>
            <w:r w:rsidRPr="008675D2">
              <w:rPr>
                <w:sz w:val="28"/>
                <w:szCs w:val="28"/>
              </w:rPr>
              <w:t>Численность населения, чел.</w:t>
            </w:r>
          </w:p>
        </w:tc>
        <w:tc>
          <w:tcPr>
            <w:tcW w:w="1559"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ind w:left="-117" w:right="-110"/>
              <w:jc w:val="center"/>
              <w:rPr>
                <w:sz w:val="28"/>
                <w:szCs w:val="28"/>
              </w:rPr>
            </w:pPr>
            <w:r w:rsidRPr="008675D2">
              <w:rPr>
                <w:sz w:val="28"/>
                <w:szCs w:val="28"/>
              </w:rPr>
              <w:t>Площадь, га</w:t>
            </w:r>
          </w:p>
        </w:tc>
        <w:tc>
          <w:tcPr>
            <w:tcW w:w="1701" w:type="dxa"/>
            <w:tcBorders>
              <w:top w:val="single" w:sz="4" w:space="0" w:color="000000"/>
              <w:left w:val="single" w:sz="4" w:space="0" w:color="000000"/>
              <w:bottom w:val="single" w:sz="4" w:space="0" w:color="000000"/>
            </w:tcBorders>
            <w:shd w:val="clear" w:color="auto" w:fill="auto"/>
            <w:vAlign w:val="center"/>
          </w:tcPr>
          <w:p w:rsidR="003D59D7" w:rsidRPr="008675D2" w:rsidRDefault="003D59D7" w:rsidP="008675D2">
            <w:pPr>
              <w:ind w:left="-117" w:right="-110"/>
              <w:jc w:val="center"/>
              <w:rPr>
                <w:sz w:val="28"/>
                <w:szCs w:val="28"/>
              </w:rPr>
            </w:pPr>
            <w:r w:rsidRPr="008675D2">
              <w:rPr>
                <w:sz w:val="28"/>
                <w:szCs w:val="28"/>
              </w:rPr>
              <w:t>Численность населения, чел.</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59D7" w:rsidRPr="008675D2" w:rsidRDefault="003D59D7" w:rsidP="008675D2">
            <w:pPr>
              <w:ind w:left="-117" w:right="-110"/>
              <w:jc w:val="center"/>
              <w:rPr>
                <w:sz w:val="28"/>
                <w:szCs w:val="28"/>
              </w:rPr>
            </w:pPr>
            <w:r w:rsidRPr="008675D2">
              <w:rPr>
                <w:sz w:val="28"/>
                <w:szCs w:val="28"/>
              </w:rPr>
              <w:t>Площадь, га</w:t>
            </w:r>
          </w:p>
        </w:tc>
      </w:tr>
      <w:tr w:rsidR="00B36B7F" w:rsidRPr="008675D2" w:rsidTr="00B36B7F">
        <w:trPr>
          <w:trHeight w:val="340"/>
        </w:trPr>
        <w:tc>
          <w:tcPr>
            <w:tcW w:w="581"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center"/>
              <w:rPr>
                <w:color w:val="000000"/>
                <w:sz w:val="28"/>
                <w:szCs w:val="28"/>
              </w:rPr>
            </w:pPr>
            <w:r w:rsidRPr="008675D2">
              <w:rPr>
                <w:sz w:val="28"/>
                <w:szCs w:val="28"/>
              </w:rPr>
              <w:t>1</w:t>
            </w:r>
          </w:p>
        </w:tc>
        <w:tc>
          <w:tcPr>
            <w:tcW w:w="2870"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rPr>
                <w:sz w:val="28"/>
                <w:szCs w:val="28"/>
              </w:rPr>
            </w:pPr>
            <w:r w:rsidRPr="008675D2">
              <w:rPr>
                <w:color w:val="000000"/>
                <w:sz w:val="28"/>
                <w:szCs w:val="28"/>
              </w:rPr>
              <w:t>станица Калужская</w:t>
            </w:r>
          </w:p>
        </w:tc>
        <w:tc>
          <w:tcPr>
            <w:tcW w:w="1418" w:type="dxa"/>
            <w:tcBorders>
              <w:top w:val="single" w:sz="4" w:space="0" w:color="000000"/>
              <w:left w:val="single" w:sz="4" w:space="0" w:color="000000"/>
              <w:bottom w:val="single" w:sz="4" w:space="0" w:color="000000"/>
            </w:tcBorders>
            <w:shd w:val="clear" w:color="auto" w:fill="auto"/>
            <w:vAlign w:val="center"/>
          </w:tcPr>
          <w:p w:rsidR="00B36B7F" w:rsidRPr="00055FC1" w:rsidRDefault="00055FC1" w:rsidP="008675D2">
            <w:pPr>
              <w:jc w:val="center"/>
              <w:rPr>
                <w:sz w:val="28"/>
                <w:szCs w:val="28"/>
              </w:rPr>
            </w:pPr>
            <w:r w:rsidRPr="00055FC1">
              <w:rPr>
                <w:sz w:val="28"/>
                <w:szCs w:val="28"/>
              </w:rPr>
              <w:t>197</w:t>
            </w:r>
            <w:r w:rsidR="00B36B7F" w:rsidRPr="00055FC1">
              <w:rPr>
                <w:sz w:val="28"/>
                <w:szCs w:val="28"/>
              </w:rPr>
              <w:t>5</w:t>
            </w:r>
          </w:p>
        </w:tc>
        <w:tc>
          <w:tcPr>
            <w:tcW w:w="1559"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center"/>
              <w:rPr>
                <w:sz w:val="28"/>
                <w:szCs w:val="28"/>
              </w:rPr>
            </w:pPr>
            <w:r w:rsidRPr="008675D2">
              <w:rPr>
                <w:sz w:val="28"/>
                <w:szCs w:val="28"/>
              </w:rPr>
              <w:t>767,5</w:t>
            </w:r>
          </w:p>
        </w:tc>
        <w:tc>
          <w:tcPr>
            <w:tcW w:w="1701"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center"/>
              <w:rPr>
                <w:sz w:val="28"/>
                <w:szCs w:val="28"/>
              </w:rPr>
            </w:pPr>
            <w:r w:rsidRPr="008675D2">
              <w:rPr>
                <w:sz w:val="28"/>
                <w:szCs w:val="28"/>
              </w:rPr>
              <w:t>2300</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6B7F" w:rsidRPr="008675D2" w:rsidRDefault="00B36B7F" w:rsidP="008675D2">
            <w:pPr>
              <w:jc w:val="center"/>
              <w:rPr>
                <w:sz w:val="28"/>
                <w:szCs w:val="28"/>
              </w:rPr>
            </w:pPr>
            <w:r w:rsidRPr="008675D2">
              <w:rPr>
                <w:sz w:val="28"/>
                <w:szCs w:val="28"/>
              </w:rPr>
              <w:t>777,2</w:t>
            </w:r>
          </w:p>
        </w:tc>
      </w:tr>
      <w:tr w:rsidR="00B36B7F" w:rsidRPr="008675D2" w:rsidTr="00B36B7F">
        <w:trPr>
          <w:trHeight w:val="340"/>
        </w:trPr>
        <w:tc>
          <w:tcPr>
            <w:tcW w:w="581"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center"/>
              <w:rPr>
                <w:color w:val="000000"/>
                <w:sz w:val="28"/>
                <w:szCs w:val="28"/>
              </w:rPr>
            </w:pPr>
            <w:r w:rsidRPr="008675D2">
              <w:rPr>
                <w:sz w:val="28"/>
                <w:szCs w:val="28"/>
              </w:rPr>
              <w:t>2</w:t>
            </w:r>
          </w:p>
        </w:tc>
        <w:tc>
          <w:tcPr>
            <w:tcW w:w="2870"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rPr>
                <w:sz w:val="28"/>
                <w:szCs w:val="28"/>
              </w:rPr>
            </w:pPr>
            <w:r w:rsidRPr="008675D2">
              <w:rPr>
                <w:color w:val="000000"/>
                <w:sz w:val="28"/>
                <w:szCs w:val="28"/>
              </w:rPr>
              <w:t>поселок Чибий</w:t>
            </w:r>
          </w:p>
        </w:tc>
        <w:tc>
          <w:tcPr>
            <w:tcW w:w="1418" w:type="dxa"/>
            <w:tcBorders>
              <w:top w:val="single" w:sz="4" w:space="0" w:color="000000"/>
              <w:left w:val="single" w:sz="4" w:space="0" w:color="000000"/>
              <w:bottom w:val="single" w:sz="4" w:space="0" w:color="000000"/>
            </w:tcBorders>
            <w:shd w:val="clear" w:color="auto" w:fill="auto"/>
            <w:vAlign w:val="center"/>
          </w:tcPr>
          <w:p w:rsidR="00B36B7F" w:rsidRPr="00055FC1" w:rsidRDefault="00B36B7F" w:rsidP="008675D2">
            <w:pPr>
              <w:jc w:val="center"/>
              <w:rPr>
                <w:sz w:val="28"/>
                <w:szCs w:val="28"/>
              </w:rPr>
            </w:pPr>
            <w:r w:rsidRPr="00055FC1">
              <w:rPr>
                <w:sz w:val="28"/>
                <w:szCs w:val="28"/>
              </w:rPr>
              <w:t>30</w:t>
            </w:r>
          </w:p>
        </w:tc>
        <w:tc>
          <w:tcPr>
            <w:tcW w:w="1559"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center"/>
              <w:rPr>
                <w:sz w:val="28"/>
                <w:szCs w:val="28"/>
              </w:rPr>
            </w:pPr>
            <w:r w:rsidRPr="008675D2">
              <w:rPr>
                <w:sz w:val="28"/>
                <w:szCs w:val="28"/>
              </w:rPr>
              <w:t>18</w:t>
            </w:r>
          </w:p>
        </w:tc>
        <w:tc>
          <w:tcPr>
            <w:tcW w:w="1701"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center"/>
              <w:rPr>
                <w:sz w:val="28"/>
                <w:szCs w:val="28"/>
              </w:rPr>
            </w:pPr>
            <w:r w:rsidRPr="008675D2">
              <w:rPr>
                <w:sz w:val="28"/>
                <w:szCs w:val="28"/>
              </w:rPr>
              <w:t>100</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6B7F" w:rsidRPr="008675D2" w:rsidRDefault="00B36B7F" w:rsidP="008675D2">
            <w:pPr>
              <w:jc w:val="center"/>
              <w:rPr>
                <w:sz w:val="28"/>
                <w:szCs w:val="28"/>
              </w:rPr>
            </w:pPr>
            <w:r w:rsidRPr="008675D2">
              <w:rPr>
                <w:sz w:val="28"/>
                <w:szCs w:val="28"/>
              </w:rPr>
              <w:t>18</w:t>
            </w:r>
          </w:p>
        </w:tc>
      </w:tr>
      <w:tr w:rsidR="00B36B7F" w:rsidRPr="008675D2" w:rsidTr="00B36B7F">
        <w:trPr>
          <w:trHeight w:val="340"/>
        </w:trPr>
        <w:tc>
          <w:tcPr>
            <w:tcW w:w="581"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center"/>
              <w:rPr>
                <w:sz w:val="28"/>
                <w:szCs w:val="28"/>
              </w:rPr>
            </w:pPr>
          </w:p>
        </w:tc>
        <w:tc>
          <w:tcPr>
            <w:tcW w:w="2870"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right"/>
              <w:rPr>
                <w:bCs/>
                <w:sz w:val="28"/>
                <w:szCs w:val="28"/>
              </w:rPr>
            </w:pPr>
            <w:r w:rsidRPr="008675D2">
              <w:rPr>
                <w:sz w:val="28"/>
                <w:szCs w:val="28"/>
              </w:rPr>
              <w:t>ВСЕГО</w:t>
            </w:r>
          </w:p>
        </w:tc>
        <w:tc>
          <w:tcPr>
            <w:tcW w:w="1418" w:type="dxa"/>
            <w:tcBorders>
              <w:top w:val="single" w:sz="4" w:space="0" w:color="000000"/>
              <w:left w:val="single" w:sz="4" w:space="0" w:color="000000"/>
              <w:bottom w:val="single" w:sz="4" w:space="0" w:color="000000"/>
            </w:tcBorders>
            <w:shd w:val="clear" w:color="auto" w:fill="auto"/>
            <w:vAlign w:val="center"/>
          </w:tcPr>
          <w:p w:rsidR="00B36B7F" w:rsidRPr="00055FC1" w:rsidRDefault="00055FC1" w:rsidP="008675D2">
            <w:pPr>
              <w:tabs>
                <w:tab w:val="left" w:pos="1768"/>
              </w:tabs>
              <w:jc w:val="center"/>
              <w:rPr>
                <w:bCs/>
                <w:sz w:val="28"/>
                <w:szCs w:val="28"/>
              </w:rPr>
            </w:pPr>
            <w:r w:rsidRPr="00055FC1">
              <w:rPr>
                <w:sz w:val="28"/>
                <w:szCs w:val="28"/>
              </w:rPr>
              <w:t>2005</w:t>
            </w:r>
          </w:p>
        </w:tc>
        <w:tc>
          <w:tcPr>
            <w:tcW w:w="1559"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center"/>
              <w:rPr>
                <w:color w:val="000000"/>
                <w:sz w:val="28"/>
                <w:szCs w:val="28"/>
              </w:rPr>
            </w:pPr>
            <w:r w:rsidRPr="008675D2">
              <w:rPr>
                <w:sz w:val="28"/>
                <w:szCs w:val="28"/>
              </w:rPr>
              <w:t>785,5</w:t>
            </w:r>
          </w:p>
        </w:tc>
        <w:tc>
          <w:tcPr>
            <w:tcW w:w="1701" w:type="dxa"/>
            <w:tcBorders>
              <w:top w:val="single" w:sz="4" w:space="0" w:color="000000"/>
              <w:left w:val="single" w:sz="4" w:space="0" w:color="000000"/>
              <w:bottom w:val="single" w:sz="4" w:space="0" w:color="000000"/>
            </w:tcBorders>
            <w:shd w:val="clear" w:color="auto" w:fill="auto"/>
            <w:vAlign w:val="center"/>
          </w:tcPr>
          <w:p w:rsidR="00B36B7F" w:rsidRPr="008675D2" w:rsidRDefault="00B36B7F" w:rsidP="008675D2">
            <w:pPr>
              <w:jc w:val="center"/>
              <w:rPr>
                <w:sz w:val="28"/>
                <w:szCs w:val="28"/>
              </w:rPr>
            </w:pPr>
            <w:r w:rsidRPr="008675D2">
              <w:rPr>
                <w:color w:val="000000"/>
                <w:sz w:val="28"/>
                <w:szCs w:val="28"/>
              </w:rPr>
              <w:t>2400</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6B7F" w:rsidRPr="008675D2" w:rsidRDefault="00B36B7F" w:rsidP="008675D2">
            <w:pPr>
              <w:jc w:val="center"/>
              <w:rPr>
                <w:sz w:val="28"/>
                <w:szCs w:val="28"/>
              </w:rPr>
            </w:pPr>
            <w:r w:rsidRPr="008675D2">
              <w:rPr>
                <w:sz w:val="28"/>
                <w:szCs w:val="28"/>
              </w:rPr>
              <w:t> 795,2</w:t>
            </w:r>
          </w:p>
        </w:tc>
      </w:tr>
    </w:tbl>
    <w:p w:rsidR="003D59D7" w:rsidRPr="008675D2" w:rsidRDefault="003D59D7" w:rsidP="008675D2">
      <w:pPr>
        <w:ind w:firstLine="720"/>
        <w:jc w:val="right"/>
        <w:rPr>
          <w:i/>
          <w:sz w:val="28"/>
          <w:szCs w:val="28"/>
        </w:rPr>
      </w:pPr>
    </w:p>
    <w:p w:rsidR="00B36B7F" w:rsidRPr="008675D2" w:rsidRDefault="00B36B7F" w:rsidP="008675D2">
      <w:pPr>
        <w:ind w:firstLine="709"/>
        <w:jc w:val="left"/>
        <w:rPr>
          <w:bCs/>
          <w:sz w:val="28"/>
          <w:szCs w:val="28"/>
        </w:rPr>
      </w:pPr>
      <w:r w:rsidRPr="008675D2">
        <w:rPr>
          <w:bCs/>
          <w:sz w:val="28"/>
          <w:szCs w:val="28"/>
        </w:rPr>
        <w:t>Рисунок</w:t>
      </w:r>
      <w:r w:rsidR="003F4EC8" w:rsidRPr="008675D2">
        <w:rPr>
          <w:bCs/>
          <w:sz w:val="28"/>
          <w:szCs w:val="28"/>
        </w:rPr>
        <w:t xml:space="preserve"> 6</w:t>
      </w:r>
    </w:p>
    <w:p w:rsidR="003D59D7" w:rsidRPr="008675D2" w:rsidRDefault="003D59D7" w:rsidP="008675D2">
      <w:pPr>
        <w:jc w:val="center"/>
        <w:rPr>
          <w:bCs/>
          <w:sz w:val="28"/>
          <w:szCs w:val="28"/>
        </w:rPr>
      </w:pPr>
      <w:r w:rsidRPr="008675D2">
        <w:rPr>
          <w:bCs/>
          <w:sz w:val="28"/>
          <w:szCs w:val="28"/>
        </w:rPr>
        <w:t xml:space="preserve">Современная и прогнозная численность населенных пунктов </w:t>
      </w:r>
      <w:r w:rsidRPr="008675D2">
        <w:rPr>
          <w:bCs/>
          <w:sz w:val="28"/>
          <w:szCs w:val="28"/>
        </w:rPr>
        <w:br/>
        <w:t>Калужского сельского поселения</w:t>
      </w:r>
    </w:p>
    <w:p w:rsidR="00B36B7F" w:rsidRPr="008675D2" w:rsidRDefault="00B36B7F" w:rsidP="008675D2">
      <w:pPr>
        <w:jc w:val="center"/>
        <w:rPr>
          <w:b/>
          <w:bCs/>
          <w:sz w:val="28"/>
          <w:szCs w:val="28"/>
        </w:rPr>
      </w:pPr>
    </w:p>
    <w:p w:rsidR="00B36B7F" w:rsidRPr="008675D2" w:rsidRDefault="00B36B7F" w:rsidP="008675D2">
      <w:pPr>
        <w:jc w:val="center"/>
        <w:rPr>
          <w:b/>
          <w:bCs/>
          <w:sz w:val="28"/>
          <w:szCs w:val="28"/>
        </w:rPr>
      </w:pPr>
      <w:r w:rsidRPr="008675D2">
        <w:rPr>
          <w:b/>
          <w:bCs/>
          <w:noProof/>
          <w:sz w:val="28"/>
          <w:szCs w:val="28"/>
        </w:rPr>
        <w:drawing>
          <wp:inline distT="0" distB="0" distL="0" distR="0">
            <wp:extent cx="5838825" cy="31242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38825" cy="3124200"/>
                    </a:xfrm>
                    <a:prstGeom prst="rect">
                      <a:avLst/>
                    </a:prstGeom>
                    <a:noFill/>
                    <a:ln>
                      <a:noFill/>
                    </a:ln>
                  </pic:spPr>
                </pic:pic>
              </a:graphicData>
            </a:graphic>
          </wp:inline>
        </w:drawing>
      </w:r>
    </w:p>
    <w:p w:rsidR="00B36B7F" w:rsidRPr="008675D2" w:rsidRDefault="00B36B7F" w:rsidP="008675D2">
      <w:pPr>
        <w:jc w:val="center"/>
        <w:rPr>
          <w:b/>
          <w:bCs/>
          <w:sz w:val="28"/>
          <w:szCs w:val="28"/>
        </w:rPr>
      </w:pPr>
    </w:p>
    <w:p w:rsidR="00B36B7F" w:rsidRPr="008675D2" w:rsidRDefault="00B36B7F" w:rsidP="008675D2">
      <w:pPr>
        <w:jc w:val="center"/>
        <w:rPr>
          <w:b/>
          <w:bCs/>
          <w:sz w:val="28"/>
          <w:szCs w:val="28"/>
        </w:rPr>
      </w:pPr>
    </w:p>
    <w:p w:rsidR="003E5A83" w:rsidRPr="008675D2" w:rsidRDefault="003E5A83" w:rsidP="007A4467">
      <w:pPr>
        <w:ind w:firstLineChars="202" w:firstLine="566"/>
        <w:rPr>
          <w:sz w:val="28"/>
          <w:szCs w:val="28"/>
        </w:rPr>
      </w:pPr>
      <w:r w:rsidRPr="008675D2">
        <w:rPr>
          <w:sz w:val="28"/>
          <w:szCs w:val="28"/>
        </w:rPr>
        <w:lastRenderedPageBreak/>
        <w:t>Необходимая потребность в составе и вместимости учреждений и предприятий обслуживания на расчетный срок определена в соответствии с проектной численностью населения на 20</w:t>
      </w:r>
      <w:r w:rsidR="00713F2B" w:rsidRPr="008675D2">
        <w:rPr>
          <w:sz w:val="28"/>
          <w:szCs w:val="28"/>
        </w:rPr>
        <w:t>30</w:t>
      </w:r>
      <w:r w:rsidRPr="008675D2">
        <w:rPr>
          <w:sz w:val="28"/>
          <w:szCs w:val="28"/>
        </w:rPr>
        <w:t xml:space="preserve"> год и с учетом существующего положения в организации обслуживания населения </w:t>
      </w:r>
      <w:r w:rsidR="00713F2B" w:rsidRPr="008675D2">
        <w:rPr>
          <w:sz w:val="28"/>
          <w:szCs w:val="28"/>
        </w:rPr>
        <w:t>муниципального образования Калужское сельское</w:t>
      </w:r>
      <w:r w:rsidRPr="008675D2">
        <w:rPr>
          <w:sz w:val="28"/>
          <w:szCs w:val="28"/>
        </w:rPr>
        <w:t xml:space="preserve"> поселени</w:t>
      </w:r>
      <w:r w:rsidR="00713F2B" w:rsidRPr="008675D2">
        <w:rPr>
          <w:sz w:val="28"/>
          <w:szCs w:val="28"/>
        </w:rPr>
        <w:t>е</w:t>
      </w:r>
      <w:r w:rsidRPr="008675D2">
        <w:rPr>
          <w:sz w:val="28"/>
          <w:szCs w:val="28"/>
        </w:rPr>
        <w:t>.</w:t>
      </w:r>
    </w:p>
    <w:p w:rsidR="003E5A83" w:rsidRPr="008675D2" w:rsidRDefault="003E5A83" w:rsidP="007A4467">
      <w:pPr>
        <w:ind w:firstLineChars="202" w:firstLine="566"/>
        <w:rPr>
          <w:sz w:val="28"/>
          <w:szCs w:val="28"/>
        </w:rPr>
      </w:pPr>
      <w:r w:rsidRPr="008675D2">
        <w:rPr>
          <w:sz w:val="28"/>
          <w:szCs w:val="28"/>
        </w:rPr>
        <w:t xml:space="preserve">Расчет учреждений и предприятий обслуживания производился в соответствии с «Социальными нормативами и нормами», одобренными Распоряжением </w:t>
      </w:r>
      <w:r w:rsidR="00774544" w:rsidRPr="008675D2">
        <w:rPr>
          <w:sz w:val="28"/>
          <w:szCs w:val="28"/>
        </w:rPr>
        <w:t xml:space="preserve">Правительства РФ от 3.07.1996 </w:t>
      </w:r>
      <w:r w:rsidRPr="008675D2">
        <w:rPr>
          <w:sz w:val="28"/>
          <w:szCs w:val="28"/>
        </w:rPr>
        <w:t>г. №</w:t>
      </w:r>
      <w:r w:rsidR="007A4467">
        <w:rPr>
          <w:sz w:val="28"/>
          <w:szCs w:val="28"/>
        </w:rPr>
        <w:t xml:space="preserve"> </w:t>
      </w:r>
      <w:r w:rsidRPr="008675D2">
        <w:rPr>
          <w:sz w:val="28"/>
          <w:szCs w:val="28"/>
        </w:rPr>
        <w:t xml:space="preserve">1063-Р; нормативными показателями </w:t>
      </w:r>
      <w:r w:rsidR="00F026C3" w:rsidRPr="008675D2">
        <w:rPr>
          <w:sz w:val="28"/>
          <w:szCs w:val="28"/>
        </w:rPr>
        <w:t xml:space="preserve">СНиП </w:t>
      </w:r>
      <w:r w:rsidRPr="008675D2">
        <w:rPr>
          <w:sz w:val="28"/>
          <w:szCs w:val="28"/>
        </w:rPr>
        <w:t>2.07.01-89* «Градостроительство. Планировка и застройка городских и сельских поселений».</w:t>
      </w:r>
    </w:p>
    <w:p w:rsidR="003E5A83" w:rsidRPr="008675D2" w:rsidRDefault="003E5A83" w:rsidP="007A4467">
      <w:pPr>
        <w:ind w:firstLineChars="202" w:firstLine="566"/>
        <w:rPr>
          <w:sz w:val="28"/>
          <w:szCs w:val="28"/>
        </w:rPr>
      </w:pPr>
      <w:r w:rsidRPr="008675D2">
        <w:rPr>
          <w:sz w:val="28"/>
          <w:szCs w:val="28"/>
        </w:rPr>
        <w:t xml:space="preserve">Расчет потребности в учреждениях обслуживания населения </w:t>
      </w:r>
      <w:r w:rsidR="00713F2B" w:rsidRPr="008675D2">
        <w:rPr>
          <w:sz w:val="28"/>
          <w:szCs w:val="28"/>
        </w:rPr>
        <w:t>муниципального образования Калужское сельское поселение</w:t>
      </w:r>
      <w:r w:rsidRPr="008675D2">
        <w:rPr>
          <w:sz w:val="28"/>
          <w:szCs w:val="28"/>
        </w:rPr>
        <w:t xml:space="preserve"> на расчетный срок представлен в таблице </w:t>
      </w:r>
      <w:r w:rsidR="003F4EC8" w:rsidRPr="008675D2">
        <w:rPr>
          <w:sz w:val="28"/>
          <w:szCs w:val="28"/>
        </w:rPr>
        <w:t>21</w:t>
      </w:r>
      <w:r w:rsidRPr="008675D2">
        <w:rPr>
          <w:sz w:val="28"/>
          <w:szCs w:val="28"/>
        </w:rPr>
        <w:t>.</w:t>
      </w:r>
    </w:p>
    <w:p w:rsidR="008101E6" w:rsidRPr="008675D2" w:rsidRDefault="008101E6" w:rsidP="007A4467">
      <w:pPr>
        <w:widowControl/>
        <w:snapToGrid/>
        <w:ind w:firstLineChars="202" w:firstLine="566"/>
        <w:rPr>
          <w:color w:val="000000"/>
          <w:sz w:val="28"/>
          <w:szCs w:val="28"/>
        </w:rPr>
      </w:pPr>
    </w:p>
    <w:p w:rsidR="00B8744F" w:rsidRPr="008675D2" w:rsidRDefault="00B8744F" w:rsidP="007A4467">
      <w:pPr>
        <w:widowControl/>
        <w:snapToGrid/>
        <w:ind w:firstLineChars="202" w:firstLine="566"/>
        <w:rPr>
          <w:sz w:val="28"/>
          <w:szCs w:val="28"/>
        </w:rPr>
      </w:pPr>
      <w:r w:rsidRPr="008675D2">
        <w:rPr>
          <w:color w:val="000000"/>
          <w:sz w:val="28"/>
          <w:szCs w:val="28"/>
        </w:rPr>
        <w:t xml:space="preserve">Таблица </w:t>
      </w:r>
      <w:r w:rsidR="006D1661" w:rsidRPr="008675D2">
        <w:rPr>
          <w:color w:val="000000"/>
          <w:sz w:val="28"/>
          <w:szCs w:val="28"/>
        </w:rPr>
        <w:t>2</w:t>
      </w:r>
      <w:r w:rsidR="003F4EC8" w:rsidRPr="008675D2">
        <w:rPr>
          <w:color w:val="000000"/>
          <w:sz w:val="28"/>
          <w:szCs w:val="28"/>
        </w:rPr>
        <w:t>1</w:t>
      </w:r>
      <w:r w:rsidRPr="008675D2">
        <w:rPr>
          <w:sz w:val="28"/>
          <w:szCs w:val="28"/>
        </w:rPr>
        <w:t xml:space="preserve"> </w:t>
      </w:r>
    </w:p>
    <w:p w:rsidR="00B8744F" w:rsidRPr="008675D2" w:rsidRDefault="003E5A83" w:rsidP="008675D2">
      <w:pPr>
        <w:widowControl/>
        <w:snapToGrid/>
        <w:ind w:firstLine="709"/>
        <w:jc w:val="center"/>
        <w:rPr>
          <w:color w:val="000000"/>
          <w:sz w:val="28"/>
          <w:szCs w:val="28"/>
        </w:rPr>
      </w:pPr>
      <w:r w:rsidRPr="008675D2">
        <w:rPr>
          <w:color w:val="000000"/>
          <w:sz w:val="28"/>
          <w:szCs w:val="28"/>
        </w:rPr>
        <w:t xml:space="preserve">Расчет потребности в учреждениях обслуживания населения </w:t>
      </w:r>
      <w:r w:rsidR="00713F2B" w:rsidRPr="008675D2">
        <w:rPr>
          <w:sz w:val="28"/>
          <w:szCs w:val="28"/>
        </w:rPr>
        <w:t>муниципального образования Калужское сельское поселение</w:t>
      </w:r>
    </w:p>
    <w:tbl>
      <w:tblPr>
        <w:tblW w:w="9770" w:type="dxa"/>
        <w:tblInd w:w="88" w:type="dxa"/>
        <w:tblLayout w:type="fixed"/>
        <w:tblLook w:val="0000" w:firstRow="0" w:lastRow="0" w:firstColumn="0" w:lastColumn="0" w:noHBand="0" w:noVBand="0"/>
      </w:tblPr>
      <w:tblGrid>
        <w:gridCol w:w="483"/>
        <w:gridCol w:w="2647"/>
        <w:gridCol w:w="1445"/>
        <w:gridCol w:w="2270"/>
        <w:gridCol w:w="907"/>
        <w:gridCol w:w="867"/>
        <w:gridCol w:w="1151"/>
      </w:tblGrid>
      <w:tr w:rsidR="006630EB" w:rsidRPr="007A4467" w:rsidTr="007A4467">
        <w:trPr>
          <w:trHeight w:val="23"/>
          <w:tblHeader/>
        </w:trPr>
        <w:tc>
          <w:tcPr>
            <w:tcW w:w="483" w:type="dxa"/>
            <w:vMerge w:val="restart"/>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 пп</w:t>
            </w:r>
          </w:p>
        </w:tc>
        <w:tc>
          <w:tcPr>
            <w:tcW w:w="2647" w:type="dxa"/>
            <w:vMerge w:val="restart"/>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Наименование</w:t>
            </w:r>
          </w:p>
        </w:tc>
        <w:tc>
          <w:tcPr>
            <w:tcW w:w="1445" w:type="dxa"/>
            <w:vMerge w:val="restart"/>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Единица измерения</w:t>
            </w:r>
          </w:p>
        </w:tc>
        <w:tc>
          <w:tcPr>
            <w:tcW w:w="2270" w:type="dxa"/>
            <w:vMerge w:val="restart"/>
            <w:tcBorders>
              <w:top w:val="single" w:sz="4" w:space="0" w:color="000000"/>
              <w:left w:val="single" w:sz="4" w:space="0" w:color="000000"/>
            </w:tcBorders>
            <w:shd w:val="clear" w:color="auto" w:fill="auto"/>
            <w:vAlign w:val="center"/>
          </w:tcPr>
          <w:p w:rsidR="006630EB" w:rsidRPr="007A4467" w:rsidRDefault="006630EB" w:rsidP="008675D2">
            <w:pPr>
              <w:ind w:left="-108" w:right="-89"/>
              <w:jc w:val="center"/>
              <w:rPr>
                <w:sz w:val="24"/>
                <w:szCs w:val="24"/>
              </w:rPr>
            </w:pPr>
            <w:r w:rsidRPr="007A4467">
              <w:rPr>
                <w:sz w:val="24"/>
                <w:szCs w:val="24"/>
              </w:rPr>
              <w:t>Принятые нормативы (Нормативы градостроительного проектирования Краснодарского края, приложение №</w:t>
            </w:r>
            <w:r w:rsidR="007A4467" w:rsidRPr="007A4467">
              <w:rPr>
                <w:sz w:val="24"/>
                <w:szCs w:val="24"/>
              </w:rPr>
              <w:t xml:space="preserve"> </w:t>
            </w:r>
            <w:r w:rsidRPr="007A4467">
              <w:rPr>
                <w:sz w:val="24"/>
                <w:szCs w:val="24"/>
              </w:rPr>
              <w:t>6 таб. 1,</w:t>
            </w:r>
            <w:r w:rsidRPr="007A4467">
              <w:rPr>
                <w:sz w:val="24"/>
                <w:szCs w:val="24"/>
              </w:rPr>
              <w:br/>
              <w:t>СНиП 2.07.01.89*)</w:t>
            </w:r>
          </w:p>
        </w:tc>
        <w:tc>
          <w:tcPr>
            <w:tcW w:w="907" w:type="dxa"/>
            <w:vMerge w:val="restart"/>
            <w:tcBorders>
              <w:top w:val="single" w:sz="4" w:space="0" w:color="000000"/>
              <w:left w:val="single" w:sz="4" w:space="0" w:color="000000"/>
            </w:tcBorders>
            <w:shd w:val="clear" w:color="auto" w:fill="auto"/>
            <w:textDirection w:val="btLr"/>
            <w:vAlign w:val="center"/>
          </w:tcPr>
          <w:p w:rsidR="006630EB" w:rsidRPr="007A4467" w:rsidRDefault="006630EB" w:rsidP="008675D2">
            <w:pPr>
              <w:ind w:left="113" w:right="113"/>
              <w:jc w:val="center"/>
              <w:rPr>
                <w:sz w:val="24"/>
                <w:szCs w:val="24"/>
              </w:rPr>
            </w:pPr>
            <w:r w:rsidRPr="007A4467">
              <w:rPr>
                <w:sz w:val="24"/>
                <w:szCs w:val="24"/>
              </w:rPr>
              <w:t> Нормативная потребность</w:t>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В том числе:</w:t>
            </w:r>
          </w:p>
        </w:tc>
      </w:tr>
      <w:tr w:rsidR="006630EB" w:rsidRPr="007A4467" w:rsidTr="007A4467">
        <w:trPr>
          <w:cantSplit/>
          <w:trHeight w:val="1407"/>
          <w:tblHeader/>
        </w:trPr>
        <w:tc>
          <w:tcPr>
            <w:tcW w:w="483" w:type="dxa"/>
            <w:vMerge/>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rPr>
                <w:sz w:val="24"/>
                <w:szCs w:val="24"/>
              </w:rPr>
            </w:pPr>
          </w:p>
        </w:tc>
        <w:tc>
          <w:tcPr>
            <w:tcW w:w="2647" w:type="dxa"/>
            <w:vMerge/>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rPr>
                <w:sz w:val="24"/>
                <w:szCs w:val="24"/>
              </w:rPr>
            </w:pPr>
          </w:p>
        </w:tc>
        <w:tc>
          <w:tcPr>
            <w:tcW w:w="1445" w:type="dxa"/>
            <w:vMerge/>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rPr>
                <w:sz w:val="24"/>
                <w:szCs w:val="24"/>
              </w:rPr>
            </w:pPr>
          </w:p>
        </w:tc>
        <w:tc>
          <w:tcPr>
            <w:tcW w:w="2270" w:type="dxa"/>
            <w:vMerge/>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p>
        </w:tc>
        <w:tc>
          <w:tcPr>
            <w:tcW w:w="907" w:type="dxa"/>
            <w:vMerge/>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p>
        </w:tc>
        <w:tc>
          <w:tcPr>
            <w:tcW w:w="867" w:type="dxa"/>
            <w:tcBorders>
              <w:left w:val="single" w:sz="4" w:space="0" w:color="000000"/>
              <w:bottom w:val="single" w:sz="4" w:space="0" w:color="000000"/>
            </w:tcBorders>
            <w:shd w:val="clear" w:color="auto" w:fill="auto"/>
            <w:textDirection w:val="btLr"/>
            <w:vAlign w:val="center"/>
          </w:tcPr>
          <w:p w:rsidR="006630EB" w:rsidRPr="007A4467" w:rsidRDefault="006630EB" w:rsidP="008675D2">
            <w:pPr>
              <w:ind w:left="113" w:right="113"/>
              <w:jc w:val="center"/>
              <w:rPr>
                <w:sz w:val="24"/>
                <w:szCs w:val="24"/>
              </w:rPr>
            </w:pPr>
            <w:r w:rsidRPr="007A4467">
              <w:rPr>
                <w:sz w:val="24"/>
                <w:szCs w:val="24"/>
              </w:rPr>
              <w:t>сохраняемая</w:t>
            </w:r>
          </w:p>
        </w:tc>
        <w:tc>
          <w:tcPr>
            <w:tcW w:w="1148" w:type="dxa"/>
            <w:tcBorders>
              <w:left w:val="single" w:sz="4" w:space="0" w:color="000000"/>
              <w:bottom w:val="single" w:sz="4" w:space="0" w:color="000000"/>
              <w:right w:val="single" w:sz="4" w:space="0" w:color="000000"/>
            </w:tcBorders>
            <w:shd w:val="clear" w:color="auto" w:fill="auto"/>
            <w:textDirection w:val="btLr"/>
            <w:vAlign w:val="center"/>
          </w:tcPr>
          <w:p w:rsidR="006630EB" w:rsidRPr="007A4467" w:rsidRDefault="006630EB" w:rsidP="008675D2">
            <w:pPr>
              <w:ind w:left="113" w:right="113"/>
              <w:jc w:val="center"/>
              <w:rPr>
                <w:sz w:val="24"/>
                <w:szCs w:val="24"/>
              </w:rPr>
            </w:pPr>
            <w:r w:rsidRPr="007A4467">
              <w:rPr>
                <w:sz w:val="24"/>
                <w:szCs w:val="24"/>
              </w:rPr>
              <w:t>требуется запроектировать</w:t>
            </w:r>
          </w:p>
        </w:tc>
      </w:tr>
      <w:tr w:rsidR="006630EB" w:rsidRPr="007A4467" w:rsidTr="007A4467">
        <w:trPr>
          <w:trHeight w:val="397"/>
        </w:trPr>
        <w:tc>
          <w:tcPr>
            <w:tcW w:w="9770" w:type="dxa"/>
            <w:gridSpan w:val="7"/>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Учреждения образования</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Детские дошкольные учреждения (дети с 1 до 6 лет)</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мест</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 xml:space="preserve">Процент обеспеченности: </w:t>
            </w:r>
            <w:r w:rsidRPr="007A4467">
              <w:rPr>
                <w:sz w:val="24"/>
                <w:szCs w:val="24"/>
              </w:rPr>
              <w:br/>
              <w:t>85% от числа детей в возрасте 1-6 лет</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150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150</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Общеобразовательные школы (дети от 7 до 17 лет)</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мест</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1-9</w:t>
            </w:r>
            <w:r w:rsidR="00055FC1">
              <w:rPr>
                <w:sz w:val="24"/>
                <w:szCs w:val="24"/>
              </w:rPr>
              <w:t xml:space="preserve"> </w:t>
            </w:r>
            <w:r w:rsidRPr="007A4467">
              <w:rPr>
                <w:sz w:val="24"/>
                <w:szCs w:val="24"/>
              </w:rPr>
              <w:t>кл.-100% 10-11кл-75% или 140 мест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280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240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40</w:t>
            </w:r>
          </w:p>
        </w:tc>
      </w:tr>
      <w:tr w:rsidR="006630EB" w:rsidRPr="007A4467" w:rsidTr="007A4467">
        <w:trPr>
          <w:trHeight w:val="23"/>
        </w:trPr>
        <w:tc>
          <w:tcPr>
            <w:tcW w:w="483" w:type="dxa"/>
            <w:tcBorders>
              <w:lef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055FC1">
            <w:pPr>
              <w:rPr>
                <w:sz w:val="24"/>
                <w:szCs w:val="24"/>
              </w:rPr>
            </w:pPr>
            <w:r w:rsidRPr="007A4467">
              <w:rPr>
                <w:sz w:val="24"/>
                <w:szCs w:val="24"/>
              </w:rPr>
              <w:t>Внешкольные учреждения,</w:t>
            </w:r>
            <w:r w:rsidR="00055FC1">
              <w:rPr>
                <w:sz w:val="24"/>
                <w:szCs w:val="24"/>
              </w:rPr>
              <w:t xml:space="preserve"> </w:t>
            </w:r>
            <w:r w:rsidRPr="007A4467">
              <w:rPr>
                <w:sz w:val="24"/>
                <w:szCs w:val="24"/>
              </w:rPr>
              <w:t>в том числе</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место</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10% от общего числа школьников</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29</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29</w:t>
            </w:r>
          </w:p>
        </w:tc>
      </w:tr>
      <w:tr w:rsidR="006630EB" w:rsidRPr="007A4467" w:rsidTr="007A4467">
        <w:trPr>
          <w:trHeight w:val="397"/>
        </w:trPr>
        <w:tc>
          <w:tcPr>
            <w:tcW w:w="97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Учреждения здравоохранения</w:t>
            </w:r>
          </w:p>
        </w:tc>
      </w:tr>
      <w:tr w:rsidR="006630EB" w:rsidRPr="007A4467" w:rsidTr="007A4467">
        <w:trPr>
          <w:trHeight w:val="23"/>
        </w:trPr>
        <w:tc>
          <w:tcPr>
            <w:tcW w:w="483" w:type="dxa"/>
            <w:tcBorders>
              <w:lef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4</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jc w:val="left"/>
              <w:rPr>
                <w:sz w:val="24"/>
                <w:szCs w:val="24"/>
              </w:rPr>
            </w:pPr>
            <w:r w:rsidRPr="007A4467">
              <w:rPr>
                <w:sz w:val="24"/>
                <w:szCs w:val="24"/>
              </w:rPr>
              <w:t>Стационарные больницы для взрослых</w:t>
            </w:r>
          </w:p>
        </w:tc>
        <w:tc>
          <w:tcPr>
            <w:tcW w:w="1445" w:type="dxa"/>
            <w:tcBorders>
              <w:lef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коек</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10,2 койко-мест на 1 тыс. постоянного населения</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24</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24</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5</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Амбулаторно-поликлиническая сеть без стационаров, для постоянного населения</w:t>
            </w:r>
          </w:p>
        </w:tc>
        <w:tc>
          <w:tcPr>
            <w:tcW w:w="1445"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посещений в смену</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18,15 на 1 тыс. постоянного населения</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45</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45</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6</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Аптеки</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r w:rsidRPr="007A4467">
              <w:rPr>
                <w:sz w:val="24"/>
                <w:szCs w:val="24"/>
              </w:rPr>
              <w:t xml:space="preserve"> общей площади</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10 на 1 тыс. населения</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34</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34</w:t>
            </w:r>
          </w:p>
        </w:tc>
      </w:tr>
      <w:tr w:rsidR="006630EB" w:rsidRPr="007A4467" w:rsidTr="007A4467">
        <w:trPr>
          <w:trHeight w:val="23"/>
        </w:trPr>
        <w:tc>
          <w:tcPr>
            <w:tcW w:w="483" w:type="dxa"/>
            <w:tcBorders>
              <w:lef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7</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Станции скорой медицинской помощи,</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автомобилей</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0,1 на 1 тыс. населения</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0</w:t>
            </w:r>
          </w:p>
        </w:tc>
      </w:tr>
      <w:tr w:rsidR="006630EB" w:rsidRPr="007A4467" w:rsidTr="007A4467">
        <w:trPr>
          <w:trHeight w:val="397"/>
        </w:trPr>
        <w:tc>
          <w:tcPr>
            <w:tcW w:w="97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lastRenderedPageBreak/>
              <w:t>Учреждения социального обслуживания населения</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8</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Детские дома-интернаты</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место</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 на 1 тыс. населения от 4 до 17 лет</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9</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Дома-интернаты для престарелых с 60 лет</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место</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28 на 1 тыс. населения с 60 лет</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14</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14</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10</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Дома-интернаты для взрослых инвалидов с физическими нарушениями (с 18 лет)</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мест</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 на 1 тыс. населения с 18 лет</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2</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11</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Специальные жилые дома и группы квартир для ветеранов войны и труда и одиноких престарелых</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чел</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60 на 1тыс. населения после 60 лет</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30</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12</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Специальные жилые дома и группы квартир для инвалидов на креслах колясках и их семей</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чел</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0,5 на 1тыс. чел всего населения</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w:t>
            </w:r>
          </w:p>
        </w:tc>
      </w:tr>
      <w:tr w:rsidR="006630EB" w:rsidRPr="007A4467" w:rsidTr="007A4467">
        <w:trPr>
          <w:trHeight w:val="397"/>
        </w:trPr>
        <w:tc>
          <w:tcPr>
            <w:tcW w:w="9770" w:type="dxa"/>
            <w:gridSpan w:val="7"/>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Учреждения культуры</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13</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Помещения для культурно-массовой воспитательной работы, досуга и любительской деятельности</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50 на 1 тыс. населения</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120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120</w:t>
            </w:r>
          </w:p>
        </w:tc>
      </w:tr>
      <w:tr w:rsidR="006630EB" w:rsidRPr="007A4467" w:rsidTr="007A4467">
        <w:trPr>
          <w:trHeight w:val="23"/>
        </w:trPr>
        <w:tc>
          <w:tcPr>
            <w:tcW w:w="483" w:type="dxa"/>
            <w:vMerge w:val="restart"/>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14</w:t>
            </w:r>
          </w:p>
        </w:tc>
        <w:tc>
          <w:tcPr>
            <w:tcW w:w="2647" w:type="dxa"/>
            <w:vMerge w:val="restart"/>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Сельские библиотеки</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тыс. ед. хранения</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4,5 на 1 тыс. населения</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14,4</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14,4</w:t>
            </w:r>
          </w:p>
        </w:tc>
      </w:tr>
      <w:tr w:rsidR="006630EB" w:rsidRPr="007A4467" w:rsidTr="007A4467">
        <w:trPr>
          <w:trHeight w:val="23"/>
        </w:trPr>
        <w:tc>
          <w:tcPr>
            <w:tcW w:w="483" w:type="dxa"/>
            <w:vMerge/>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p>
        </w:tc>
        <w:tc>
          <w:tcPr>
            <w:tcW w:w="2647" w:type="dxa"/>
            <w:vMerge/>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мест</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 на 1 тыс. населения</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12</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12</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15</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Клубы или учреждения клубного типа</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зрительские места</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80 на 1 тыс. жителей</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200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30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170</w:t>
            </w:r>
          </w:p>
        </w:tc>
      </w:tr>
      <w:tr w:rsidR="006630EB" w:rsidRPr="007A4467" w:rsidTr="007A4467">
        <w:trPr>
          <w:trHeight w:val="340"/>
        </w:trPr>
        <w:tc>
          <w:tcPr>
            <w:tcW w:w="97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Спортивные сооружения</w:t>
            </w:r>
          </w:p>
        </w:tc>
      </w:tr>
      <w:tr w:rsidR="006630EB" w:rsidRPr="007A4467" w:rsidTr="007A4467">
        <w:trPr>
          <w:trHeight w:val="23"/>
        </w:trPr>
        <w:tc>
          <w:tcPr>
            <w:tcW w:w="483" w:type="dxa"/>
            <w:tcBorders>
              <w:lef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16</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jc w:val="left"/>
              <w:rPr>
                <w:sz w:val="24"/>
                <w:szCs w:val="24"/>
              </w:rPr>
            </w:pPr>
            <w:r w:rsidRPr="007A4467">
              <w:rPr>
                <w:sz w:val="24"/>
                <w:szCs w:val="24"/>
              </w:rPr>
              <w:t>Территории физкультурно-спортивных сооружений</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га</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0,7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1,7</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1,7</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17</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jc w:val="left"/>
              <w:rPr>
                <w:sz w:val="24"/>
                <w:szCs w:val="24"/>
              </w:rPr>
            </w:pPr>
            <w:r w:rsidRPr="007A4467">
              <w:rPr>
                <w:sz w:val="24"/>
                <w:szCs w:val="24"/>
              </w:rPr>
              <w:t>Помещения для физкультурно-оздоровительных занятий</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r w:rsidRPr="007A4467">
              <w:rPr>
                <w:sz w:val="24"/>
                <w:szCs w:val="24"/>
              </w:rPr>
              <w:t xml:space="preserve"> общей площади</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80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192</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192</w:t>
            </w:r>
          </w:p>
        </w:tc>
      </w:tr>
      <w:tr w:rsidR="006630EB" w:rsidRPr="007A4467" w:rsidTr="007A4467">
        <w:trPr>
          <w:trHeight w:val="23"/>
        </w:trPr>
        <w:tc>
          <w:tcPr>
            <w:tcW w:w="483" w:type="dxa"/>
            <w:tcBorders>
              <w:lef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lastRenderedPageBreak/>
              <w:t>18</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jc w:val="left"/>
              <w:rPr>
                <w:sz w:val="24"/>
                <w:szCs w:val="24"/>
              </w:rPr>
            </w:pPr>
            <w:r w:rsidRPr="007A4467">
              <w:rPr>
                <w:sz w:val="24"/>
                <w:szCs w:val="24"/>
              </w:rPr>
              <w:t>Спортивные залы общего пользования</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r w:rsidRPr="007A4467">
              <w:rPr>
                <w:sz w:val="24"/>
                <w:szCs w:val="24"/>
              </w:rPr>
              <w:t xml:space="preserve"> пола</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80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192</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192</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19</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ind w:right="-108"/>
              <w:jc w:val="left"/>
              <w:rPr>
                <w:sz w:val="24"/>
                <w:szCs w:val="24"/>
              </w:rPr>
            </w:pPr>
            <w:r w:rsidRPr="007A4467">
              <w:rPr>
                <w:sz w:val="24"/>
                <w:szCs w:val="24"/>
              </w:rPr>
              <w:t>Спортивно-тренажерный зал повседневного обслуживания</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r w:rsidRPr="007A4467">
              <w:rPr>
                <w:sz w:val="24"/>
                <w:szCs w:val="24"/>
              </w:rPr>
              <w:t xml:space="preserve"> площади пола зала</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80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192</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60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132</w:t>
            </w:r>
          </w:p>
        </w:tc>
      </w:tr>
      <w:tr w:rsidR="006630EB" w:rsidRPr="007A4467" w:rsidTr="007A4467">
        <w:trPr>
          <w:trHeight w:val="23"/>
        </w:trPr>
        <w:tc>
          <w:tcPr>
            <w:tcW w:w="483" w:type="dxa"/>
            <w:tcBorders>
              <w:lef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20</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jc w:val="left"/>
              <w:rPr>
                <w:sz w:val="24"/>
                <w:szCs w:val="24"/>
              </w:rPr>
            </w:pPr>
            <w:r w:rsidRPr="007A4467">
              <w:rPr>
                <w:sz w:val="24"/>
                <w:szCs w:val="24"/>
              </w:rPr>
              <w:t>Бассейны крытые и открытые общего пользования</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r w:rsidRPr="007A4467">
              <w:rPr>
                <w:sz w:val="24"/>
                <w:szCs w:val="24"/>
              </w:rPr>
              <w:t xml:space="preserve"> зеркала воды</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25 м</w:t>
            </w:r>
            <w:r w:rsidRPr="007A4467">
              <w:rPr>
                <w:sz w:val="24"/>
                <w:szCs w:val="24"/>
                <w:vertAlign w:val="superscript"/>
              </w:rPr>
              <w:t>2</w:t>
            </w:r>
            <w:r w:rsidRPr="007A4467">
              <w:rPr>
                <w:sz w:val="24"/>
                <w:szCs w:val="24"/>
              </w:rPr>
              <w:t xml:space="preserve">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60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60</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21</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jc w:val="left"/>
              <w:rPr>
                <w:sz w:val="24"/>
                <w:szCs w:val="24"/>
              </w:rPr>
            </w:pPr>
            <w:r w:rsidRPr="007A4467">
              <w:rPr>
                <w:sz w:val="24"/>
                <w:szCs w:val="24"/>
              </w:rPr>
              <w:t>Плоскостные спортивные учреждения</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1949,4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4700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950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3750</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22</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jc w:val="left"/>
              <w:rPr>
                <w:sz w:val="24"/>
                <w:szCs w:val="24"/>
              </w:rPr>
            </w:pPr>
            <w:r w:rsidRPr="007A4467">
              <w:rPr>
                <w:sz w:val="24"/>
                <w:szCs w:val="24"/>
              </w:rPr>
              <w:t>Детско-юношеская спортивная школа</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r w:rsidRPr="007A4467">
              <w:rPr>
                <w:sz w:val="24"/>
                <w:szCs w:val="24"/>
              </w:rPr>
              <w:t xml:space="preserve"> площади пола зала</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10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24</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24</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23</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jc w:val="left"/>
              <w:rPr>
                <w:sz w:val="24"/>
                <w:szCs w:val="24"/>
              </w:rPr>
            </w:pPr>
            <w:r w:rsidRPr="007A4467">
              <w:rPr>
                <w:sz w:val="24"/>
                <w:szCs w:val="24"/>
              </w:rPr>
              <w:t>Спортивно-досуговые центры</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r w:rsidRPr="007A4467">
              <w:rPr>
                <w:sz w:val="24"/>
                <w:szCs w:val="24"/>
              </w:rPr>
              <w:t xml:space="preserve"> площади пола зала</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300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720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720</w:t>
            </w:r>
          </w:p>
        </w:tc>
      </w:tr>
      <w:tr w:rsidR="006630EB" w:rsidRPr="007A4467" w:rsidTr="007A4467">
        <w:trPr>
          <w:trHeight w:val="340"/>
        </w:trPr>
        <w:tc>
          <w:tcPr>
            <w:tcW w:w="9770" w:type="dxa"/>
            <w:gridSpan w:val="7"/>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Учреждения торговли и общественного питания</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24</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Магазины</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м² торговой площади</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300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720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354</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366</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25</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 xml:space="preserve">Рыночные комплексы розничной торговли </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r w:rsidRPr="007A4467">
              <w:rPr>
                <w:sz w:val="24"/>
                <w:szCs w:val="24"/>
              </w:rPr>
              <w:t xml:space="preserve"> торговой площади</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40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96</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96</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26</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Магазины кулинарии</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w:t>
            </w:r>
            <w:r w:rsidRPr="007A4467">
              <w:rPr>
                <w:sz w:val="24"/>
                <w:szCs w:val="24"/>
                <w:vertAlign w:val="superscript"/>
              </w:rPr>
              <w:t>2</w:t>
            </w:r>
            <w:r w:rsidRPr="007A4467">
              <w:rPr>
                <w:sz w:val="24"/>
                <w:szCs w:val="24"/>
              </w:rPr>
              <w:t xml:space="preserve"> торговой площади</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6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14</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14</w:t>
            </w:r>
          </w:p>
        </w:tc>
      </w:tr>
      <w:tr w:rsidR="006630EB" w:rsidRPr="007A4467" w:rsidTr="007A4467">
        <w:trPr>
          <w:trHeight w:val="23"/>
        </w:trPr>
        <w:tc>
          <w:tcPr>
            <w:tcW w:w="483" w:type="dxa"/>
            <w:tcBorders>
              <w:lef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27</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Предприятия общественного питания</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посадочных мест</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40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96</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16</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80</w:t>
            </w:r>
          </w:p>
        </w:tc>
      </w:tr>
      <w:tr w:rsidR="006630EB" w:rsidRPr="007A4467" w:rsidTr="007A4467">
        <w:trPr>
          <w:trHeight w:val="397"/>
        </w:trPr>
        <w:tc>
          <w:tcPr>
            <w:tcW w:w="97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Предприятия бытового обслуживания</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28</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Предприятия бытового обслуживания</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рабочее место</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9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17</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17</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29</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Прачечные</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кг белья в смену</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120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144</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144</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30</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jc w:val="left"/>
              <w:rPr>
                <w:sz w:val="24"/>
                <w:szCs w:val="24"/>
              </w:rPr>
            </w:pPr>
            <w:r w:rsidRPr="007A4467">
              <w:rPr>
                <w:sz w:val="24"/>
                <w:szCs w:val="24"/>
              </w:rPr>
              <w:t>Химчистки – фабрики химчистки</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кг вещей в смену</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11,4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10</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10</w:t>
            </w:r>
          </w:p>
        </w:tc>
      </w:tr>
      <w:tr w:rsidR="006630EB" w:rsidRPr="007A4467" w:rsidTr="007A4467">
        <w:trPr>
          <w:trHeight w:val="23"/>
        </w:trPr>
        <w:tc>
          <w:tcPr>
            <w:tcW w:w="483" w:type="dxa"/>
            <w:tcBorders>
              <w:top w:val="single" w:sz="4" w:space="0" w:color="000000"/>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31</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Банно-оздоровительный комплекс</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место</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5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17</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17</w:t>
            </w:r>
          </w:p>
        </w:tc>
      </w:tr>
      <w:tr w:rsidR="006630EB" w:rsidRPr="007A4467" w:rsidTr="007A4467">
        <w:trPr>
          <w:trHeight w:val="340"/>
        </w:trPr>
        <w:tc>
          <w:tcPr>
            <w:tcW w:w="9770" w:type="dxa"/>
            <w:gridSpan w:val="7"/>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Предприятия коммунального обслуживания</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32</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Гостиницы коммунальные</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место</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6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14</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14</w:t>
            </w:r>
          </w:p>
        </w:tc>
      </w:tr>
      <w:tr w:rsidR="006630EB" w:rsidRPr="007A4467" w:rsidTr="007A4467">
        <w:trPr>
          <w:trHeight w:val="23"/>
        </w:trPr>
        <w:tc>
          <w:tcPr>
            <w:tcW w:w="483" w:type="dxa"/>
            <w:tcBorders>
              <w:lef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33</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Пожарные депо</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машин</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0,2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w:t>
            </w:r>
          </w:p>
        </w:tc>
      </w:tr>
      <w:tr w:rsidR="006630EB" w:rsidRPr="007A4467" w:rsidTr="007A4467">
        <w:trPr>
          <w:trHeight w:val="340"/>
        </w:trPr>
        <w:tc>
          <w:tcPr>
            <w:tcW w:w="9770" w:type="dxa"/>
            <w:gridSpan w:val="7"/>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Административно-деловые и хозяйственные учреждения</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37</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Отделения связи</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объект</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 на 9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1</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0</w:t>
            </w:r>
          </w:p>
        </w:tc>
      </w:tr>
      <w:tr w:rsidR="006630EB" w:rsidRPr="007A4467" w:rsidTr="007A4467">
        <w:trPr>
          <w:trHeight w:val="23"/>
        </w:trPr>
        <w:tc>
          <w:tcPr>
            <w:tcW w:w="483"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lastRenderedPageBreak/>
              <w:t>38</w:t>
            </w:r>
          </w:p>
        </w:tc>
        <w:tc>
          <w:tcPr>
            <w:tcW w:w="2647" w:type="dxa"/>
            <w:tcBorders>
              <w:left w:val="single" w:sz="4" w:space="0" w:color="000000"/>
              <w:bottom w:val="single" w:sz="4" w:space="0" w:color="000000"/>
            </w:tcBorders>
            <w:shd w:val="clear" w:color="auto" w:fill="auto"/>
            <w:vAlign w:val="center"/>
          </w:tcPr>
          <w:p w:rsidR="006630EB" w:rsidRPr="007A4467" w:rsidRDefault="006630EB" w:rsidP="008675D2">
            <w:pPr>
              <w:rPr>
                <w:sz w:val="24"/>
                <w:szCs w:val="24"/>
              </w:rPr>
            </w:pPr>
            <w:r w:rsidRPr="007A4467">
              <w:rPr>
                <w:sz w:val="24"/>
                <w:szCs w:val="24"/>
              </w:rPr>
              <w:t>Отделение, филиалы банков</w:t>
            </w:r>
          </w:p>
        </w:tc>
        <w:tc>
          <w:tcPr>
            <w:tcW w:w="1445"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операционная касса</w:t>
            </w:r>
          </w:p>
        </w:tc>
        <w:tc>
          <w:tcPr>
            <w:tcW w:w="2270"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0,5 на 1 тыс. чел.</w:t>
            </w:r>
          </w:p>
        </w:tc>
        <w:tc>
          <w:tcPr>
            <w:tcW w:w="90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sz w:val="24"/>
                <w:szCs w:val="24"/>
              </w:rPr>
            </w:pPr>
            <w:r w:rsidRPr="007A4467">
              <w:rPr>
                <w:sz w:val="24"/>
                <w:szCs w:val="24"/>
              </w:rPr>
              <w:t>1</w:t>
            </w:r>
          </w:p>
        </w:tc>
        <w:tc>
          <w:tcPr>
            <w:tcW w:w="867" w:type="dxa"/>
            <w:tcBorders>
              <w:left w:val="single" w:sz="4" w:space="0" w:color="000000"/>
              <w:bottom w:val="single" w:sz="4" w:space="0" w:color="000000"/>
            </w:tcBorders>
            <w:shd w:val="clear" w:color="auto" w:fill="auto"/>
            <w:vAlign w:val="center"/>
          </w:tcPr>
          <w:p w:rsidR="006630EB" w:rsidRPr="007A4467" w:rsidRDefault="006630EB" w:rsidP="008675D2">
            <w:pPr>
              <w:jc w:val="center"/>
              <w:rPr>
                <w:bCs/>
                <w:sz w:val="24"/>
                <w:szCs w:val="24"/>
              </w:rPr>
            </w:pPr>
            <w:r w:rsidRPr="007A4467">
              <w:rPr>
                <w:sz w:val="24"/>
                <w:szCs w:val="24"/>
              </w:rPr>
              <w:t>0</w:t>
            </w:r>
          </w:p>
        </w:tc>
        <w:tc>
          <w:tcPr>
            <w:tcW w:w="1148" w:type="dxa"/>
            <w:tcBorders>
              <w:left w:val="single" w:sz="4" w:space="0" w:color="000000"/>
              <w:bottom w:val="single" w:sz="4" w:space="0" w:color="000000"/>
              <w:right w:val="single" w:sz="4" w:space="0" w:color="000000"/>
            </w:tcBorders>
            <w:shd w:val="clear" w:color="auto" w:fill="auto"/>
            <w:vAlign w:val="center"/>
          </w:tcPr>
          <w:p w:rsidR="006630EB" w:rsidRPr="007A4467" w:rsidRDefault="006630EB" w:rsidP="008675D2">
            <w:pPr>
              <w:jc w:val="center"/>
              <w:rPr>
                <w:sz w:val="24"/>
                <w:szCs w:val="24"/>
              </w:rPr>
            </w:pPr>
            <w:r w:rsidRPr="007A4467">
              <w:rPr>
                <w:bCs/>
                <w:sz w:val="24"/>
                <w:szCs w:val="24"/>
              </w:rPr>
              <w:t>1</w:t>
            </w:r>
          </w:p>
        </w:tc>
      </w:tr>
    </w:tbl>
    <w:p w:rsidR="00774544" w:rsidRPr="008675D2" w:rsidRDefault="00774544" w:rsidP="008675D2">
      <w:pPr>
        <w:widowControl/>
        <w:snapToGrid/>
        <w:ind w:firstLine="709"/>
        <w:jc w:val="center"/>
        <w:rPr>
          <w:color w:val="000000"/>
          <w:sz w:val="28"/>
          <w:szCs w:val="28"/>
        </w:rPr>
      </w:pPr>
    </w:p>
    <w:p w:rsidR="007A4467" w:rsidRDefault="00C7173F" w:rsidP="007A4467">
      <w:pPr>
        <w:widowControl/>
        <w:tabs>
          <w:tab w:val="left" w:pos="2655"/>
        </w:tabs>
        <w:snapToGrid/>
        <w:jc w:val="center"/>
        <w:rPr>
          <w:b/>
          <w:sz w:val="28"/>
          <w:szCs w:val="28"/>
        </w:rPr>
      </w:pPr>
      <w:r w:rsidRPr="008675D2">
        <w:rPr>
          <w:b/>
          <w:sz w:val="28"/>
          <w:szCs w:val="28"/>
        </w:rPr>
        <w:t xml:space="preserve">2.4. Оценка нормативно-правовой базы, необходимой для </w:t>
      </w:r>
    </w:p>
    <w:p w:rsidR="00902772" w:rsidRPr="008675D2" w:rsidRDefault="00C7173F" w:rsidP="007A4467">
      <w:pPr>
        <w:widowControl/>
        <w:tabs>
          <w:tab w:val="left" w:pos="2655"/>
        </w:tabs>
        <w:snapToGrid/>
        <w:jc w:val="center"/>
        <w:rPr>
          <w:b/>
          <w:sz w:val="28"/>
          <w:szCs w:val="28"/>
        </w:rPr>
      </w:pPr>
      <w:r w:rsidRPr="008675D2">
        <w:rPr>
          <w:b/>
          <w:sz w:val="28"/>
          <w:szCs w:val="28"/>
        </w:rPr>
        <w:t>функционирования и развития социальной инфраструктуры поселения</w:t>
      </w:r>
    </w:p>
    <w:p w:rsidR="003A7591" w:rsidRPr="008675D2" w:rsidRDefault="003A7591" w:rsidP="008675D2">
      <w:pPr>
        <w:widowControl/>
        <w:snapToGrid/>
        <w:ind w:firstLine="709"/>
        <w:jc w:val="center"/>
        <w:rPr>
          <w:b/>
          <w:sz w:val="28"/>
          <w:szCs w:val="28"/>
        </w:rPr>
      </w:pPr>
    </w:p>
    <w:p w:rsidR="003A7591" w:rsidRPr="008675D2" w:rsidRDefault="003A7591" w:rsidP="007A4467">
      <w:pPr>
        <w:widowControl/>
        <w:snapToGrid/>
        <w:ind w:firstLine="567"/>
        <w:rPr>
          <w:sz w:val="28"/>
          <w:szCs w:val="28"/>
        </w:rPr>
      </w:pPr>
      <w:r w:rsidRPr="008675D2">
        <w:rPr>
          <w:sz w:val="28"/>
          <w:szCs w:val="28"/>
        </w:rPr>
        <w:t xml:space="preserve">Программа комплексного развития социальной инфраструктуры </w:t>
      </w:r>
      <w:r w:rsidR="001064AC" w:rsidRPr="008675D2">
        <w:rPr>
          <w:sz w:val="28"/>
          <w:szCs w:val="28"/>
        </w:rPr>
        <w:t xml:space="preserve">Калужского </w:t>
      </w:r>
      <w:r w:rsidR="00DF0031" w:rsidRPr="008675D2">
        <w:rPr>
          <w:sz w:val="28"/>
          <w:szCs w:val="28"/>
        </w:rPr>
        <w:t>сельского</w:t>
      </w:r>
      <w:r w:rsidRPr="008675D2">
        <w:rPr>
          <w:sz w:val="28"/>
          <w:szCs w:val="28"/>
        </w:rPr>
        <w:t xml:space="preserve"> поселения разработана в целях реализации положений, заложенных в Генеральном плане </w:t>
      </w:r>
      <w:r w:rsidR="001064AC" w:rsidRPr="008675D2">
        <w:rPr>
          <w:sz w:val="28"/>
          <w:szCs w:val="28"/>
        </w:rPr>
        <w:t>Калужского</w:t>
      </w:r>
      <w:r w:rsidR="00DF0031" w:rsidRPr="008675D2">
        <w:rPr>
          <w:sz w:val="28"/>
          <w:szCs w:val="28"/>
        </w:rPr>
        <w:t xml:space="preserve"> сельского поселения</w:t>
      </w:r>
      <w:r w:rsidRPr="008675D2">
        <w:rPr>
          <w:sz w:val="28"/>
          <w:szCs w:val="28"/>
        </w:rPr>
        <w:t xml:space="preserve"> на период действия до 20</w:t>
      </w:r>
      <w:r w:rsidR="001064AC" w:rsidRPr="008675D2">
        <w:rPr>
          <w:sz w:val="28"/>
          <w:szCs w:val="28"/>
        </w:rPr>
        <w:t>30</w:t>
      </w:r>
      <w:r w:rsidRPr="008675D2">
        <w:rPr>
          <w:sz w:val="28"/>
          <w:szCs w:val="28"/>
        </w:rPr>
        <w:t xml:space="preserve"> года.</w:t>
      </w:r>
    </w:p>
    <w:p w:rsidR="003A7591" w:rsidRPr="008675D2" w:rsidRDefault="003A7591" w:rsidP="007A4467">
      <w:pPr>
        <w:widowControl/>
        <w:snapToGrid/>
        <w:ind w:firstLine="567"/>
        <w:rPr>
          <w:sz w:val="28"/>
          <w:szCs w:val="28"/>
        </w:rPr>
      </w:pPr>
      <w:r w:rsidRPr="008675D2">
        <w:rPr>
          <w:sz w:val="28"/>
          <w:szCs w:val="28"/>
        </w:rPr>
        <w:t xml:space="preserve">Реализация мероприятий настоящей программы позволит обеспечить развитие социальной инфраструктуры </w:t>
      </w:r>
      <w:r w:rsidR="001064AC" w:rsidRPr="008675D2">
        <w:rPr>
          <w:sz w:val="28"/>
          <w:szCs w:val="28"/>
        </w:rPr>
        <w:t>Калужского</w:t>
      </w:r>
      <w:r w:rsidR="0000070F" w:rsidRPr="008675D2">
        <w:rPr>
          <w:sz w:val="28"/>
          <w:szCs w:val="28"/>
        </w:rPr>
        <w:t xml:space="preserve"> сельского поселения</w:t>
      </w:r>
      <w:r w:rsidRPr="008675D2">
        <w:rPr>
          <w:sz w:val="28"/>
          <w:szCs w:val="28"/>
        </w:rPr>
        <w:t xml:space="preserve">, повысить уровень жизни населения, сократить миграционный отток квалифицированных трудовых ресурсах, усовершенствовать организационно-экономический потенциал здравоохранения, повысить доступность и качество услуг образования </w:t>
      </w:r>
      <w:r w:rsidR="0000070F" w:rsidRPr="008675D2">
        <w:rPr>
          <w:sz w:val="28"/>
          <w:szCs w:val="28"/>
        </w:rPr>
        <w:t>сельского</w:t>
      </w:r>
      <w:r w:rsidRPr="008675D2">
        <w:rPr>
          <w:sz w:val="28"/>
          <w:szCs w:val="28"/>
        </w:rPr>
        <w:t xml:space="preserve"> поселения, расширить возможности для культурно-духовного развития жителей </w:t>
      </w:r>
      <w:r w:rsidR="008F2EF2" w:rsidRPr="008675D2">
        <w:rPr>
          <w:sz w:val="28"/>
          <w:szCs w:val="28"/>
        </w:rPr>
        <w:t>сельского</w:t>
      </w:r>
      <w:r w:rsidRPr="008675D2">
        <w:rPr>
          <w:sz w:val="28"/>
          <w:szCs w:val="28"/>
        </w:rPr>
        <w:t xml:space="preserve"> поселения, обеспечение доступности и привлекательности занятий физической культурой и спортом для всех групп населения.</w:t>
      </w:r>
    </w:p>
    <w:p w:rsidR="00FD6EFB" w:rsidRDefault="003A7591" w:rsidP="007A4467">
      <w:pPr>
        <w:widowControl/>
        <w:snapToGrid/>
        <w:ind w:firstLine="567"/>
        <w:rPr>
          <w:sz w:val="28"/>
          <w:szCs w:val="28"/>
        </w:rPr>
      </w:pPr>
      <w:r w:rsidRPr="008675D2">
        <w:rPr>
          <w:sz w:val="28"/>
          <w:szCs w:val="28"/>
        </w:rPr>
        <w:t xml:space="preserve">Программный метод, а именно разработка программы комплексного развития социальной инфраструктуры </w:t>
      </w:r>
      <w:r w:rsidR="001064AC" w:rsidRPr="008675D2">
        <w:rPr>
          <w:sz w:val="28"/>
          <w:szCs w:val="28"/>
        </w:rPr>
        <w:t>Калужского</w:t>
      </w:r>
      <w:r w:rsidR="0000070F" w:rsidRPr="008675D2">
        <w:rPr>
          <w:sz w:val="28"/>
          <w:szCs w:val="28"/>
        </w:rPr>
        <w:t xml:space="preserve"> сельского поселения</w:t>
      </w:r>
      <w:r w:rsidRPr="008675D2">
        <w:rPr>
          <w:sz w:val="28"/>
          <w:szCs w:val="28"/>
        </w:rPr>
        <w:t xml:space="preserve"> на 2017-20</w:t>
      </w:r>
      <w:r w:rsidR="001064AC" w:rsidRPr="008675D2">
        <w:rPr>
          <w:sz w:val="28"/>
          <w:szCs w:val="28"/>
        </w:rPr>
        <w:t>30</w:t>
      </w:r>
      <w:r w:rsidRPr="008675D2">
        <w:rPr>
          <w:sz w:val="28"/>
          <w:szCs w:val="28"/>
        </w:rPr>
        <w:t xml:space="preserve"> годы, требуется для утверждения перечня планируемых к строительству и нуждающихся в реконструкции и ремонте социальных объектов, расположенных на территории </w:t>
      </w:r>
      <w:r w:rsidR="008F2EF2" w:rsidRPr="008675D2">
        <w:rPr>
          <w:sz w:val="28"/>
          <w:szCs w:val="28"/>
        </w:rPr>
        <w:t>сельского</w:t>
      </w:r>
      <w:r w:rsidRPr="008675D2">
        <w:rPr>
          <w:sz w:val="28"/>
          <w:szCs w:val="28"/>
        </w:rPr>
        <w:t xml:space="preserve"> поселения, а также для определения объема и порядка финансирования данных работ за счет дополнительных поступлений.</w:t>
      </w:r>
    </w:p>
    <w:p w:rsidR="007A4467" w:rsidRPr="008675D2" w:rsidRDefault="007A4467" w:rsidP="007A4467">
      <w:pPr>
        <w:widowControl/>
        <w:snapToGrid/>
        <w:ind w:firstLine="567"/>
        <w:rPr>
          <w:b/>
          <w:color w:val="000000"/>
          <w:sz w:val="28"/>
          <w:szCs w:val="28"/>
          <w:lang w:bidi="ru-RU"/>
        </w:rPr>
      </w:pPr>
    </w:p>
    <w:p w:rsidR="007A4467" w:rsidRDefault="0074626A" w:rsidP="007A4467">
      <w:pPr>
        <w:pStyle w:val="16"/>
        <w:shd w:val="clear" w:color="auto" w:fill="auto"/>
        <w:tabs>
          <w:tab w:val="left" w:pos="2350"/>
        </w:tabs>
        <w:spacing w:line="240" w:lineRule="auto"/>
        <w:rPr>
          <w:b/>
          <w:sz w:val="28"/>
          <w:szCs w:val="28"/>
        </w:rPr>
      </w:pPr>
      <w:r w:rsidRPr="008675D2">
        <w:rPr>
          <w:b/>
          <w:sz w:val="28"/>
          <w:szCs w:val="28"/>
        </w:rPr>
        <w:t>3</w:t>
      </w:r>
      <w:r w:rsidR="00264902" w:rsidRPr="008675D2">
        <w:rPr>
          <w:b/>
          <w:sz w:val="28"/>
          <w:szCs w:val="28"/>
        </w:rPr>
        <w:t xml:space="preserve">. </w:t>
      </w:r>
      <w:r w:rsidR="00C7173F" w:rsidRPr="008675D2">
        <w:rPr>
          <w:b/>
          <w:sz w:val="28"/>
          <w:szCs w:val="28"/>
        </w:rPr>
        <w:t xml:space="preserve">Перечень мероприятий (инвестиционных проектов) по проектированию, строительству и реконструкции объектов социальной </w:t>
      </w:r>
    </w:p>
    <w:p w:rsidR="003B3162" w:rsidRPr="008675D2" w:rsidRDefault="00C7173F" w:rsidP="007A4467">
      <w:pPr>
        <w:pStyle w:val="16"/>
        <w:shd w:val="clear" w:color="auto" w:fill="auto"/>
        <w:tabs>
          <w:tab w:val="left" w:pos="2350"/>
        </w:tabs>
        <w:spacing w:line="240" w:lineRule="auto"/>
        <w:rPr>
          <w:b/>
          <w:sz w:val="28"/>
          <w:szCs w:val="28"/>
        </w:rPr>
      </w:pPr>
      <w:r w:rsidRPr="008675D2">
        <w:rPr>
          <w:b/>
          <w:sz w:val="28"/>
          <w:szCs w:val="28"/>
        </w:rPr>
        <w:t>инфраструктуры поселения</w:t>
      </w:r>
    </w:p>
    <w:p w:rsidR="003B3162" w:rsidRPr="008675D2" w:rsidRDefault="003B3162" w:rsidP="007A4467">
      <w:pPr>
        <w:pStyle w:val="16"/>
        <w:shd w:val="clear" w:color="auto" w:fill="auto"/>
        <w:tabs>
          <w:tab w:val="left" w:pos="2350"/>
        </w:tabs>
        <w:spacing w:line="240" w:lineRule="auto"/>
        <w:rPr>
          <w:b/>
          <w:sz w:val="28"/>
          <w:szCs w:val="28"/>
        </w:rPr>
      </w:pPr>
    </w:p>
    <w:p w:rsidR="008F5C61" w:rsidRPr="008675D2" w:rsidRDefault="008F5C61" w:rsidP="007A4467">
      <w:pPr>
        <w:ind w:firstLine="567"/>
        <w:rPr>
          <w:sz w:val="28"/>
          <w:szCs w:val="28"/>
        </w:rPr>
      </w:pPr>
      <w:r w:rsidRPr="008675D2">
        <w:rPr>
          <w:sz w:val="28"/>
          <w:szCs w:val="28"/>
        </w:rPr>
        <w:t xml:space="preserve">Программа комплексного развития социальной инфраструктуры </w:t>
      </w:r>
      <w:r w:rsidR="004667CF" w:rsidRPr="008675D2">
        <w:rPr>
          <w:sz w:val="28"/>
          <w:szCs w:val="28"/>
        </w:rPr>
        <w:t>Калужского</w:t>
      </w:r>
      <w:r w:rsidR="00952FDF" w:rsidRPr="008675D2">
        <w:rPr>
          <w:sz w:val="28"/>
          <w:szCs w:val="28"/>
        </w:rPr>
        <w:t xml:space="preserve"> сельского поселения </w:t>
      </w:r>
      <w:r w:rsidR="004667CF" w:rsidRPr="008675D2">
        <w:rPr>
          <w:sz w:val="28"/>
          <w:szCs w:val="28"/>
        </w:rPr>
        <w:t>Северского</w:t>
      </w:r>
      <w:r w:rsidR="00952FDF" w:rsidRPr="008675D2">
        <w:rPr>
          <w:sz w:val="28"/>
          <w:szCs w:val="28"/>
        </w:rPr>
        <w:t xml:space="preserve"> района </w:t>
      </w:r>
      <w:r w:rsidR="00E34530" w:rsidRPr="008675D2">
        <w:rPr>
          <w:sz w:val="28"/>
          <w:szCs w:val="28"/>
        </w:rPr>
        <w:t>на период 2017-20</w:t>
      </w:r>
      <w:r w:rsidR="004667CF" w:rsidRPr="008675D2">
        <w:rPr>
          <w:sz w:val="28"/>
          <w:szCs w:val="28"/>
        </w:rPr>
        <w:t>30</w:t>
      </w:r>
      <w:r w:rsidR="00E34530" w:rsidRPr="008675D2">
        <w:rPr>
          <w:sz w:val="28"/>
          <w:szCs w:val="28"/>
        </w:rPr>
        <w:t xml:space="preserve"> годы</w:t>
      </w:r>
      <w:r w:rsidRPr="008675D2">
        <w:rPr>
          <w:sz w:val="28"/>
          <w:szCs w:val="28"/>
        </w:rPr>
        <w:t xml:space="preserve"> разрабатывается на основании</w:t>
      </w:r>
      <w:r w:rsidR="00952FDF" w:rsidRPr="008675D2">
        <w:rPr>
          <w:sz w:val="28"/>
          <w:szCs w:val="28"/>
        </w:rPr>
        <w:t xml:space="preserve"> развития</w:t>
      </w:r>
      <w:r w:rsidRPr="008675D2">
        <w:rPr>
          <w:sz w:val="28"/>
          <w:szCs w:val="28"/>
        </w:rPr>
        <w:t xml:space="preserve"> </w:t>
      </w:r>
      <w:r w:rsidR="004667CF" w:rsidRPr="008675D2">
        <w:rPr>
          <w:sz w:val="28"/>
          <w:szCs w:val="28"/>
        </w:rPr>
        <w:t>всего поселения</w:t>
      </w:r>
      <w:r w:rsidRPr="008675D2">
        <w:rPr>
          <w:sz w:val="28"/>
          <w:szCs w:val="28"/>
        </w:rPr>
        <w:t xml:space="preserve"> и включает в себя мероприятия по проектированию, строительству и реконструкции объектов социальной инфраструктуры, которые предусмотрены соответственно муниципальными программами, стратегией социально-экономического развития </w:t>
      </w:r>
      <w:r w:rsidR="004667CF" w:rsidRPr="008675D2">
        <w:rPr>
          <w:sz w:val="28"/>
          <w:szCs w:val="28"/>
        </w:rPr>
        <w:t xml:space="preserve">Северского </w:t>
      </w:r>
      <w:r w:rsidR="00952FDF" w:rsidRPr="008675D2">
        <w:rPr>
          <w:sz w:val="28"/>
          <w:szCs w:val="28"/>
        </w:rPr>
        <w:t>района</w:t>
      </w:r>
      <w:r w:rsidRPr="008675D2">
        <w:rPr>
          <w:sz w:val="28"/>
          <w:szCs w:val="28"/>
        </w:rPr>
        <w:t>, планом мероприятий по реализации стратегии социально-экономического развития поселения.</w:t>
      </w:r>
    </w:p>
    <w:p w:rsidR="008F5C61" w:rsidRPr="008675D2" w:rsidRDefault="008F5C61" w:rsidP="007A4467">
      <w:pPr>
        <w:ind w:firstLine="567"/>
        <w:rPr>
          <w:sz w:val="28"/>
          <w:szCs w:val="28"/>
        </w:rPr>
      </w:pPr>
      <w:r w:rsidRPr="008675D2">
        <w:rPr>
          <w:sz w:val="28"/>
          <w:szCs w:val="28"/>
        </w:rPr>
        <w:t xml:space="preserve">В данном разделе представлены мероприятия по проектированию, </w:t>
      </w:r>
      <w:r w:rsidRPr="008675D2">
        <w:rPr>
          <w:sz w:val="28"/>
          <w:szCs w:val="28"/>
        </w:rPr>
        <w:lastRenderedPageBreak/>
        <w:t xml:space="preserve">строительству, реконструкции объектов социальной инфраструктуры </w:t>
      </w:r>
      <w:r w:rsidR="004667CF" w:rsidRPr="008675D2">
        <w:rPr>
          <w:sz w:val="28"/>
          <w:szCs w:val="28"/>
        </w:rPr>
        <w:t>Калужского</w:t>
      </w:r>
      <w:r w:rsidR="00952FDF" w:rsidRPr="008675D2">
        <w:rPr>
          <w:sz w:val="28"/>
          <w:szCs w:val="28"/>
        </w:rPr>
        <w:t xml:space="preserve"> сельского поселения</w:t>
      </w:r>
      <w:r w:rsidRPr="008675D2">
        <w:rPr>
          <w:sz w:val="28"/>
          <w:szCs w:val="28"/>
        </w:rPr>
        <w:t xml:space="preserve">, которые предусмотрены государственными и муниципальными программами, стратегией социально-экономического развития </w:t>
      </w:r>
      <w:r w:rsidR="004667CF" w:rsidRPr="008675D2">
        <w:rPr>
          <w:sz w:val="28"/>
          <w:szCs w:val="28"/>
        </w:rPr>
        <w:t xml:space="preserve">Северского </w:t>
      </w:r>
      <w:r w:rsidR="00952FDF" w:rsidRPr="008675D2">
        <w:rPr>
          <w:sz w:val="28"/>
          <w:szCs w:val="28"/>
        </w:rPr>
        <w:t>района</w:t>
      </w:r>
      <w:r w:rsidRPr="008675D2">
        <w:rPr>
          <w:sz w:val="28"/>
          <w:szCs w:val="28"/>
        </w:rPr>
        <w:t xml:space="preserve">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сельского поселения, инвестиционными программами субъектов естественных монополий, договорами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социальной инфраструктуры.</w:t>
      </w:r>
    </w:p>
    <w:p w:rsidR="008F5C61" w:rsidRPr="008675D2" w:rsidRDefault="008F5C61" w:rsidP="007A4467">
      <w:pPr>
        <w:ind w:firstLine="567"/>
        <w:rPr>
          <w:sz w:val="28"/>
          <w:szCs w:val="28"/>
        </w:rPr>
      </w:pPr>
      <w:r w:rsidRPr="008675D2">
        <w:rPr>
          <w:sz w:val="28"/>
          <w:szCs w:val="28"/>
        </w:rPr>
        <w:t>Перечни мероприятий учитывают планируемые мероприятия объектов социальной инфраструктуры регионального значения, местного значения, а также мероприятий, реализация которых предусмотрена по иным основаниям за счет внебюджетных источников.</w:t>
      </w:r>
    </w:p>
    <w:p w:rsidR="0022159C" w:rsidRPr="008675D2" w:rsidRDefault="0022159C" w:rsidP="008675D2">
      <w:pPr>
        <w:ind w:firstLine="709"/>
        <w:rPr>
          <w:sz w:val="28"/>
          <w:szCs w:val="28"/>
        </w:rPr>
      </w:pPr>
    </w:p>
    <w:p w:rsidR="0022159C" w:rsidRPr="008675D2" w:rsidRDefault="007A4467" w:rsidP="007A4467">
      <w:pPr>
        <w:ind w:firstLine="709"/>
        <w:jc w:val="center"/>
        <w:rPr>
          <w:b/>
          <w:sz w:val="28"/>
          <w:szCs w:val="28"/>
        </w:rPr>
      </w:pPr>
      <w:r>
        <w:rPr>
          <w:b/>
          <w:sz w:val="28"/>
          <w:szCs w:val="28"/>
        </w:rPr>
        <w:t>Система здравоохранения</w:t>
      </w:r>
    </w:p>
    <w:p w:rsidR="0022159C" w:rsidRPr="008675D2" w:rsidRDefault="0022159C" w:rsidP="008675D2">
      <w:pPr>
        <w:ind w:firstLine="709"/>
        <w:rPr>
          <w:sz w:val="28"/>
          <w:szCs w:val="28"/>
        </w:rPr>
      </w:pPr>
    </w:p>
    <w:p w:rsidR="0022159C" w:rsidRPr="008675D2" w:rsidRDefault="0022159C" w:rsidP="007A4467">
      <w:pPr>
        <w:ind w:firstLine="567"/>
        <w:rPr>
          <w:sz w:val="28"/>
          <w:szCs w:val="28"/>
        </w:rPr>
      </w:pPr>
      <w:r w:rsidRPr="008675D2">
        <w:rPr>
          <w:sz w:val="28"/>
          <w:szCs w:val="28"/>
        </w:rPr>
        <w:t>Здравоохранение является одним из важнейших подразделений социальной инфраструктуры. Главная цель муниципального здравоохранения – удовлетворение потребностей населения в услугах сферы здравоохранения, отнесенных к предметам ведения местного самоуправления на уровне не ниже государственных минимальный стандартов. В конкретных условиях могут формироваться локальные цели, например, удовлетворение потребностей населения в услугах здравоохранения на принципах общедоступности, соблюдения гарантий предоставления объемов медицинских услуг (лечебно-профилактических, оздоровительных, медико-диагностических и др.), обеспечение их качества и т.п.</w:t>
      </w:r>
    </w:p>
    <w:p w:rsidR="0022159C" w:rsidRPr="008675D2" w:rsidRDefault="0022159C" w:rsidP="007A4467">
      <w:pPr>
        <w:ind w:firstLine="567"/>
        <w:rPr>
          <w:sz w:val="28"/>
          <w:szCs w:val="28"/>
        </w:rPr>
      </w:pPr>
      <w:r w:rsidRPr="008675D2">
        <w:rPr>
          <w:sz w:val="28"/>
          <w:szCs w:val="28"/>
        </w:rPr>
        <w:t xml:space="preserve">К муниципальной системе здравоохранения относятся муниципальные органы управления здравоохранением и находящиеся в муниципальной собственности лечебно-профилактические и научно-исследовательские учреждения, фармацевтические предприятия и организации, аптечные учреждения, учреждения судебно-медицинской экспертизы, образовательные учреждения, которые являются юридическими лицами и осуществляют свою деятельность в соответствии с настоящими Основами, другими актами законодательства Российской Федерации, республик в составе Российской Федерации, правовыми актами автономной области, автономных округов, краев, областей, городов Москвы и Санкт-Петербурга, нормативными актами Министерства здравоохранения Российской Федерации, министерств здравоохранения республик в составе Российской Федерации и органов местного самоуправления. Муниципальные органы управления здравоохранением несут ответственность за санитарно-гигиеническое образование населения, обеспечение доступности населению гарантированного объема медико-социальной помощи, развитие муниципальной системы здравоохранения на подведомственной территории, </w:t>
      </w:r>
      <w:r w:rsidRPr="008675D2">
        <w:rPr>
          <w:sz w:val="28"/>
          <w:szCs w:val="28"/>
        </w:rPr>
        <w:lastRenderedPageBreak/>
        <w:t>осуществляют контроль за качеством оказания медико-социальной и лекарственной помощи предприятиями, учреждениями и организациями государственной, муниципальной, частной систем здравоохранения, а также лицами, занимающимися частной медицинской практикой. Финансирование деятельности предприятий, учреждений и организаций муниципальной системы здравоохранения осуществляется за счет средств бюджетов всех уровней, целевых фондов, предназначенных для охраны здоровья граждан, и иных источников, не запрещенных законодательством Российской Федерации.</w:t>
      </w:r>
    </w:p>
    <w:p w:rsidR="0022159C" w:rsidRPr="008675D2" w:rsidRDefault="0022159C" w:rsidP="007A4467">
      <w:pPr>
        <w:ind w:firstLine="567"/>
        <w:rPr>
          <w:sz w:val="28"/>
          <w:szCs w:val="28"/>
        </w:rPr>
      </w:pPr>
      <w:r w:rsidRPr="008675D2">
        <w:rPr>
          <w:sz w:val="28"/>
          <w:szCs w:val="28"/>
        </w:rPr>
        <w:t xml:space="preserve">В настоящее время система здравоохранения </w:t>
      </w:r>
      <w:r w:rsidR="004667CF" w:rsidRPr="008675D2">
        <w:rPr>
          <w:sz w:val="28"/>
          <w:szCs w:val="28"/>
        </w:rPr>
        <w:t>Калужского</w:t>
      </w:r>
      <w:r w:rsidR="00D30DD3" w:rsidRPr="008675D2">
        <w:rPr>
          <w:sz w:val="28"/>
          <w:szCs w:val="28"/>
        </w:rPr>
        <w:t xml:space="preserve"> сельского поселения </w:t>
      </w:r>
      <w:r w:rsidRPr="008675D2">
        <w:rPr>
          <w:sz w:val="28"/>
          <w:szCs w:val="28"/>
        </w:rPr>
        <w:t xml:space="preserve">недостаточно развита. Учитывая </w:t>
      </w:r>
      <w:r w:rsidR="004667CF" w:rsidRPr="008675D2">
        <w:rPr>
          <w:sz w:val="28"/>
          <w:szCs w:val="28"/>
        </w:rPr>
        <w:t>низкую обеспеченность</w:t>
      </w:r>
      <w:r w:rsidRPr="008675D2">
        <w:rPr>
          <w:sz w:val="28"/>
          <w:szCs w:val="28"/>
        </w:rPr>
        <w:t xml:space="preserve"> медицински</w:t>
      </w:r>
      <w:r w:rsidR="004667CF" w:rsidRPr="008675D2">
        <w:rPr>
          <w:sz w:val="28"/>
          <w:szCs w:val="28"/>
        </w:rPr>
        <w:t>ми</w:t>
      </w:r>
      <w:r w:rsidRPr="008675D2">
        <w:rPr>
          <w:sz w:val="28"/>
          <w:szCs w:val="28"/>
        </w:rPr>
        <w:t xml:space="preserve"> учреждения</w:t>
      </w:r>
      <w:r w:rsidR="004667CF" w:rsidRPr="008675D2">
        <w:rPr>
          <w:sz w:val="28"/>
          <w:szCs w:val="28"/>
        </w:rPr>
        <w:t>ми</w:t>
      </w:r>
      <w:r w:rsidRPr="008675D2">
        <w:rPr>
          <w:sz w:val="28"/>
          <w:szCs w:val="28"/>
        </w:rPr>
        <w:t>, предлагается комплексная модернизация системы здравоохранения.</w:t>
      </w:r>
    </w:p>
    <w:p w:rsidR="00FB4682" w:rsidRPr="008675D2" w:rsidRDefault="00FB4682" w:rsidP="007A4467">
      <w:pPr>
        <w:ind w:firstLine="567"/>
        <w:rPr>
          <w:sz w:val="28"/>
          <w:szCs w:val="28"/>
        </w:rPr>
      </w:pPr>
      <w:r w:rsidRPr="008675D2">
        <w:rPr>
          <w:sz w:val="28"/>
          <w:szCs w:val="28"/>
        </w:rPr>
        <w:t>Исходя из нормативных показателей, принятых в системе здравоохранения в настоящее время и прогнозной численности населения на расчетный период генеральным планом определена нормативная потребность в койко-местах и амбулаторно-поликлинических учреждениях. В основу расчетов положены социальные нормативы системы здравоохранения, принятые в Российской Федерации: количество койко-мест на 1000 жителей – 13,47, из них больничных – 10,2; мощность амбулаторно-поликлинических учреждений (посещений на 1000 жителей/смена) – 18,15.</w:t>
      </w:r>
    </w:p>
    <w:p w:rsidR="00FB4682" w:rsidRPr="008675D2" w:rsidRDefault="00FB4682" w:rsidP="007A4467">
      <w:pPr>
        <w:ind w:firstLine="567"/>
        <w:rPr>
          <w:sz w:val="28"/>
          <w:szCs w:val="28"/>
        </w:rPr>
      </w:pPr>
      <w:r w:rsidRPr="008675D2">
        <w:rPr>
          <w:sz w:val="28"/>
          <w:szCs w:val="28"/>
        </w:rPr>
        <w:t>На расчетный срок генерального плана имеющихся в поселении объектов здравоохранения недостаточно для обеспечения населения медицинскими услугами. Вследствие этого предусмотрена возможность проведения следующих мероприятий:</w:t>
      </w:r>
    </w:p>
    <w:p w:rsidR="00FB4682" w:rsidRPr="008675D2" w:rsidRDefault="00FB4682" w:rsidP="007A4467">
      <w:pPr>
        <w:ind w:firstLine="567"/>
        <w:rPr>
          <w:sz w:val="28"/>
          <w:szCs w:val="28"/>
        </w:rPr>
      </w:pPr>
      <w:r w:rsidRPr="008675D2">
        <w:rPr>
          <w:sz w:val="28"/>
          <w:szCs w:val="28"/>
        </w:rPr>
        <w:t>- строительство в ст-це Калужской амбулатории на 45 посещений в смену.</w:t>
      </w:r>
    </w:p>
    <w:p w:rsidR="00FB4682" w:rsidRPr="008675D2" w:rsidRDefault="00FB4682" w:rsidP="007A4467">
      <w:pPr>
        <w:ind w:firstLine="567"/>
        <w:rPr>
          <w:b/>
          <w:sz w:val="28"/>
          <w:szCs w:val="28"/>
        </w:rPr>
      </w:pPr>
      <w:r w:rsidRPr="008675D2">
        <w:rPr>
          <w:sz w:val="28"/>
          <w:szCs w:val="28"/>
        </w:rPr>
        <w:t>- строительство аптек общей торговой площадью не менее 35 м².</w:t>
      </w:r>
    </w:p>
    <w:p w:rsidR="0022159C" w:rsidRPr="008675D2" w:rsidRDefault="0022159C" w:rsidP="007A4467">
      <w:pPr>
        <w:ind w:firstLine="567"/>
        <w:rPr>
          <w:sz w:val="28"/>
          <w:szCs w:val="28"/>
        </w:rPr>
      </w:pPr>
    </w:p>
    <w:p w:rsidR="0022159C" w:rsidRPr="008675D2" w:rsidRDefault="0022159C" w:rsidP="007A4467">
      <w:pPr>
        <w:jc w:val="center"/>
        <w:rPr>
          <w:b/>
          <w:sz w:val="28"/>
          <w:szCs w:val="28"/>
        </w:rPr>
      </w:pPr>
      <w:r w:rsidRPr="008675D2">
        <w:rPr>
          <w:b/>
          <w:sz w:val="28"/>
          <w:szCs w:val="28"/>
        </w:rPr>
        <w:t>Сист</w:t>
      </w:r>
      <w:r w:rsidR="007A4467">
        <w:rPr>
          <w:b/>
          <w:sz w:val="28"/>
          <w:szCs w:val="28"/>
        </w:rPr>
        <w:t>ема образования</w:t>
      </w:r>
    </w:p>
    <w:p w:rsidR="0022159C" w:rsidRPr="008675D2" w:rsidRDefault="0022159C" w:rsidP="008675D2">
      <w:pPr>
        <w:ind w:firstLine="709"/>
        <w:rPr>
          <w:sz w:val="28"/>
          <w:szCs w:val="28"/>
        </w:rPr>
      </w:pPr>
    </w:p>
    <w:p w:rsidR="0022159C" w:rsidRPr="008675D2" w:rsidRDefault="0022159C" w:rsidP="007A4467">
      <w:pPr>
        <w:ind w:firstLine="567"/>
        <w:rPr>
          <w:sz w:val="28"/>
          <w:szCs w:val="28"/>
        </w:rPr>
      </w:pPr>
      <w:r w:rsidRPr="008675D2">
        <w:rPr>
          <w:sz w:val="28"/>
          <w:szCs w:val="28"/>
        </w:rPr>
        <w:t>Одной из важнейших характеристик муниципального образования, определяющих его конкурентоспособность и инвестиционную привлекательность является образовательный уровень населения. Повышение образовательного уровня населения требует длительного времени и значительных финансовых вложений. Расходы на образование являются в большинстве МО самой крупной статьей расходов местных бюджетов.</w:t>
      </w:r>
    </w:p>
    <w:p w:rsidR="0022159C" w:rsidRPr="008675D2" w:rsidRDefault="0022159C" w:rsidP="007A4467">
      <w:pPr>
        <w:ind w:firstLine="567"/>
        <w:rPr>
          <w:sz w:val="28"/>
          <w:szCs w:val="28"/>
        </w:rPr>
      </w:pPr>
      <w:r w:rsidRPr="008675D2">
        <w:rPr>
          <w:sz w:val="28"/>
          <w:szCs w:val="28"/>
        </w:rPr>
        <w:t>Муниципальная система образования – это совокупность всех образовательных учреждений, независимо от их форм собственности и административного подчинения, находящихся на территории данного муниципального образования, взаимодействующих между собой и с муниципальными органами управления образованием в интересах населения территории муниципального образования, ее комплексного развития.</w:t>
      </w:r>
    </w:p>
    <w:p w:rsidR="0022159C" w:rsidRPr="008675D2" w:rsidRDefault="0022159C" w:rsidP="007A4467">
      <w:pPr>
        <w:ind w:firstLine="567"/>
        <w:rPr>
          <w:sz w:val="28"/>
          <w:szCs w:val="28"/>
        </w:rPr>
      </w:pPr>
      <w:r w:rsidRPr="008675D2">
        <w:rPr>
          <w:sz w:val="28"/>
          <w:szCs w:val="28"/>
        </w:rPr>
        <w:t xml:space="preserve">Деятельность муниципальных образовательных учреждении разных видов регулируется типовыми положениями, утверждаемыми Правительством РФ и разрабатываемыми на их основе уставами образовательных учреждений. Учредителями муниципальных учреждений образования являются местные органы </w:t>
      </w:r>
      <w:r w:rsidRPr="008675D2">
        <w:rPr>
          <w:sz w:val="28"/>
          <w:szCs w:val="28"/>
        </w:rPr>
        <w:lastRenderedPageBreak/>
        <w:t>управления образованием.</w:t>
      </w:r>
    </w:p>
    <w:p w:rsidR="0022159C" w:rsidRPr="008675D2" w:rsidRDefault="0022159C" w:rsidP="007A4467">
      <w:pPr>
        <w:ind w:firstLine="567"/>
        <w:rPr>
          <w:sz w:val="28"/>
          <w:szCs w:val="28"/>
        </w:rPr>
      </w:pPr>
      <w:r w:rsidRPr="008675D2">
        <w:rPr>
          <w:sz w:val="28"/>
          <w:szCs w:val="28"/>
        </w:rPr>
        <w:t>На территории МО может располагаться большое количество образовательных учреждений различного профиля и форм собственности. Управление государственными и муниципальными образовательными учреждениями осуществляется в соответствии с законодательством Российской Федерации и уставом соответствующего образовательного учреждения.</w:t>
      </w:r>
    </w:p>
    <w:p w:rsidR="00A030B4" w:rsidRPr="008675D2" w:rsidRDefault="0022159C" w:rsidP="007A4467">
      <w:pPr>
        <w:tabs>
          <w:tab w:val="left" w:pos="1211"/>
        </w:tabs>
        <w:ind w:firstLine="567"/>
        <w:rPr>
          <w:rFonts w:eastAsia="Arial Unicode MS"/>
          <w:sz w:val="28"/>
          <w:szCs w:val="28"/>
        </w:rPr>
      </w:pPr>
      <w:r w:rsidRPr="008675D2">
        <w:rPr>
          <w:sz w:val="28"/>
          <w:szCs w:val="28"/>
        </w:rPr>
        <w:t xml:space="preserve">В целом, в числе основных мероприятий по развитию системы образования </w:t>
      </w:r>
      <w:r w:rsidR="00A030B4" w:rsidRPr="008675D2">
        <w:rPr>
          <w:rStyle w:val="FontStyle138"/>
          <w:sz w:val="28"/>
          <w:szCs w:val="28"/>
        </w:rPr>
        <w:t>Калужского</w:t>
      </w:r>
      <w:r w:rsidR="001C7382" w:rsidRPr="008675D2">
        <w:rPr>
          <w:rStyle w:val="FontStyle138"/>
          <w:sz w:val="28"/>
          <w:szCs w:val="28"/>
        </w:rPr>
        <w:t xml:space="preserve"> сельского поселения</w:t>
      </w:r>
      <w:r w:rsidRPr="008675D2">
        <w:rPr>
          <w:sz w:val="28"/>
          <w:szCs w:val="28"/>
        </w:rPr>
        <w:t xml:space="preserve"> на расчётную перспективу </w:t>
      </w:r>
      <w:r w:rsidR="00A030B4" w:rsidRPr="008675D2">
        <w:rPr>
          <w:rFonts w:eastAsia="Arial Unicode MS"/>
          <w:sz w:val="28"/>
          <w:szCs w:val="28"/>
        </w:rPr>
        <w:t>Генеральным планом предлагается полное обеспечение детей детскими дошкольными и школьными учреждениями, в связи с чем предусмотрена возможность проведения следующих мероприятий:</w:t>
      </w:r>
    </w:p>
    <w:p w:rsidR="00A030B4" w:rsidRPr="008675D2" w:rsidRDefault="00A030B4" w:rsidP="007A4467">
      <w:pPr>
        <w:pStyle w:val="af3"/>
        <w:widowControl/>
        <w:numPr>
          <w:ilvl w:val="0"/>
          <w:numId w:val="48"/>
        </w:numPr>
        <w:tabs>
          <w:tab w:val="left" w:pos="993"/>
        </w:tabs>
        <w:suppressAutoHyphens/>
        <w:snapToGrid/>
        <w:ind w:left="0" w:firstLine="567"/>
        <w:contextualSpacing w:val="0"/>
        <w:rPr>
          <w:sz w:val="28"/>
          <w:szCs w:val="28"/>
        </w:rPr>
      </w:pPr>
      <w:r w:rsidRPr="008675D2">
        <w:rPr>
          <w:rFonts w:eastAsia="Arial Unicode MS"/>
          <w:sz w:val="28"/>
          <w:szCs w:val="28"/>
        </w:rPr>
        <w:t>строительство детского сада на 75 мест в ст-це Калужской (с учетом обслуживания пос. Чибий);</w:t>
      </w:r>
    </w:p>
    <w:p w:rsidR="00A030B4" w:rsidRPr="008675D2" w:rsidRDefault="00A030B4" w:rsidP="007A4467">
      <w:pPr>
        <w:pStyle w:val="af3"/>
        <w:widowControl/>
        <w:numPr>
          <w:ilvl w:val="0"/>
          <w:numId w:val="48"/>
        </w:numPr>
        <w:tabs>
          <w:tab w:val="left" w:pos="993"/>
        </w:tabs>
        <w:suppressAutoHyphens/>
        <w:snapToGrid/>
        <w:ind w:left="0" w:firstLine="567"/>
        <w:contextualSpacing w:val="0"/>
        <w:rPr>
          <w:sz w:val="28"/>
          <w:szCs w:val="28"/>
        </w:rPr>
      </w:pPr>
      <w:r w:rsidRPr="008675D2">
        <w:rPr>
          <w:sz w:val="28"/>
          <w:szCs w:val="28"/>
        </w:rPr>
        <w:t xml:space="preserve">перепрофилирование существующего здания школы в ст-це Калужской в детский сад на 75 мест с центром развития ребенка </w:t>
      </w:r>
      <w:r w:rsidRPr="008675D2">
        <w:rPr>
          <w:rFonts w:eastAsia="Arial Unicode MS"/>
          <w:sz w:val="28"/>
          <w:szCs w:val="28"/>
        </w:rPr>
        <w:t>(с учетом обслуживания пос. Чибий)</w:t>
      </w:r>
      <w:r w:rsidRPr="008675D2">
        <w:rPr>
          <w:sz w:val="28"/>
          <w:szCs w:val="28"/>
        </w:rPr>
        <w:t>;</w:t>
      </w:r>
    </w:p>
    <w:p w:rsidR="00A030B4" w:rsidRPr="008675D2" w:rsidRDefault="00A030B4" w:rsidP="007A4467">
      <w:pPr>
        <w:pStyle w:val="af3"/>
        <w:widowControl/>
        <w:numPr>
          <w:ilvl w:val="0"/>
          <w:numId w:val="48"/>
        </w:numPr>
        <w:tabs>
          <w:tab w:val="left" w:pos="993"/>
        </w:tabs>
        <w:suppressAutoHyphens/>
        <w:snapToGrid/>
        <w:ind w:left="0" w:firstLine="567"/>
        <w:contextualSpacing w:val="0"/>
        <w:rPr>
          <w:rFonts w:eastAsia="Arial Unicode MS"/>
          <w:sz w:val="28"/>
          <w:szCs w:val="28"/>
        </w:rPr>
      </w:pPr>
      <w:r w:rsidRPr="008675D2">
        <w:rPr>
          <w:sz w:val="28"/>
          <w:szCs w:val="28"/>
        </w:rPr>
        <w:t xml:space="preserve">строительство школы ст-це Калужской на 280 мест </w:t>
      </w:r>
      <w:r w:rsidRPr="008675D2">
        <w:rPr>
          <w:rFonts w:eastAsia="Arial Unicode MS"/>
          <w:sz w:val="28"/>
          <w:szCs w:val="28"/>
        </w:rPr>
        <w:t>(с учетом обслуживания пос. Чибий)</w:t>
      </w:r>
      <w:r w:rsidRPr="008675D2">
        <w:rPr>
          <w:sz w:val="28"/>
          <w:szCs w:val="28"/>
        </w:rPr>
        <w:t>;</w:t>
      </w:r>
    </w:p>
    <w:p w:rsidR="00A030B4" w:rsidRPr="008675D2" w:rsidRDefault="00A030B4" w:rsidP="007A4467">
      <w:pPr>
        <w:pStyle w:val="af3"/>
        <w:widowControl/>
        <w:numPr>
          <w:ilvl w:val="0"/>
          <w:numId w:val="48"/>
        </w:numPr>
        <w:tabs>
          <w:tab w:val="left" w:pos="993"/>
        </w:tabs>
        <w:suppressAutoHyphens/>
        <w:snapToGrid/>
        <w:ind w:left="0" w:firstLine="567"/>
        <w:contextualSpacing w:val="0"/>
        <w:rPr>
          <w:rFonts w:eastAsia="Arial Unicode MS"/>
          <w:sz w:val="28"/>
          <w:szCs w:val="28"/>
        </w:rPr>
      </w:pPr>
      <w:r w:rsidRPr="008675D2">
        <w:rPr>
          <w:sz w:val="28"/>
          <w:szCs w:val="28"/>
        </w:rPr>
        <w:t>повышение охвата детей всеми видами образования, развитие профильного обучения.</w:t>
      </w:r>
    </w:p>
    <w:p w:rsidR="00A030B4" w:rsidRPr="008675D2" w:rsidRDefault="00A030B4" w:rsidP="007A4467">
      <w:pPr>
        <w:ind w:firstLine="567"/>
        <w:rPr>
          <w:b/>
          <w:sz w:val="28"/>
          <w:szCs w:val="28"/>
        </w:rPr>
      </w:pPr>
      <w:r w:rsidRPr="008675D2">
        <w:rPr>
          <w:rFonts w:eastAsia="Arial Unicode MS"/>
          <w:sz w:val="28"/>
          <w:szCs w:val="28"/>
        </w:rPr>
        <w:t>Учреждения дополнительного образования (или их филиалы), предлагается организовывать на базе имеющейся школы.</w:t>
      </w:r>
    </w:p>
    <w:p w:rsidR="00A030B4" w:rsidRPr="008675D2" w:rsidRDefault="00A030B4" w:rsidP="008675D2">
      <w:pPr>
        <w:ind w:firstLine="709"/>
        <w:rPr>
          <w:sz w:val="28"/>
          <w:szCs w:val="28"/>
        </w:rPr>
      </w:pPr>
    </w:p>
    <w:p w:rsidR="0022159C" w:rsidRPr="008675D2" w:rsidRDefault="007A4467" w:rsidP="007A4467">
      <w:pPr>
        <w:jc w:val="center"/>
        <w:rPr>
          <w:b/>
          <w:sz w:val="28"/>
          <w:szCs w:val="28"/>
        </w:rPr>
      </w:pPr>
      <w:r>
        <w:rPr>
          <w:b/>
          <w:sz w:val="28"/>
          <w:szCs w:val="28"/>
        </w:rPr>
        <w:t>Культура</w:t>
      </w:r>
    </w:p>
    <w:p w:rsidR="0022159C" w:rsidRPr="008675D2" w:rsidRDefault="0022159C" w:rsidP="008675D2">
      <w:pPr>
        <w:ind w:firstLine="709"/>
        <w:rPr>
          <w:sz w:val="28"/>
          <w:szCs w:val="28"/>
        </w:rPr>
      </w:pPr>
    </w:p>
    <w:p w:rsidR="0022159C" w:rsidRPr="008675D2" w:rsidRDefault="0022159C" w:rsidP="007A4467">
      <w:pPr>
        <w:ind w:firstLine="567"/>
        <w:rPr>
          <w:sz w:val="28"/>
          <w:szCs w:val="28"/>
        </w:rPr>
      </w:pPr>
      <w:r w:rsidRPr="008675D2">
        <w:rPr>
          <w:sz w:val="28"/>
          <w:szCs w:val="28"/>
        </w:rPr>
        <w:t xml:space="preserve">Организация управления и финансирование культуры в </w:t>
      </w:r>
      <w:r w:rsidR="00F92819" w:rsidRPr="008675D2">
        <w:rPr>
          <w:rStyle w:val="FontStyle138"/>
          <w:sz w:val="28"/>
          <w:szCs w:val="28"/>
        </w:rPr>
        <w:t>Калужском</w:t>
      </w:r>
      <w:r w:rsidR="00496446" w:rsidRPr="008675D2">
        <w:rPr>
          <w:rStyle w:val="FontStyle138"/>
          <w:sz w:val="28"/>
          <w:szCs w:val="28"/>
        </w:rPr>
        <w:t xml:space="preserve"> сельском поселении</w:t>
      </w:r>
      <w:r w:rsidR="00496446" w:rsidRPr="008675D2">
        <w:rPr>
          <w:sz w:val="28"/>
          <w:szCs w:val="28"/>
        </w:rPr>
        <w:t xml:space="preserve"> </w:t>
      </w:r>
      <w:r w:rsidRPr="008675D2">
        <w:rPr>
          <w:sz w:val="28"/>
          <w:szCs w:val="28"/>
        </w:rPr>
        <w:t xml:space="preserve">возложена на администрацию муниципального образования, осуществляющую строительство зданий и сооружений муниципальных организаций культуры, обустройство прилегающих к ним территорий. </w:t>
      </w:r>
    </w:p>
    <w:p w:rsidR="0022159C" w:rsidRPr="008675D2" w:rsidRDefault="0022159C" w:rsidP="007A4467">
      <w:pPr>
        <w:ind w:firstLine="567"/>
        <w:rPr>
          <w:sz w:val="28"/>
          <w:szCs w:val="28"/>
        </w:rPr>
      </w:pPr>
      <w:r w:rsidRPr="008675D2">
        <w:rPr>
          <w:sz w:val="28"/>
          <w:szCs w:val="28"/>
        </w:rPr>
        <w:t>Финансирование муниципальной сферы культуры осуществляется за счет бюджетных средств и оказания платных услуг. Общественные объединения, предприятия, организации и граждане имеют право самостоятельно или на договорной основе создавать фонды для финансирования культурной деятельности.</w:t>
      </w:r>
    </w:p>
    <w:p w:rsidR="0022159C" w:rsidRPr="008675D2" w:rsidRDefault="0022159C" w:rsidP="007A4467">
      <w:pPr>
        <w:ind w:firstLine="567"/>
        <w:rPr>
          <w:sz w:val="28"/>
          <w:szCs w:val="28"/>
        </w:rPr>
      </w:pPr>
      <w:r w:rsidRPr="008675D2">
        <w:rPr>
          <w:sz w:val="28"/>
          <w:szCs w:val="28"/>
        </w:rPr>
        <w:t>В качестве соучредителей фондов может выступать также и администрация муниципального образования.</w:t>
      </w:r>
    </w:p>
    <w:p w:rsidR="0022159C" w:rsidRPr="008675D2" w:rsidRDefault="0022159C" w:rsidP="007A4467">
      <w:pPr>
        <w:ind w:firstLine="567"/>
        <w:rPr>
          <w:sz w:val="28"/>
          <w:szCs w:val="28"/>
        </w:rPr>
      </w:pPr>
      <w:r w:rsidRPr="008675D2">
        <w:rPr>
          <w:sz w:val="28"/>
          <w:szCs w:val="28"/>
        </w:rPr>
        <w:t>Органы местного самоуправления, участвуя в осуществлении государственной политики в области культуры, не могут вмешиваться в творческую деятельность граждан и их объединений, за исключением случаев, предусмотренных законом (если эта деятельность ведет к пропаганде войны, насилия, жестокости и т.д.).</w:t>
      </w:r>
    </w:p>
    <w:p w:rsidR="0022159C" w:rsidRPr="008675D2" w:rsidRDefault="0022159C" w:rsidP="007A4467">
      <w:pPr>
        <w:ind w:firstLine="567"/>
        <w:rPr>
          <w:sz w:val="28"/>
          <w:szCs w:val="28"/>
        </w:rPr>
      </w:pPr>
      <w:r w:rsidRPr="008675D2">
        <w:rPr>
          <w:sz w:val="28"/>
          <w:szCs w:val="28"/>
        </w:rPr>
        <w:t>Культурная деятельность может быть запрещена судом в случае нарушения законодательства.</w:t>
      </w:r>
    </w:p>
    <w:p w:rsidR="0022159C" w:rsidRPr="008675D2" w:rsidRDefault="0022159C" w:rsidP="007A4467">
      <w:pPr>
        <w:ind w:firstLine="567"/>
        <w:rPr>
          <w:sz w:val="28"/>
          <w:szCs w:val="28"/>
        </w:rPr>
      </w:pPr>
      <w:r w:rsidRPr="008675D2">
        <w:rPr>
          <w:sz w:val="28"/>
          <w:szCs w:val="28"/>
        </w:rPr>
        <w:t xml:space="preserve">Органы местного самоуправления должны исходить в своей деятельности в </w:t>
      </w:r>
      <w:r w:rsidRPr="008675D2">
        <w:rPr>
          <w:sz w:val="28"/>
          <w:szCs w:val="28"/>
        </w:rPr>
        <w:lastRenderedPageBreak/>
        <w:t>этой сфере из признания равного достоинства культур, равенства прав и свобод в области культуры всех проживающих на территории муниципального образования этнических общностей и религиозных конфессий. Органы местного самоуправления могут передавать национально-культурным автономиям, их некоммерческим учреждениям и организациям муниципальное имущество в собственность или аренду. Они также решают вопросы финансовой поддержки местных национально-культурных автономий в соответствии с действующим законодательством.</w:t>
      </w:r>
    </w:p>
    <w:p w:rsidR="0022159C" w:rsidRPr="008675D2" w:rsidRDefault="0022159C" w:rsidP="008675D2">
      <w:pPr>
        <w:ind w:firstLine="709"/>
        <w:rPr>
          <w:sz w:val="28"/>
          <w:szCs w:val="28"/>
        </w:rPr>
      </w:pPr>
      <w:r w:rsidRPr="008675D2">
        <w:rPr>
          <w:sz w:val="28"/>
          <w:szCs w:val="28"/>
        </w:rPr>
        <w:t>Деятельность органов местного самоуправления в области культуры должна быть направлена на обеспечение общедоступности культурной деятельности, культурных ценностей для населения. В пределах своей компетенции органам местного самоуправления следует создавать условия для развития сети специальных учреждений и организаций: школ искусств, студий, курсов. Оказывать поддержку этим учреждениям, обеспечивать доступность и бесплатность для населения основных услуг библиотек, расположенных на территории муниципальных образований, других учреждений культуры.</w:t>
      </w:r>
    </w:p>
    <w:p w:rsidR="0022159C" w:rsidRPr="008675D2" w:rsidRDefault="0022159C" w:rsidP="008675D2">
      <w:pPr>
        <w:ind w:firstLine="709"/>
        <w:rPr>
          <w:sz w:val="28"/>
          <w:szCs w:val="28"/>
        </w:rPr>
      </w:pPr>
      <w:r w:rsidRPr="008675D2">
        <w:rPr>
          <w:sz w:val="28"/>
          <w:szCs w:val="28"/>
        </w:rPr>
        <w:t>Осуществляя контрольные функции в сфере культуры, органы местного самоуправления осуществляют охрану памятников природы, культуры, истории, находящихся в их ведении.</w:t>
      </w:r>
    </w:p>
    <w:p w:rsidR="0022159C" w:rsidRPr="008675D2" w:rsidRDefault="0022159C" w:rsidP="008675D2">
      <w:pPr>
        <w:ind w:firstLine="709"/>
        <w:rPr>
          <w:sz w:val="28"/>
          <w:szCs w:val="28"/>
        </w:rPr>
      </w:pPr>
      <w:r w:rsidRPr="008675D2">
        <w:rPr>
          <w:sz w:val="28"/>
          <w:szCs w:val="28"/>
        </w:rPr>
        <w:t xml:space="preserve">Учитывая несоответствие структуры и мощностей существующей сети учреждений культуры </w:t>
      </w:r>
      <w:r w:rsidR="00F92819" w:rsidRPr="008675D2">
        <w:rPr>
          <w:rStyle w:val="FontStyle138"/>
          <w:sz w:val="28"/>
          <w:szCs w:val="28"/>
        </w:rPr>
        <w:t>Калужского</w:t>
      </w:r>
      <w:r w:rsidR="00496446" w:rsidRPr="008675D2">
        <w:rPr>
          <w:rStyle w:val="FontStyle138"/>
          <w:sz w:val="28"/>
          <w:szCs w:val="28"/>
        </w:rPr>
        <w:t xml:space="preserve"> сельского поселения</w:t>
      </w:r>
      <w:r w:rsidRPr="008675D2">
        <w:rPr>
          <w:sz w:val="28"/>
          <w:szCs w:val="28"/>
        </w:rPr>
        <w:t>, на перспективу необходимо предусмотреть ее реорганизацию и расширение.</w:t>
      </w:r>
    </w:p>
    <w:p w:rsidR="0022159C" w:rsidRPr="008675D2" w:rsidRDefault="0022159C" w:rsidP="008675D2">
      <w:pPr>
        <w:ind w:firstLine="709"/>
        <w:rPr>
          <w:sz w:val="28"/>
          <w:szCs w:val="28"/>
        </w:rPr>
      </w:pPr>
      <w:r w:rsidRPr="008675D2">
        <w:rPr>
          <w:sz w:val="28"/>
          <w:szCs w:val="28"/>
        </w:rPr>
        <w:t xml:space="preserve">Так как в настоящее время учреждения культуры пользуются слабой популярностью, для повышения культурного уровня населения </w:t>
      </w:r>
      <w:r w:rsidR="00F92819" w:rsidRPr="008675D2">
        <w:rPr>
          <w:rStyle w:val="FontStyle138"/>
          <w:sz w:val="28"/>
          <w:szCs w:val="28"/>
        </w:rPr>
        <w:t>Калужского</w:t>
      </w:r>
      <w:r w:rsidR="00496446" w:rsidRPr="008675D2">
        <w:rPr>
          <w:rStyle w:val="FontStyle138"/>
          <w:sz w:val="28"/>
          <w:szCs w:val="28"/>
        </w:rPr>
        <w:t xml:space="preserve"> сельского поселения</w:t>
      </w:r>
      <w:r w:rsidRPr="008675D2">
        <w:rPr>
          <w:sz w:val="28"/>
          <w:szCs w:val="28"/>
        </w:rPr>
        <w:t>, на расчетную перспективу необходимо провести ряд мероприятий по стабилизации сферы культуры, предполагающие:</w:t>
      </w:r>
    </w:p>
    <w:p w:rsidR="0022159C" w:rsidRPr="008675D2" w:rsidRDefault="0022159C" w:rsidP="008675D2">
      <w:pPr>
        <w:ind w:firstLine="709"/>
        <w:rPr>
          <w:sz w:val="28"/>
          <w:szCs w:val="28"/>
        </w:rPr>
      </w:pPr>
      <w:r w:rsidRPr="008675D2">
        <w:rPr>
          <w:sz w:val="28"/>
          <w:szCs w:val="28"/>
        </w:rPr>
        <w:t>- использование имеющихся учреждений культуры многофункционально, создавая кружки и клубы по интересам, отвечающие требованиям сегодняшнего дня, а также расширение различных видов культурно-досуговых и просветительных услуг;</w:t>
      </w:r>
    </w:p>
    <w:p w:rsidR="0022159C" w:rsidRPr="008675D2" w:rsidRDefault="0022159C" w:rsidP="008675D2">
      <w:pPr>
        <w:ind w:firstLine="709"/>
        <w:rPr>
          <w:sz w:val="28"/>
          <w:szCs w:val="28"/>
        </w:rPr>
      </w:pPr>
      <w:r w:rsidRPr="008675D2">
        <w:rPr>
          <w:sz w:val="28"/>
          <w:szCs w:val="28"/>
        </w:rPr>
        <w:t>- совершенствование формы и методов работы с населением, особенно детьми, подростками и молодежью.</w:t>
      </w:r>
    </w:p>
    <w:p w:rsidR="0022159C" w:rsidRPr="008675D2" w:rsidRDefault="0022159C" w:rsidP="008675D2">
      <w:pPr>
        <w:pStyle w:val="Style43"/>
        <w:widowControl/>
        <w:spacing w:line="240" w:lineRule="auto"/>
        <w:ind w:firstLine="709"/>
        <w:rPr>
          <w:rStyle w:val="FontStyle138"/>
          <w:sz w:val="28"/>
          <w:szCs w:val="28"/>
        </w:rPr>
      </w:pPr>
      <w:r w:rsidRPr="008675D2">
        <w:rPr>
          <w:rStyle w:val="FontStyle138"/>
          <w:sz w:val="28"/>
          <w:szCs w:val="28"/>
        </w:rPr>
        <w:t xml:space="preserve">Мероприятия в части развития культуры в </w:t>
      </w:r>
      <w:r w:rsidR="00F92819" w:rsidRPr="008675D2">
        <w:rPr>
          <w:rStyle w:val="FontStyle138"/>
          <w:sz w:val="28"/>
          <w:szCs w:val="28"/>
        </w:rPr>
        <w:t>Калужском</w:t>
      </w:r>
      <w:r w:rsidR="00496446" w:rsidRPr="008675D2">
        <w:rPr>
          <w:rStyle w:val="FontStyle138"/>
          <w:sz w:val="28"/>
          <w:szCs w:val="28"/>
        </w:rPr>
        <w:t xml:space="preserve"> сельском поселении</w:t>
      </w:r>
      <w:r w:rsidRPr="008675D2">
        <w:rPr>
          <w:rStyle w:val="FontStyle138"/>
          <w:sz w:val="28"/>
          <w:szCs w:val="28"/>
        </w:rPr>
        <w:t>:</w:t>
      </w:r>
    </w:p>
    <w:p w:rsidR="0022159C" w:rsidRPr="008675D2" w:rsidRDefault="00496446" w:rsidP="008675D2">
      <w:pPr>
        <w:pStyle w:val="af3"/>
        <w:widowControl/>
        <w:numPr>
          <w:ilvl w:val="0"/>
          <w:numId w:val="40"/>
        </w:numPr>
        <w:snapToGrid/>
        <w:ind w:left="0" w:firstLine="709"/>
        <w:rPr>
          <w:sz w:val="28"/>
          <w:szCs w:val="28"/>
        </w:rPr>
      </w:pPr>
      <w:r w:rsidRPr="008675D2">
        <w:rPr>
          <w:color w:val="000000"/>
          <w:sz w:val="28"/>
          <w:szCs w:val="28"/>
        </w:rPr>
        <w:t>Развитие материально – технической базы учреждений культуры</w:t>
      </w:r>
      <w:r w:rsidR="00F92819" w:rsidRPr="008675D2">
        <w:rPr>
          <w:color w:val="000000"/>
          <w:sz w:val="28"/>
          <w:szCs w:val="28"/>
        </w:rPr>
        <w:t>;</w:t>
      </w:r>
      <w:r w:rsidR="00F206A9" w:rsidRPr="008675D2">
        <w:rPr>
          <w:sz w:val="28"/>
          <w:szCs w:val="28"/>
        </w:rPr>
        <w:t xml:space="preserve"> </w:t>
      </w:r>
    </w:p>
    <w:p w:rsidR="00C926E9" w:rsidRPr="008675D2" w:rsidRDefault="00C926E9" w:rsidP="008675D2">
      <w:pPr>
        <w:pStyle w:val="af3"/>
        <w:widowControl/>
        <w:numPr>
          <w:ilvl w:val="0"/>
          <w:numId w:val="40"/>
        </w:numPr>
        <w:snapToGrid/>
        <w:ind w:left="0" w:firstLine="709"/>
        <w:rPr>
          <w:sz w:val="28"/>
          <w:szCs w:val="28"/>
        </w:rPr>
      </w:pPr>
      <w:r w:rsidRPr="008675D2">
        <w:rPr>
          <w:sz w:val="28"/>
          <w:szCs w:val="28"/>
        </w:rPr>
        <w:t xml:space="preserve">Строительство помещения для культурно-массовой воспитательной работы, досуга и любительской деятельности </w:t>
      </w:r>
      <w:r w:rsidRPr="008675D2">
        <w:rPr>
          <w:color w:val="000000"/>
          <w:sz w:val="28"/>
          <w:szCs w:val="28"/>
        </w:rPr>
        <w:t>– 120 м</w:t>
      </w:r>
      <w:r w:rsidRPr="008675D2">
        <w:rPr>
          <w:color w:val="000000"/>
          <w:sz w:val="28"/>
          <w:szCs w:val="28"/>
          <w:vertAlign w:val="superscript"/>
        </w:rPr>
        <w:t>2</w:t>
      </w:r>
      <w:r w:rsidRPr="008675D2">
        <w:rPr>
          <w:color w:val="000000"/>
          <w:sz w:val="28"/>
          <w:szCs w:val="28"/>
        </w:rPr>
        <w:t>;</w:t>
      </w:r>
    </w:p>
    <w:p w:rsidR="00C926E9" w:rsidRPr="008675D2" w:rsidRDefault="00EE227B" w:rsidP="008675D2">
      <w:pPr>
        <w:pStyle w:val="af3"/>
        <w:widowControl/>
        <w:numPr>
          <w:ilvl w:val="0"/>
          <w:numId w:val="40"/>
        </w:numPr>
        <w:snapToGrid/>
        <w:ind w:left="0" w:firstLine="709"/>
        <w:rPr>
          <w:sz w:val="28"/>
          <w:szCs w:val="28"/>
        </w:rPr>
      </w:pPr>
      <w:r w:rsidRPr="008675D2">
        <w:rPr>
          <w:sz w:val="28"/>
          <w:szCs w:val="28"/>
        </w:rPr>
        <w:t>Реконструкция</w:t>
      </w:r>
      <w:r w:rsidR="00C926E9" w:rsidRPr="008675D2">
        <w:rPr>
          <w:sz w:val="28"/>
          <w:szCs w:val="28"/>
        </w:rPr>
        <w:t xml:space="preserve"> существующего здания ДК до 200 зрительских мест. </w:t>
      </w:r>
    </w:p>
    <w:p w:rsidR="007A4467" w:rsidRDefault="007A4467" w:rsidP="008675D2">
      <w:pPr>
        <w:ind w:firstLine="709"/>
        <w:rPr>
          <w:b/>
          <w:sz w:val="28"/>
          <w:szCs w:val="28"/>
        </w:rPr>
      </w:pPr>
    </w:p>
    <w:p w:rsidR="0022159C" w:rsidRPr="008675D2" w:rsidRDefault="007A4467" w:rsidP="007A4467">
      <w:pPr>
        <w:ind w:firstLine="709"/>
        <w:jc w:val="center"/>
        <w:rPr>
          <w:b/>
          <w:sz w:val="28"/>
          <w:szCs w:val="28"/>
        </w:rPr>
      </w:pPr>
      <w:r>
        <w:rPr>
          <w:b/>
          <w:sz w:val="28"/>
          <w:szCs w:val="28"/>
        </w:rPr>
        <w:t>Физическая культура и спорт</w:t>
      </w:r>
    </w:p>
    <w:p w:rsidR="0022159C" w:rsidRPr="008675D2" w:rsidRDefault="0022159C" w:rsidP="008675D2">
      <w:pPr>
        <w:ind w:firstLine="709"/>
        <w:rPr>
          <w:sz w:val="28"/>
          <w:szCs w:val="28"/>
        </w:rPr>
      </w:pPr>
    </w:p>
    <w:p w:rsidR="0022159C" w:rsidRPr="008675D2" w:rsidRDefault="0022159C" w:rsidP="007A4467">
      <w:pPr>
        <w:ind w:firstLine="567"/>
        <w:rPr>
          <w:sz w:val="28"/>
          <w:szCs w:val="28"/>
        </w:rPr>
      </w:pPr>
      <w:r w:rsidRPr="008675D2">
        <w:rPr>
          <w:sz w:val="28"/>
          <w:szCs w:val="28"/>
        </w:rPr>
        <w:t>К объектам социальной инфраструктуры относятся и объекты спорта. Развитие физической культуры и спорта служит важным фактором укрепления здоровья населения, увеличивая продолжительности жизни.</w:t>
      </w:r>
    </w:p>
    <w:p w:rsidR="0022159C" w:rsidRPr="008675D2" w:rsidRDefault="0022159C" w:rsidP="007A4467">
      <w:pPr>
        <w:ind w:firstLine="567"/>
        <w:rPr>
          <w:sz w:val="28"/>
          <w:szCs w:val="28"/>
        </w:rPr>
      </w:pPr>
      <w:r w:rsidRPr="008675D2">
        <w:rPr>
          <w:sz w:val="28"/>
          <w:szCs w:val="28"/>
        </w:rPr>
        <w:t xml:space="preserve">Объекты спорта - объекты недвижимого имущества или комплексы недвижимого имущества, специально предназначенные для проведения </w:t>
      </w:r>
      <w:r w:rsidRPr="008675D2">
        <w:rPr>
          <w:sz w:val="28"/>
          <w:szCs w:val="28"/>
        </w:rPr>
        <w:lastRenderedPageBreak/>
        <w:t>физкультурных мероприятий и (или) спортивных мероприятий, в том числе спортивные сооружения.</w:t>
      </w:r>
    </w:p>
    <w:p w:rsidR="0022159C" w:rsidRPr="008675D2" w:rsidRDefault="0022159C" w:rsidP="007A4467">
      <w:pPr>
        <w:ind w:firstLine="567"/>
        <w:rPr>
          <w:sz w:val="28"/>
          <w:szCs w:val="28"/>
        </w:rPr>
      </w:pPr>
      <w:r w:rsidRPr="008675D2">
        <w:rPr>
          <w:sz w:val="28"/>
          <w:szCs w:val="28"/>
        </w:rPr>
        <w:t>Развитие физической культуры и спорта по месту жительства и в местах массового отдыха может осуществляться органами местного самоуправления в соответствии с муниципальными программами развития физической культуры и спорта. Важнейшее направление политики органов местного самоуправления в области физической культуры и спорта составляет физическое воспитание детей дошкольного возраста, а также обучающихся в образовательных учреждениях. При участии физкультурно-спортивных, профсоюзных, молодежных и иных организаций органы местного самоуправления реализуют программы. Органы местного самоуправления совместно с физкультурно-спортивными объединениями инвалидов участвуют в организации оздоровительной работы с инвалидами, проведении с ними физкультурно-оздоровительных и спортивных мероприятий, подготовке спортсменов-инвалидов и обеспечении направления их на всероссийские и международные соревнования.</w:t>
      </w:r>
    </w:p>
    <w:p w:rsidR="0022159C" w:rsidRPr="008675D2" w:rsidRDefault="0022159C" w:rsidP="007A4467">
      <w:pPr>
        <w:ind w:firstLine="567"/>
        <w:rPr>
          <w:sz w:val="28"/>
          <w:szCs w:val="28"/>
        </w:rPr>
      </w:pPr>
      <w:r w:rsidRPr="008675D2">
        <w:rPr>
          <w:sz w:val="28"/>
          <w:szCs w:val="28"/>
        </w:rPr>
        <w:t xml:space="preserve">Всестороннее развитие человеческого потенциала предусматривает активную пропаганду и формирование здорового образа жизни. Целью муниципальной политики в этой сфере будет являться вовлечение населения в систематические занятия физической культурой, спортом и туризмом. Реализация этой цели потребует развития неформального взаимодействия органов местного самоуправления поселения с общественными организациями и спонсорами в части привлечения внебюджетных финансовых ресурсов. </w:t>
      </w:r>
    </w:p>
    <w:p w:rsidR="000A60ED" w:rsidRPr="008675D2" w:rsidRDefault="000A60ED" w:rsidP="007A4467">
      <w:pPr>
        <w:ind w:firstLine="567"/>
        <w:rPr>
          <w:sz w:val="28"/>
          <w:szCs w:val="28"/>
        </w:rPr>
      </w:pPr>
      <w:r w:rsidRPr="008675D2">
        <w:rPr>
          <w:sz w:val="28"/>
          <w:szCs w:val="28"/>
        </w:rPr>
        <w:t>В целях обеспечения минимальной потребности населения Калужского сельского поселения в объектах спортивной инфраструктуры на расчетный срок предусмотрены территории физкультурно-спортивных сооружений. Общее количество спортивных сооружений с учетом существующих объектов на расчетный срок должно составить:</w:t>
      </w:r>
    </w:p>
    <w:p w:rsidR="000A60ED" w:rsidRPr="008675D2" w:rsidRDefault="000A60ED" w:rsidP="007A4467">
      <w:pPr>
        <w:widowControl/>
        <w:numPr>
          <w:ilvl w:val="0"/>
          <w:numId w:val="49"/>
        </w:numPr>
        <w:tabs>
          <w:tab w:val="left" w:pos="993"/>
        </w:tabs>
        <w:suppressAutoHyphens/>
        <w:snapToGrid/>
        <w:ind w:left="0" w:firstLine="567"/>
        <w:rPr>
          <w:sz w:val="28"/>
          <w:szCs w:val="28"/>
        </w:rPr>
      </w:pPr>
      <w:r w:rsidRPr="008675D2">
        <w:rPr>
          <w:sz w:val="28"/>
          <w:szCs w:val="28"/>
        </w:rPr>
        <w:t xml:space="preserve">территории физкультурно-спортивных сооружений общей площадью 1,7 га; </w:t>
      </w:r>
    </w:p>
    <w:p w:rsidR="000A60ED" w:rsidRPr="008675D2" w:rsidRDefault="000A60ED" w:rsidP="007A4467">
      <w:pPr>
        <w:widowControl/>
        <w:numPr>
          <w:ilvl w:val="0"/>
          <w:numId w:val="49"/>
        </w:numPr>
        <w:tabs>
          <w:tab w:val="left" w:pos="993"/>
        </w:tabs>
        <w:suppressAutoHyphens/>
        <w:snapToGrid/>
        <w:ind w:left="0" w:firstLine="567"/>
        <w:rPr>
          <w:sz w:val="28"/>
          <w:szCs w:val="28"/>
        </w:rPr>
      </w:pPr>
      <w:r w:rsidRPr="008675D2">
        <w:rPr>
          <w:sz w:val="28"/>
          <w:szCs w:val="28"/>
        </w:rPr>
        <w:t>помещения для физкультурно-оздоровительных занятий площадью не менее 190 м</w:t>
      </w:r>
      <w:r w:rsidRPr="008675D2">
        <w:rPr>
          <w:sz w:val="28"/>
          <w:szCs w:val="28"/>
          <w:vertAlign w:val="superscript"/>
        </w:rPr>
        <w:t>2</w:t>
      </w:r>
      <w:r w:rsidRPr="008675D2">
        <w:rPr>
          <w:sz w:val="28"/>
          <w:szCs w:val="28"/>
        </w:rPr>
        <w:t>;</w:t>
      </w:r>
    </w:p>
    <w:p w:rsidR="000A60ED" w:rsidRPr="008675D2" w:rsidRDefault="000A60ED" w:rsidP="007A4467">
      <w:pPr>
        <w:widowControl/>
        <w:numPr>
          <w:ilvl w:val="0"/>
          <w:numId w:val="49"/>
        </w:numPr>
        <w:tabs>
          <w:tab w:val="left" w:pos="993"/>
        </w:tabs>
        <w:suppressAutoHyphens/>
        <w:snapToGrid/>
        <w:ind w:left="0" w:firstLine="567"/>
        <w:rPr>
          <w:sz w:val="28"/>
          <w:szCs w:val="28"/>
        </w:rPr>
      </w:pPr>
      <w:r w:rsidRPr="008675D2">
        <w:rPr>
          <w:sz w:val="28"/>
          <w:szCs w:val="28"/>
        </w:rPr>
        <w:t>спортивные залы общего пользования площадью не менее 190 м</w:t>
      </w:r>
      <w:r w:rsidRPr="008675D2">
        <w:rPr>
          <w:sz w:val="28"/>
          <w:szCs w:val="28"/>
          <w:vertAlign w:val="superscript"/>
        </w:rPr>
        <w:t>2</w:t>
      </w:r>
      <w:r w:rsidRPr="008675D2">
        <w:rPr>
          <w:sz w:val="28"/>
          <w:szCs w:val="28"/>
        </w:rPr>
        <w:t>;</w:t>
      </w:r>
    </w:p>
    <w:p w:rsidR="000A60ED" w:rsidRPr="008675D2" w:rsidRDefault="000A60ED" w:rsidP="007A4467">
      <w:pPr>
        <w:widowControl/>
        <w:numPr>
          <w:ilvl w:val="0"/>
          <w:numId w:val="49"/>
        </w:numPr>
        <w:tabs>
          <w:tab w:val="left" w:pos="993"/>
        </w:tabs>
        <w:suppressAutoHyphens/>
        <w:snapToGrid/>
        <w:ind w:left="0" w:firstLine="567"/>
        <w:rPr>
          <w:sz w:val="28"/>
          <w:szCs w:val="28"/>
        </w:rPr>
      </w:pPr>
      <w:r w:rsidRPr="008675D2">
        <w:rPr>
          <w:sz w:val="28"/>
          <w:szCs w:val="28"/>
        </w:rPr>
        <w:t>спортивно-тренажерные залы повседневного обслуживания общей площадью пола зала 130 кв. м.;</w:t>
      </w:r>
    </w:p>
    <w:p w:rsidR="000A60ED" w:rsidRPr="008675D2" w:rsidRDefault="000A60ED" w:rsidP="007A4467">
      <w:pPr>
        <w:widowControl/>
        <w:numPr>
          <w:ilvl w:val="0"/>
          <w:numId w:val="49"/>
        </w:numPr>
        <w:tabs>
          <w:tab w:val="left" w:pos="993"/>
        </w:tabs>
        <w:suppressAutoHyphens/>
        <w:snapToGrid/>
        <w:ind w:left="0" w:firstLine="567"/>
        <w:rPr>
          <w:spacing w:val="-2"/>
          <w:sz w:val="28"/>
          <w:szCs w:val="28"/>
        </w:rPr>
      </w:pPr>
      <w:r w:rsidRPr="008675D2">
        <w:rPr>
          <w:sz w:val="28"/>
          <w:szCs w:val="28"/>
        </w:rPr>
        <w:t>плоскостные спортивные сооружения общей площадью 4,7 тыс. м² (дополнительно запроектировать – 3,7 тыс. м²);</w:t>
      </w:r>
    </w:p>
    <w:p w:rsidR="000A60ED" w:rsidRPr="008675D2" w:rsidRDefault="000A60ED" w:rsidP="007A4467">
      <w:pPr>
        <w:widowControl/>
        <w:numPr>
          <w:ilvl w:val="0"/>
          <w:numId w:val="49"/>
        </w:numPr>
        <w:tabs>
          <w:tab w:val="left" w:pos="993"/>
        </w:tabs>
        <w:suppressAutoHyphens/>
        <w:snapToGrid/>
        <w:ind w:left="0" w:firstLine="567"/>
        <w:rPr>
          <w:sz w:val="28"/>
          <w:szCs w:val="28"/>
        </w:rPr>
      </w:pPr>
      <w:r w:rsidRPr="008675D2">
        <w:rPr>
          <w:spacing w:val="-2"/>
          <w:sz w:val="28"/>
          <w:szCs w:val="28"/>
        </w:rPr>
        <w:t xml:space="preserve">спортивно-досуговый центр </w:t>
      </w:r>
      <w:r w:rsidRPr="008675D2">
        <w:rPr>
          <w:sz w:val="28"/>
          <w:szCs w:val="28"/>
        </w:rPr>
        <w:t>общей площадью не менее 720 м</w:t>
      </w:r>
      <w:r w:rsidRPr="008675D2">
        <w:rPr>
          <w:sz w:val="28"/>
          <w:szCs w:val="28"/>
          <w:vertAlign w:val="superscript"/>
        </w:rPr>
        <w:t>2</w:t>
      </w:r>
      <w:r w:rsidRPr="008675D2">
        <w:rPr>
          <w:spacing w:val="-2"/>
          <w:sz w:val="28"/>
          <w:szCs w:val="28"/>
        </w:rPr>
        <w:t>.</w:t>
      </w:r>
    </w:p>
    <w:p w:rsidR="007A4467" w:rsidRDefault="000A60ED" w:rsidP="007A4467">
      <w:pPr>
        <w:ind w:firstLine="567"/>
        <w:rPr>
          <w:sz w:val="28"/>
          <w:szCs w:val="28"/>
        </w:rPr>
      </w:pPr>
      <w:r w:rsidRPr="008675D2">
        <w:rPr>
          <w:sz w:val="28"/>
          <w:szCs w:val="28"/>
        </w:rPr>
        <w:t>Всего для обеспечения постоянного населения учреждениями физкультуры и спорта на проектируемой территории с учетом существующих объектов необходимо предусмотреть не менее 22 тыс. кв.м. территорий физкультурно-спортивных учреждений.</w:t>
      </w:r>
    </w:p>
    <w:p w:rsidR="007A4467" w:rsidRDefault="007A4467" w:rsidP="007A4467">
      <w:pPr>
        <w:ind w:firstLine="567"/>
        <w:rPr>
          <w:sz w:val="28"/>
          <w:szCs w:val="28"/>
        </w:rPr>
      </w:pPr>
    </w:p>
    <w:p w:rsidR="003B3162" w:rsidRPr="008675D2" w:rsidRDefault="0074626A" w:rsidP="007A4467">
      <w:pPr>
        <w:jc w:val="center"/>
        <w:rPr>
          <w:sz w:val="28"/>
          <w:szCs w:val="28"/>
        </w:rPr>
      </w:pPr>
      <w:r w:rsidRPr="008675D2">
        <w:rPr>
          <w:b/>
          <w:sz w:val="28"/>
          <w:szCs w:val="28"/>
        </w:rPr>
        <w:t>4</w:t>
      </w:r>
      <w:r w:rsidR="00EE2CEA" w:rsidRPr="008675D2">
        <w:rPr>
          <w:b/>
          <w:sz w:val="28"/>
          <w:szCs w:val="28"/>
        </w:rPr>
        <w:t>.</w:t>
      </w:r>
      <w:r w:rsidR="008F23F6" w:rsidRPr="008675D2">
        <w:rPr>
          <w:b/>
          <w:sz w:val="28"/>
          <w:szCs w:val="28"/>
        </w:rPr>
        <w:t xml:space="preserve"> </w:t>
      </w:r>
      <w:r w:rsidR="00C7173F" w:rsidRPr="008675D2">
        <w:rPr>
          <w:b/>
          <w:sz w:val="28"/>
          <w:szCs w:val="28"/>
        </w:rPr>
        <w:t xml:space="preserve">Оценка объемов и источников финансирования мероприятий (инвестиционных проектов) по проектированию, строительству, </w:t>
      </w:r>
      <w:r w:rsidR="00C7173F" w:rsidRPr="008675D2">
        <w:rPr>
          <w:b/>
          <w:sz w:val="28"/>
          <w:szCs w:val="28"/>
        </w:rPr>
        <w:lastRenderedPageBreak/>
        <w:t>реконструкции объектов социальной инфраструктуры поселения</w:t>
      </w:r>
    </w:p>
    <w:p w:rsidR="002D699F" w:rsidRPr="008675D2" w:rsidRDefault="002D699F" w:rsidP="008675D2">
      <w:pPr>
        <w:pStyle w:val="16"/>
        <w:shd w:val="clear" w:color="auto" w:fill="auto"/>
        <w:tabs>
          <w:tab w:val="left" w:pos="2350"/>
        </w:tabs>
        <w:spacing w:line="240" w:lineRule="auto"/>
        <w:ind w:firstLine="360"/>
        <w:jc w:val="both"/>
        <w:rPr>
          <w:b/>
          <w:sz w:val="28"/>
          <w:szCs w:val="28"/>
        </w:rPr>
      </w:pPr>
    </w:p>
    <w:p w:rsidR="00406EAD" w:rsidRPr="008675D2" w:rsidRDefault="00406EAD" w:rsidP="007A4467">
      <w:pPr>
        <w:autoSpaceDE w:val="0"/>
        <w:autoSpaceDN w:val="0"/>
        <w:adjustRightInd w:val="0"/>
        <w:ind w:firstLine="567"/>
        <w:rPr>
          <w:b/>
          <w:sz w:val="28"/>
          <w:szCs w:val="28"/>
        </w:rPr>
      </w:pPr>
      <w:r w:rsidRPr="008675D2">
        <w:rPr>
          <w:sz w:val="28"/>
          <w:szCs w:val="28"/>
        </w:rPr>
        <w:t xml:space="preserve">Раздел включает в себя, с разбивкой по годам, оценку стоимости основных мероприятий по реализации Программы комплексного развития социальной инфраструктуры </w:t>
      </w:r>
      <w:r w:rsidR="00692438" w:rsidRPr="008675D2">
        <w:rPr>
          <w:sz w:val="28"/>
          <w:szCs w:val="28"/>
        </w:rPr>
        <w:t>Калужского</w:t>
      </w:r>
      <w:r w:rsidR="007F4094" w:rsidRPr="008675D2">
        <w:rPr>
          <w:sz w:val="28"/>
          <w:szCs w:val="28"/>
        </w:rPr>
        <w:t xml:space="preserve"> сельского</w:t>
      </w:r>
      <w:r w:rsidRPr="008675D2">
        <w:rPr>
          <w:sz w:val="28"/>
          <w:szCs w:val="28"/>
        </w:rPr>
        <w:t xml:space="preserve"> поселения. </w:t>
      </w:r>
    </w:p>
    <w:p w:rsidR="00406EAD" w:rsidRPr="008675D2" w:rsidRDefault="00406EAD" w:rsidP="007A4467">
      <w:pPr>
        <w:ind w:firstLine="567"/>
        <w:rPr>
          <w:sz w:val="28"/>
          <w:szCs w:val="28"/>
        </w:rPr>
      </w:pPr>
      <w:r w:rsidRPr="008675D2">
        <w:rPr>
          <w:sz w:val="28"/>
          <w:szCs w:val="28"/>
        </w:rPr>
        <w:t>Специфика финансирования объектов социальной инфраструктуры заключается в ее дифференциации на два типа:</w:t>
      </w:r>
    </w:p>
    <w:p w:rsidR="00406EAD" w:rsidRPr="008675D2" w:rsidRDefault="00406EAD" w:rsidP="007A4467">
      <w:pPr>
        <w:pStyle w:val="af3"/>
        <w:widowControl/>
        <w:numPr>
          <w:ilvl w:val="0"/>
          <w:numId w:val="8"/>
        </w:numPr>
        <w:snapToGrid/>
        <w:ind w:left="0" w:firstLine="567"/>
        <w:rPr>
          <w:sz w:val="28"/>
          <w:szCs w:val="28"/>
        </w:rPr>
      </w:pPr>
      <w:r w:rsidRPr="008675D2">
        <w:rPr>
          <w:sz w:val="28"/>
          <w:szCs w:val="28"/>
        </w:rPr>
        <w:t>отрасли, работающие и развивающиеся за счет собственных ресурсов и ориентированные на хозрасчет и получение прибыли как основной цели своей деятельности. К ним относятся торговля, общепит, бытовое обслуживание;</w:t>
      </w:r>
    </w:p>
    <w:p w:rsidR="00406EAD" w:rsidRPr="008675D2" w:rsidRDefault="00406EAD" w:rsidP="007A4467">
      <w:pPr>
        <w:pStyle w:val="af3"/>
        <w:widowControl/>
        <w:numPr>
          <w:ilvl w:val="0"/>
          <w:numId w:val="8"/>
        </w:numPr>
        <w:snapToGrid/>
        <w:ind w:left="0" w:firstLine="567"/>
        <w:rPr>
          <w:sz w:val="28"/>
          <w:szCs w:val="28"/>
        </w:rPr>
      </w:pPr>
      <w:r w:rsidRPr="008675D2">
        <w:rPr>
          <w:sz w:val="28"/>
          <w:szCs w:val="28"/>
        </w:rPr>
        <w:t>отрасли, осуществляющие свою деятельность за счет централизованных, территориальных и коллективных общественных фондов потребления. Эти отрасли полностью или частично ориентированы на бюджетные средства.</w:t>
      </w:r>
    </w:p>
    <w:p w:rsidR="00406EAD" w:rsidRPr="008675D2" w:rsidRDefault="00406EAD" w:rsidP="007A4467">
      <w:pPr>
        <w:ind w:firstLine="567"/>
        <w:rPr>
          <w:sz w:val="28"/>
          <w:szCs w:val="28"/>
        </w:rPr>
      </w:pPr>
      <w:r w:rsidRPr="008675D2">
        <w:rPr>
          <w:sz w:val="28"/>
          <w:szCs w:val="28"/>
        </w:rPr>
        <w:t>Самофинансирование социального обслуживания населения в последнее время приобрело широкие масштабы и позволяет сделать вывод, что спрос на социально-бытовое обслуживание не удовлетворен. Это вызвано сокращением размеров бесплатного и льготного обслуживания населения предприятиями и учреждениями бюджетной сферы при одновременном снижении расходов государства на содержание объектов социальной инфраструктуры.</w:t>
      </w:r>
    </w:p>
    <w:p w:rsidR="00406EAD" w:rsidRPr="008675D2" w:rsidRDefault="00406EAD" w:rsidP="007A4467">
      <w:pPr>
        <w:ind w:firstLine="567"/>
        <w:rPr>
          <w:sz w:val="28"/>
          <w:szCs w:val="28"/>
        </w:rPr>
      </w:pPr>
      <w:r w:rsidRPr="008675D2">
        <w:rPr>
          <w:sz w:val="28"/>
          <w:szCs w:val="28"/>
        </w:rPr>
        <w:t>Формой использования финансовых ресурсов бюджета учреждениями и организациями социальной сферы, находящимися на хозрасчете и имеющими самостоятельные доходы, является предоставление им бюджетных субсидий для возмещения ими недостающих доходов для сведения баланса доходов и расходов. Такая потребность в государственных субсидиях обычно бывает вызвана либо стремлением сохранить спрос на социальные услуги, либо централизованной политикой ценообразования на платные социально-культурные услуги (кино, театры, концертная деятельность).</w:t>
      </w:r>
    </w:p>
    <w:p w:rsidR="00406EAD" w:rsidRPr="008675D2" w:rsidRDefault="00406EAD" w:rsidP="007A4467">
      <w:pPr>
        <w:ind w:firstLine="567"/>
        <w:rPr>
          <w:sz w:val="28"/>
          <w:szCs w:val="28"/>
        </w:rPr>
      </w:pPr>
      <w:r w:rsidRPr="008675D2">
        <w:rPr>
          <w:sz w:val="28"/>
          <w:szCs w:val="28"/>
        </w:rPr>
        <w:t>Традиционно система финансирования социальной инфраструктуры подразделялась на два канала: отраслевой и территориальный. Развитие и функционирование отраслей социальной инфраструктуры зависят от того, насколько ее отрасли способны обеспечить себя финансовыми ресурсами на текущие цели. Отраслевой принцип функционирования имеет недостатки - некомплексное использование ведомственных объектов социальной инфраструктуры ведет к распылению финансовых средств. Подчинение объектов социальной инфраструктуры различным ведомствам затрудняет координацию в решении социальных проблем муниципального образования. Территориальный канал финансирования представлен местным бюджетом, который является основным источником финансирования социальной инфраструктуры муниципального образования. Но бюджет местной власти весьма ограничен, что препятствует этому процессу.</w:t>
      </w:r>
    </w:p>
    <w:p w:rsidR="00406EAD" w:rsidRPr="008675D2" w:rsidRDefault="00406EAD" w:rsidP="007A4467">
      <w:pPr>
        <w:ind w:firstLine="567"/>
        <w:rPr>
          <w:sz w:val="28"/>
          <w:szCs w:val="28"/>
        </w:rPr>
      </w:pPr>
      <w:r w:rsidRPr="008675D2">
        <w:rPr>
          <w:sz w:val="28"/>
          <w:szCs w:val="28"/>
        </w:rPr>
        <w:t>Исследование проблемы финансирования социальной инфраструктуры, анализ современного уровня развития ее подразделений показывают необходимость поиска научно-обоснованных путей ее дальнейшего интенсивного развития и неординарных форм финансирования.</w:t>
      </w:r>
    </w:p>
    <w:p w:rsidR="00406EAD" w:rsidRPr="008675D2" w:rsidRDefault="00406EAD" w:rsidP="007A4467">
      <w:pPr>
        <w:ind w:firstLine="567"/>
        <w:rPr>
          <w:sz w:val="28"/>
          <w:szCs w:val="28"/>
        </w:rPr>
      </w:pPr>
      <w:r w:rsidRPr="008675D2">
        <w:rPr>
          <w:sz w:val="28"/>
          <w:szCs w:val="28"/>
        </w:rPr>
        <w:lastRenderedPageBreak/>
        <w:t>На сегодняшний день бюджет не способен взять на себя полностью расходы на содержание социальной сферы. С другой стороны, государство обязано защищать интересы населения (особенно его малоимущих слоев) и обеспечивать ему получение социальных услуг, а потому полностью перейти на самофинансирование объекты социальной инфраструктуры не могут. Поэтому целесообразным представляется сосуществование нескольких форм финансирования, как государственных, так и частных фондов и на федеральном уровне, и на территориальном. Важная роль в решении этой проблемы должна быть отведена предприятиям, которые тоже могли бы взять на себя часть расходов на содержание объектов социальной инфраструктуры.</w:t>
      </w:r>
    </w:p>
    <w:p w:rsidR="00406EAD" w:rsidRPr="008675D2" w:rsidRDefault="00406EAD" w:rsidP="007A4467">
      <w:pPr>
        <w:ind w:firstLine="567"/>
        <w:rPr>
          <w:sz w:val="28"/>
          <w:szCs w:val="28"/>
        </w:rPr>
      </w:pPr>
      <w:r w:rsidRPr="008675D2">
        <w:rPr>
          <w:sz w:val="28"/>
          <w:szCs w:val="28"/>
        </w:rPr>
        <w:t>В современных условиях на содержание и развитие государственных и муниципальных объектов социальной сферы финансовые ресурсы направляются из нескольких источников: бюджета, внебюджетных фондов, средств предприятий, населения.</w:t>
      </w:r>
    </w:p>
    <w:p w:rsidR="00406EAD" w:rsidRPr="008675D2" w:rsidRDefault="00406EAD" w:rsidP="007A4467">
      <w:pPr>
        <w:ind w:firstLine="567"/>
        <w:rPr>
          <w:sz w:val="28"/>
          <w:szCs w:val="28"/>
        </w:rPr>
      </w:pPr>
      <w:r w:rsidRPr="008675D2">
        <w:rPr>
          <w:sz w:val="28"/>
          <w:szCs w:val="28"/>
        </w:rPr>
        <w:t xml:space="preserve">Средства, получаемые объектами социальной сферы от населения за оказанные ему услуги, пока занимают небольшой удельный вес. Это </w:t>
      </w:r>
      <w:r w:rsidR="009D7799" w:rsidRPr="008675D2">
        <w:rPr>
          <w:sz w:val="28"/>
          <w:szCs w:val="28"/>
        </w:rPr>
        <w:t>обусловлено, во-первых,</w:t>
      </w:r>
      <w:r w:rsidRPr="008675D2">
        <w:rPr>
          <w:sz w:val="28"/>
          <w:szCs w:val="28"/>
        </w:rPr>
        <w:t xml:space="preserve"> тем, что в соответствии с Конституцией и действующим законодательством предоставление многих социальных услуг бесплатно, во-вторых развитие платных услуг ограничено низкой платежеспособностью позволяющей массы населения. В этих условиях основным источником финансирования социальной сферы стали средства, мобилизуемые и распределяемые через бюджетную систему, и внебюджетных фондов.</w:t>
      </w:r>
    </w:p>
    <w:p w:rsidR="00406EAD" w:rsidRPr="008675D2" w:rsidRDefault="00406EAD" w:rsidP="007A4467">
      <w:pPr>
        <w:ind w:firstLine="567"/>
        <w:rPr>
          <w:sz w:val="28"/>
          <w:szCs w:val="28"/>
        </w:rPr>
      </w:pPr>
      <w:r w:rsidRPr="008675D2">
        <w:rPr>
          <w:sz w:val="28"/>
          <w:szCs w:val="28"/>
        </w:rPr>
        <w:t>Средства бюджета и внебюджетных фондов, направляемые в социальную сферу, образуют общественные фонды потребления, главным назначением которых является социальное развитие общества и социальная защищенность населения, предоставление ему социальных услуг. Средства общественных фондов потребления позволяют предоставлять населению бесплатные или на льготных условиях услуги учреждений просвещения, здравоохранения, социального обеспечения и в значительной мере услуг предприятий жилищно-коммунального хозяйства.</w:t>
      </w:r>
    </w:p>
    <w:p w:rsidR="00406EAD" w:rsidRPr="008675D2" w:rsidRDefault="00406EAD" w:rsidP="007A4467">
      <w:pPr>
        <w:pStyle w:val="S5"/>
        <w:spacing w:line="240" w:lineRule="auto"/>
        <w:ind w:left="0"/>
        <w:rPr>
          <w:rFonts w:ascii="Times New Roman" w:hAnsi="Times New Roman" w:cs="Times New Roman"/>
          <w:sz w:val="28"/>
        </w:rPr>
      </w:pPr>
      <w:r w:rsidRPr="008675D2">
        <w:rPr>
          <w:rFonts w:ascii="Times New Roman" w:hAnsi="Times New Roman" w:cs="Times New Roman"/>
          <w:sz w:val="28"/>
        </w:rPr>
        <w:t>Передача большинства социальных функций с государственного на местный уровни сопровождалась резким уменьшением федеральных средств, выделяемых на социальные цели и ослаблением контроля со стороны государства, как за выполнением федеральных законов и постановлений, касающихся социального развития, так и за использованием федеральных средств. При этом средства местного бюджета в силу слабой налогооблагаемой базы оказались весьма ограниченными.</w:t>
      </w:r>
    </w:p>
    <w:p w:rsidR="00406EAD" w:rsidRPr="008675D2" w:rsidRDefault="00406EAD" w:rsidP="007A4467">
      <w:pPr>
        <w:pStyle w:val="S5"/>
        <w:spacing w:line="240" w:lineRule="auto"/>
        <w:ind w:left="0"/>
        <w:rPr>
          <w:rFonts w:ascii="Times New Roman" w:hAnsi="Times New Roman" w:cs="Times New Roman"/>
          <w:sz w:val="28"/>
        </w:rPr>
      </w:pPr>
      <w:r w:rsidRPr="008675D2">
        <w:rPr>
          <w:rFonts w:ascii="Times New Roman" w:hAnsi="Times New Roman" w:cs="Times New Roman"/>
          <w:sz w:val="28"/>
        </w:rPr>
        <w:t xml:space="preserve">Следствием этого является факт неудовлетворительного технического состояния ряда учреждений социально-культурной и коммунально-бытовой сферы, а также крайне медленные темпы нового строительства. Отсутствие средств не позволяет провести реконструкцию и ремонт многих существующих учреждений, а также вести широкомасштабное строительство. </w:t>
      </w:r>
    </w:p>
    <w:p w:rsidR="00406EAD" w:rsidRPr="008675D2" w:rsidRDefault="00406EAD" w:rsidP="007A4467">
      <w:pPr>
        <w:pStyle w:val="ConsPlusNormal"/>
        <w:ind w:firstLine="567"/>
        <w:jc w:val="both"/>
        <w:rPr>
          <w:rFonts w:ascii="Times New Roman" w:hAnsi="Times New Roman" w:cs="Times New Roman"/>
          <w:sz w:val="28"/>
          <w:szCs w:val="28"/>
        </w:rPr>
      </w:pPr>
      <w:r w:rsidRPr="008675D2">
        <w:rPr>
          <w:rFonts w:ascii="Times New Roman" w:hAnsi="Times New Roman" w:cs="Times New Roman"/>
          <w:sz w:val="28"/>
          <w:szCs w:val="28"/>
        </w:rPr>
        <w:t>При составлении плана инвестиционной деятельности по строительству социальных объектов необходимо ориентироваться на:</w:t>
      </w:r>
    </w:p>
    <w:p w:rsidR="00406EAD" w:rsidRPr="008675D2" w:rsidRDefault="00406EAD" w:rsidP="007A4467">
      <w:pPr>
        <w:pStyle w:val="ConsPlusNormal"/>
        <w:numPr>
          <w:ilvl w:val="0"/>
          <w:numId w:val="5"/>
        </w:numPr>
        <w:ind w:left="0" w:firstLine="567"/>
        <w:jc w:val="both"/>
        <w:rPr>
          <w:rFonts w:ascii="Times New Roman" w:hAnsi="Times New Roman" w:cs="Times New Roman"/>
          <w:sz w:val="28"/>
          <w:szCs w:val="28"/>
        </w:rPr>
      </w:pPr>
      <w:r w:rsidRPr="008675D2">
        <w:rPr>
          <w:rFonts w:ascii="Times New Roman" w:hAnsi="Times New Roman" w:cs="Times New Roman"/>
          <w:sz w:val="28"/>
          <w:szCs w:val="28"/>
        </w:rPr>
        <w:t xml:space="preserve">структурные изменения, происходящие в отраслях социальной сферы, </w:t>
      </w:r>
      <w:r w:rsidRPr="008675D2">
        <w:rPr>
          <w:rFonts w:ascii="Times New Roman" w:hAnsi="Times New Roman" w:cs="Times New Roman"/>
          <w:sz w:val="28"/>
          <w:szCs w:val="28"/>
        </w:rPr>
        <w:lastRenderedPageBreak/>
        <w:t>включая ликвидацию избыточных площадей учреждений этой сферы;</w:t>
      </w:r>
    </w:p>
    <w:p w:rsidR="00406EAD" w:rsidRPr="008675D2" w:rsidRDefault="00406EAD" w:rsidP="007A4467">
      <w:pPr>
        <w:pStyle w:val="ConsPlusNormal"/>
        <w:numPr>
          <w:ilvl w:val="0"/>
          <w:numId w:val="5"/>
        </w:numPr>
        <w:ind w:left="0" w:firstLine="567"/>
        <w:jc w:val="both"/>
        <w:rPr>
          <w:rFonts w:ascii="Times New Roman" w:hAnsi="Times New Roman" w:cs="Times New Roman"/>
          <w:sz w:val="28"/>
          <w:szCs w:val="28"/>
        </w:rPr>
      </w:pPr>
      <w:r w:rsidRPr="008675D2">
        <w:rPr>
          <w:rFonts w:ascii="Times New Roman" w:hAnsi="Times New Roman" w:cs="Times New Roman"/>
          <w:sz w:val="28"/>
          <w:szCs w:val="28"/>
        </w:rPr>
        <w:t>прогнозируемые объемы гарантированных социальных услуг, рассчитанные на основе нормативов потребности населения в этих услугах, с учетом полной профильной загрузки учреждений;</w:t>
      </w:r>
    </w:p>
    <w:p w:rsidR="00406EAD" w:rsidRPr="008675D2" w:rsidRDefault="00406EAD" w:rsidP="007A4467">
      <w:pPr>
        <w:pStyle w:val="ConsPlusNormal"/>
        <w:numPr>
          <w:ilvl w:val="0"/>
          <w:numId w:val="5"/>
        </w:numPr>
        <w:ind w:left="0" w:firstLine="567"/>
        <w:jc w:val="both"/>
        <w:rPr>
          <w:rFonts w:ascii="Times New Roman" w:hAnsi="Times New Roman" w:cs="Times New Roman"/>
          <w:sz w:val="28"/>
          <w:szCs w:val="28"/>
        </w:rPr>
      </w:pPr>
      <w:r w:rsidRPr="008675D2">
        <w:rPr>
          <w:rFonts w:ascii="Times New Roman" w:hAnsi="Times New Roman" w:cs="Times New Roman"/>
          <w:sz w:val="28"/>
          <w:szCs w:val="28"/>
        </w:rPr>
        <w:t>расширение, реконструкцию, модернизацию действующих учреждений, работающих с перегрузкой;</w:t>
      </w:r>
    </w:p>
    <w:p w:rsidR="00406EAD" w:rsidRPr="008675D2" w:rsidRDefault="00406EAD" w:rsidP="007A4467">
      <w:pPr>
        <w:pStyle w:val="ConsPlusNormal"/>
        <w:numPr>
          <w:ilvl w:val="0"/>
          <w:numId w:val="5"/>
        </w:numPr>
        <w:ind w:left="0" w:firstLine="567"/>
        <w:jc w:val="both"/>
        <w:rPr>
          <w:rFonts w:ascii="Times New Roman" w:hAnsi="Times New Roman" w:cs="Times New Roman"/>
          <w:sz w:val="28"/>
          <w:szCs w:val="28"/>
        </w:rPr>
      </w:pPr>
      <w:r w:rsidRPr="008675D2">
        <w:rPr>
          <w:rFonts w:ascii="Times New Roman" w:hAnsi="Times New Roman" w:cs="Times New Roman"/>
          <w:sz w:val="28"/>
          <w:szCs w:val="28"/>
        </w:rPr>
        <w:t>замену ветхого и аварийного фонда, а также помещений, не отвечающих санитарно-эксплуатационным нормам, в случае невозможности осуществления капитального ремонта этого фонда и необходимости его ликвидации.</w:t>
      </w:r>
    </w:p>
    <w:p w:rsidR="00406EAD" w:rsidRPr="008675D2" w:rsidRDefault="00406EAD" w:rsidP="007A4467">
      <w:pPr>
        <w:ind w:firstLine="567"/>
        <w:rPr>
          <w:sz w:val="28"/>
          <w:szCs w:val="28"/>
        </w:rPr>
      </w:pPr>
      <w:r w:rsidRPr="008675D2">
        <w:rPr>
          <w:sz w:val="28"/>
          <w:szCs w:val="28"/>
        </w:rPr>
        <w:t xml:space="preserve">Таким образом, при разработке модельного комплекса необходимо обязательно учитывать различные источники финансирования социальной инфраструктуры, в том числе финансирование из бюджетов различных уровней и внебюджетных источников финансирования. </w:t>
      </w:r>
    </w:p>
    <w:p w:rsidR="00406EAD" w:rsidRPr="008675D2" w:rsidRDefault="00406EAD" w:rsidP="007A4467">
      <w:pPr>
        <w:ind w:firstLine="567"/>
        <w:rPr>
          <w:sz w:val="28"/>
          <w:szCs w:val="28"/>
        </w:rPr>
      </w:pPr>
      <w:r w:rsidRPr="008675D2">
        <w:rPr>
          <w:sz w:val="28"/>
          <w:szCs w:val="28"/>
        </w:rPr>
        <w:t>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406EAD" w:rsidRPr="008675D2" w:rsidRDefault="00406EAD" w:rsidP="007A4467">
      <w:pPr>
        <w:ind w:firstLine="567"/>
        <w:rPr>
          <w:sz w:val="28"/>
          <w:szCs w:val="28"/>
        </w:rPr>
      </w:pPr>
      <w:r w:rsidRPr="008675D2">
        <w:rPr>
          <w:sz w:val="28"/>
          <w:szCs w:val="28"/>
        </w:rPr>
        <w:t xml:space="preserve">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Базовая цена проектных работ (на 01 января 2001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w:t>
      </w:r>
      <w:r w:rsidRPr="008675D2">
        <w:rPr>
          <w:bCs/>
          <w:color w:val="333333"/>
          <w:sz w:val="28"/>
          <w:szCs w:val="28"/>
          <w:shd w:val="clear" w:color="auto" w:fill="FFFFFF"/>
        </w:rPr>
        <w:t xml:space="preserve">40538-ЕС/05 </w:t>
      </w:r>
      <w:r w:rsidRPr="008675D2">
        <w:rPr>
          <w:sz w:val="28"/>
          <w:szCs w:val="28"/>
        </w:rPr>
        <w:t>от 14.12.2015г. Минстроя России.</w:t>
      </w:r>
    </w:p>
    <w:p w:rsidR="00406EAD" w:rsidRPr="008675D2" w:rsidRDefault="00406EAD" w:rsidP="007A4467">
      <w:pPr>
        <w:ind w:firstLine="567"/>
        <w:rPr>
          <w:sz w:val="28"/>
          <w:szCs w:val="28"/>
        </w:rPr>
      </w:pPr>
      <w:r w:rsidRPr="008675D2">
        <w:rPr>
          <w:sz w:val="28"/>
          <w:szCs w:val="28"/>
        </w:rPr>
        <w:t xml:space="preserve">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строительства объектов социальной и инженерной инфраструктур, Укрупненным нормативам цены строительства для применения в 2012, изданным Министерством регионального развития РФ, по существующим сборникам ФЕР в ценах и нормах 2001 года, а также с использованием сборников УПВС в ценах и нормах 1969 года. Стоимость работ пересчитана в цены 2016 года с коэффициентами согласно: </w:t>
      </w:r>
    </w:p>
    <w:p w:rsidR="00406EAD" w:rsidRPr="008675D2" w:rsidRDefault="00406EAD" w:rsidP="007A4467">
      <w:pPr>
        <w:ind w:firstLine="567"/>
        <w:rPr>
          <w:sz w:val="28"/>
          <w:szCs w:val="28"/>
        </w:rPr>
      </w:pPr>
      <w:r w:rsidRPr="008675D2">
        <w:rPr>
          <w:sz w:val="28"/>
          <w:szCs w:val="28"/>
        </w:rPr>
        <w:t xml:space="preserve">- Постановлению № 94 от 11.05.1983г. Государственного комитета СССР по делам строительства; </w:t>
      </w:r>
    </w:p>
    <w:p w:rsidR="00406EAD" w:rsidRPr="008675D2" w:rsidRDefault="00406EAD" w:rsidP="007A4467">
      <w:pPr>
        <w:ind w:firstLine="567"/>
        <w:rPr>
          <w:sz w:val="28"/>
          <w:szCs w:val="28"/>
        </w:rPr>
      </w:pPr>
      <w:r w:rsidRPr="008675D2">
        <w:rPr>
          <w:sz w:val="28"/>
          <w:szCs w:val="28"/>
        </w:rPr>
        <w:t xml:space="preserve">- Письму № 14-Д от 06.09.1990г. Государственного комитета СССР по делам строительства; </w:t>
      </w:r>
    </w:p>
    <w:p w:rsidR="00406EAD" w:rsidRPr="008675D2" w:rsidRDefault="00406EAD" w:rsidP="007A4467">
      <w:pPr>
        <w:ind w:firstLine="567"/>
        <w:rPr>
          <w:sz w:val="28"/>
          <w:szCs w:val="28"/>
        </w:rPr>
      </w:pPr>
      <w:r w:rsidRPr="008675D2">
        <w:rPr>
          <w:sz w:val="28"/>
          <w:szCs w:val="28"/>
        </w:rPr>
        <w:t>- Письму № 15-149/6 от 24.09.1990г. Государственного комитета РСФСР по делам строительства;</w:t>
      </w:r>
    </w:p>
    <w:p w:rsidR="00406EAD" w:rsidRPr="008675D2" w:rsidRDefault="00406EAD" w:rsidP="007A4467">
      <w:pPr>
        <w:ind w:firstLine="567"/>
        <w:rPr>
          <w:sz w:val="28"/>
          <w:szCs w:val="28"/>
        </w:rPr>
      </w:pPr>
      <w:r w:rsidRPr="008675D2">
        <w:rPr>
          <w:sz w:val="28"/>
          <w:szCs w:val="28"/>
        </w:rPr>
        <w:t xml:space="preserve">- Письму № 2836-ИП/12/ГС от 03.12.2012г. Министерства регионального развития Российской Федерации; </w:t>
      </w:r>
    </w:p>
    <w:p w:rsidR="00406EAD" w:rsidRPr="008675D2" w:rsidRDefault="00406EAD" w:rsidP="007A4467">
      <w:pPr>
        <w:ind w:firstLine="567"/>
        <w:rPr>
          <w:sz w:val="28"/>
          <w:szCs w:val="28"/>
        </w:rPr>
      </w:pPr>
      <w:r w:rsidRPr="008675D2">
        <w:rPr>
          <w:sz w:val="28"/>
          <w:szCs w:val="28"/>
        </w:rPr>
        <w:t xml:space="preserve">- Письму № 21790-АК/Д03 от 05.10.2011г. Министерства регионального </w:t>
      </w:r>
      <w:r w:rsidRPr="008675D2">
        <w:rPr>
          <w:sz w:val="28"/>
          <w:szCs w:val="28"/>
        </w:rPr>
        <w:lastRenderedPageBreak/>
        <w:t>развития Российской Федерации.</w:t>
      </w:r>
    </w:p>
    <w:p w:rsidR="00406EAD" w:rsidRPr="008675D2" w:rsidRDefault="00406EAD" w:rsidP="007A4467">
      <w:pPr>
        <w:ind w:firstLine="567"/>
        <w:rPr>
          <w:sz w:val="28"/>
          <w:szCs w:val="28"/>
        </w:rPr>
      </w:pPr>
      <w:r w:rsidRPr="008675D2">
        <w:rPr>
          <w:sz w:val="28"/>
          <w:szCs w:val="28"/>
        </w:rPr>
        <w:t>Определение стоимости на разных этапах проектирования должно осуществляться различными методиками. На предпроектной стадии при обосновании инвестиций определяется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устанавливается на каждой стадии проектирования, в связи, с чем обеспечивается поэтапная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CC3D61" w:rsidRPr="008675D2" w:rsidRDefault="00406EAD" w:rsidP="007A4467">
      <w:pPr>
        <w:pStyle w:val="af5"/>
        <w:spacing w:before="0" w:after="0"/>
        <w:ind w:firstLine="567"/>
        <w:jc w:val="both"/>
        <w:rPr>
          <w:color w:val="000000"/>
          <w:sz w:val="28"/>
          <w:szCs w:val="28"/>
        </w:rPr>
      </w:pPr>
      <w:r w:rsidRPr="008675D2">
        <w:rPr>
          <w:color w:val="000000"/>
          <w:sz w:val="28"/>
          <w:szCs w:val="28"/>
        </w:rPr>
        <w:t xml:space="preserve">Объем средств на реализацию программы </w:t>
      </w:r>
      <w:r w:rsidRPr="008675D2">
        <w:rPr>
          <w:sz w:val="28"/>
          <w:szCs w:val="28"/>
        </w:rPr>
        <w:t xml:space="preserve">приведены в таблице </w:t>
      </w:r>
      <w:r w:rsidR="003F4EC8" w:rsidRPr="008675D2">
        <w:rPr>
          <w:sz w:val="28"/>
          <w:szCs w:val="28"/>
        </w:rPr>
        <w:t>22</w:t>
      </w:r>
      <w:r w:rsidRPr="008675D2">
        <w:rPr>
          <w:sz w:val="28"/>
          <w:szCs w:val="28"/>
        </w:rPr>
        <w:t>.</w:t>
      </w:r>
      <w:r w:rsidR="00CC3D61" w:rsidRPr="008675D2">
        <w:rPr>
          <w:color w:val="000000"/>
          <w:sz w:val="28"/>
          <w:szCs w:val="28"/>
        </w:rPr>
        <w:t xml:space="preserve"> </w:t>
      </w:r>
    </w:p>
    <w:p w:rsidR="002A0344" w:rsidRDefault="002A0344" w:rsidP="008675D2">
      <w:pPr>
        <w:pStyle w:val="af5"/>
        <w:spacing w:before="0" w:after="0"/>
        <w:ind w:firstLine="709"/>
        <w:jc w:val="both"/>
        <w:rPr>
          <w:color w:val="000000"/>
          <w:sz w:val="28"/>
          <w:szCs w:val="28"/>
        </w:rPr>
      </w:pPr>
    </w:p>
    <w:p w:rsidR="007A4467" w:rsidRDefault="007A4467" w:rsidP="008675D2">
      <w:pPr>
        <w:pStyle w:val="af5"/>
        <w:spacing w:before="0" w:after="0"/>
        <w:ind w:firstLine="709"/>
        <w:jc w:val="both"/>
        <w:rPr>
          <w:color w:val="000000"/>
          <w:sz w:val="28"/>
          <w:szCs w:val="28"/>
        </w:rPr>
      </w:pPr>
      <w:r>
        <w:rPr>
          <w:color w:val="000000"/>
          <w:sz w:val="28"/>
          <w:szCs w:val="28"/>
        </w:rPr>
        <w:t>Таблица 22</w:t>
      </w:r>
    </w:p>
    <w:p w:rsidR="007A4467" w:rsidRPr="008675D2" w:rsidRDefault="007A4467" w:rsidP="007A4467">
      <w:pPr>
        <w:pStyle w:val="af5"/>
        <w:spacing w:before="0" w:after="0"/>
        <w:ind w:firstLine="709"/>
        <w:jc w:val="center"/>
        <w:rPr>
          <w:color w:val="000000"/>
          <w:sz w:val="28"/>
          <w:szCs w:val="28"/>
        </w:rPr>
      </w:pPr>
      <w:r>
        <w:rPr>
          <w:color w:val="000000"/>
          <w:sz w:val="28"/>
          <w:szCs w:val="28"/>
        </w:rPr>
        <w:t>Объем средств на реализацию программы</w:t>
      </w:r>
    </w:p>
    <w:tbl>
      <w:tblPr>
        <w:tblW w:w="5000" w:type="pct"/>
        <w:tblLook w:val="04A0" w:firstRow="1" w:lastRow="0" w:firstColumn="1" w:lastColumn="0" w:noHBand="0" w:noVBand="1"/>
      </w:tblPr>
      <w:tblGrid>
        <w:gridCol w:w="3631"/>
        <w:gridCol w:w="1055"/>
        <w:gridCol w:w="776"/>
        <w:gridCol w:w="776"/>
        <w:gridCol w:w="776"/>
        <w:gridCol w:w="917"/>
        <w:gridCol w:w="917"/>
        <w:gridCol w:w="1053"/>
      </w:tblGrid>
      <w:tr w:rsidR="00A80F82" w:rsidRPr="007A4467" w:rsidTr="007A4467">
        <w:trPr>
          <w:trHeight w:val="330"/>
        </w:trPr>
        <w:tc>
          <w:tcPr>
            <w:tcW w:w="1833" w:type="pct"/>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Наименование мероприятия</w:t>
            </w:r>
          </w:p>
        </w:tc>
        <w:tc>
          <w:tcPr>
            <w:tcW w:w="3167" w:type="pct"/>
            <w:gridSpan w:val="7"/>
            <w:tcBorders>
              <w:top w:val="single" w:sz="4" w:space="0" w:color="auto"/>
              <w:left w:val="nil"/>
              <w:bottom w:val="single" w:sz="8" w:space="0" w:color="auto"/>
              <w:right w:val="single" w:sz="8" w:space="0" w:color="000000"/>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Финансовые потребности, тыс.руб.</w:t>
            </w:r>
          </w:p>
        </w:tc>
      </w:tr>
      <w:tr w:rsidR="00A80F82" w:rsidRPr="007A4467" w:rsidTr="007A4467">
        <w:trPr>
          <w:trHeight w:val="960"/>
        </w:trPr>
        <w:tc>
          <w:tcPr>
            <w:tcW w:w="1833" w:type="pct"/>
            <w:vMerge/>
            <w:tcBorders>
              <w:top w:val="nil"/>
              <w:left w:val="single" w:sz="8" w:space="0" w:color="auto"/>
              <w:bottom w:val="single" w:sz="8" w:space="0" w:color="000000"/>
              <w:right w:val="single" w:sz="8" w:space="0" w:color="auto"/>
            </w:tcBorders>
            <w:vAlign w:val="center"/>
            <w:hideMark/>
          </w:tcPr>
          <w:p w:rsidR="00A80F82" w:rsidRPr="007A4467" w:rsidRDefault="00A80F82" w:rsidP="008675D2">
            <w:pPr>
              <w:widowControl/>
              <w:snapToGrid/>
              <w:jc w:val="left"/>
              <w:rPr>
                <w:color w:val="000000"/>
                <w:sz w:val="24"/>
                <w:szCs w:val="28"/>
              </w:rPr>
            </w:pP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xml:space="preserve">всего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2017 год</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2018 год</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2019 год</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2020 год</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2021 год</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2022-2030 годы</w:t>
            </w:r>
          </w:p>
        </w:tc>
      </w:tr>
      <w:tr w:rsidR="00A80F82" w:rsidRPr="007A4467" w:rsidTr="00A80F82">
        <w:trPr>
          <w:trHeight w:val="33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A80F82" w:rsidRPr="007A4467" w:rsidRDefault="00A80F82" w:rsidP="008675D2">
            <w:pPr>
              <w:widowControl/>
              <w:snapToGrid/>
              <w:jc w:val="center"/>
              <w:rPr>
                <w:b/>
                <w:bCs/>
                <w:color w:val="000000"/>
                <w:sz w:val="24"/>
                <w:szCs w:val="28"/>
              </w:rPr>
            </w:pPr>
            <w:r w:rsidRPr="007A4467">
              <w:rPr>
                <w:b/>
                <w:bCs/>
                <w:color w:val="000000"/>
                <w:sz w:val="24"/>
                <w:szCs w:val="28"/>
              </w:rPr>
              <w:t>Образование</w:t>
            </w:r>
          </w:p>
        </w:tc>
      </w:tr>
      <w:tr w:rsidR="00A80F82" w:rsidRPr="007A4467" w:rsidTr="007A4467">
        <w:trPr>
          <w:trHeight w:val="330"/>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Строительство детского сада на 75 мест в ст-це Калужской</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85400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85400</w:t>
            </w:r>
          </w:p>
        </w:tc>
      </w:tr>
      <w:tr w:rsidR="00A80F82" w:rsidRPr="007A4467" w:rsidTr="007A4467">
        <w:trPr>
          <w:trHeight w:val="64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Перепрофилирование существующего здания школы в ст-це Калужской в детский сад на 75 мест с центром развития ребенка</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27500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27500</w:t>
            </w:r>
          </w:p>
        </w:tc>
      </w:tr>
      <w:tr w:rsidR="00A80F82" w:rsidRPr="007A4467" w:rsidTr="007A4467">
        <w:trPr>
          <w:trHeight w:val="330"/>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Строительство школы ст-це Калужской на 280 мест</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184200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184200</w:t>
            </w:r>
          </w:p>
        </w:tc>
      </w:tr>
      <w:tr w:rsidR="00A80F82" w:rsidRPr="007A4467" w:rsidTr="00A80F82">
        <w:trPr>
          <w:trHeight w:val="33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A80F82" w:rsidRPr="007A4467" w:rsidRDefault="00A80F82" w:rsidP="008675D2">
            <w:pPr>
              <w:widowControl/>
              <w:snapToGrid/>
              <w:jc w:val="center"/>
              <w:rPr>
                <w:b/>
                <w:bCs/>
                <w:color w:val="000000"/>
                <w:sz w:val="24"/>
                <w:szCs w:val="28"/>
              </w:rPr>
            </w:pPr>
            <w:r w:rsidRPr="007A4467">
              <w:rPr>
                <w:b/>
                <w:bCs/>
                <w:color w:val="000000"/>
                <w:sz w:val="24"/>
                <w:szCs w:val="28"/>
              </w:rPr>
              <w:t>Здравоохранение</w:t>
            </w:r>
          </w:p>
        </w:tc>
      </w:tr>
      <w:tr w:rsidR="00A80F82" w:rsidRPr="007A4467" w:rsidTr="007A4467">
        <w:trPr>
          <w:trHeight w:val="64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Строительство в ст-це Калужской амбулатории на 45 посещений в смену</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19500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19500</w:t>
            </w:r>
          </w:p>
        </w:tc>
      </w:tr>
      <w:tr w:rsidR="00A80F82" w:rsidRPr="007A4467" w:rsidTr="007A4467">
        <w:trPr>
          <w:trHeight w:val="330"/>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Строительство аптек общей торговой площадью не менее 35 м²</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3500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3500</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r>
      <w:tr w:rsidR="00A80F82" w:rsidRPr="007A4467" w:rsidTr="00A80F82">
        <w:trPr>
          <w:trHeight w:val="33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A80F82" w:rsidRPr="007A4467" w:rsidRDefault="00A80F82" w:rsidP="008675D2">
            <w:pPr>
              <w:widowControl/>
              <w:snapToGrid/>
              <w:jc w:val="center"/>
              <w:rPr>
                <w:b/>
                <w:bCs/>
                <w:color w:val="000000"/>
                <w:sz w:val="24"/>
                <w:szCs w:val="28"/>
              </w:rPr>
            </w:pPr>
            <w:r w:rsidRPr="007A4467">
              <w:rPr>
                <w:b/>
                <w:bCs/>
                <w:color w:val="000000"/>
                <w:sz w:val="24"/>
                <w:szCs w:val="28"/>
              </w:rPr>
              <w:t>Культура</w:t>
            </w:r>
          </w:p>
        </w:tc>
      </w:tr>
      <w:tr w:rsidR="00A80F82" w:rsidRPr="007A4467" w:rsidTr="007A4467">
        <w:trPr>
          <w:trHeight w:val="330"/>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Развитие материально – технической базы учреждений культуры</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9000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3000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3000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3000</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r>
      <w:tr w:rsidR="00A80F82" w:rsidRPr="007A4467" w:rsidTr="007A4467">
        <w:trPr>
          <w:trHeight w:val="1020"/>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Строительство помещения для культурно-массовой воспитательной работы, досуга и любительской деятельности – 120 м</w:t>
            </w:r>
            <w:r w:rsidRPr="007A4467">
              <w:rPr>
                <w:color w:val="000000"/>
                <w:sz w:val="24"/>
                <w:szCs w:val="28"/>
                <w:vertAlign w:val="superscript"/>
              </w:rPr>
              <w:t>2</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12600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12600</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r>
      <w:tr w:rsidR="00A80F82" w:rsidRPr="007A4467" w:rsidTr="007A4467">
        <w:trPr>
          <w:trHeight w:val="64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lastRenderedPageBreak/>
              <w:t>Реконструкция существующего здания ДК с увеличением мощности до 200 зрительских мест</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19700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19700</w:t>
            </w:r>
          </w:p>
        </w:tc>
      </w:tr>
      <w:tr w:rsidR="00A80F82" w:rsidRPr="007A4467" w:rsidTr="00A80F82">
        <w:trPr>
          <w:trHeight w:val="33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A80F82" w:rsidRPr="007A4467" w:rsidRDefault="00A80F82" w:rsidP="008675D2">
            <w:pPr>
              <w:widowControl/>
              <w:snapToGrid/>
              <w:jc w:val="center"/>
              <w:rPr>
                <w:b/>
                <w:bCs/>
                <w:color w:val="000000"/>
                <w:sz w:val="24"/>
                <w:szCs w:val="28"/>
              </w:rPr>
            </w:pPr>
            <w:r w:rsidRPr="007A4467">
              <w:rPr>
                <w:b/>
                <w:bCs/>
                <w:color w:val="000000"/>
                <w:sz w:val="24"/>
                <w:szCs w:val="28"/>
              </w:rPr>
              <w:t>Физическая культура и спорт</w:t>
            </w:r>
          </w:p>
        </w:tc>
      </w:tr>
      <w:tr w:rsidR="00A80F82" w:rsidRPr="007A4467" w:rsidTr="007A4467">
        <w:trPr>
          <w:trHeight w:val="70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Строительство помещения для физкультурно-оздоровительных занятий площадью не менее 190 м</w:t>
            </w:r>
            <w:r w:rsidRPr="007A4467">
              <w:rPr>
                <w:color w:val="000000"/>
                <w:sz w:val="24"/>
                <w:szCs w:val="28"/>
                <w:vertAlign w:val="superscript"/>
              </w:rPr>
              <w:t>2</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14600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14600</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r>
      <w:tr w:rsidR="00A80F82" w:rsidRPr="007A4467" w:rsidTr="007A4467">
        <w:trPr>
          <w:trHeight w:val="70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Строительство спортивных залов общего пользования площадью не менее 190 м</w:t>
            </w:r>
            <w:r w:rsidRPr="007A4467">
              <w:rPr>
                <w:color w:val="000000"/>
                <w:sz w:val="24"/>
                <w:szCs w:val="28"/>
                <w:vertAlign w:val="superscript"/>
              </w:rPr>
              <w:t>2</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22500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22500</w:t>
            </w:r>
          </w:p>
        </w:tc>
      </w:tr>
      <w:tr w:rsidR="00A80F82" w:rsidRPr="007A4467" w:rsidTr="007A4467">
        <w:trPr>
          <w:trHeight w:val="645"/>
        </w:trPr>
        <w:tc>
          <w:tcPr>
            <w:tcW w:w="18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Резервирование земельных участков для размещения спортивных сооружений</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330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50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50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50</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180</w:t>
            </w:r>
          </w:p>
        </w:tc>
      </w:tr>
      <w:tr w:rsidR="00A80F82" w:rsidRPr="007A4467" w:rsidTr="007A4467">
        <w:trPr>
          <w:trHeight w:val="330"/>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Строительство плоскостных спортивных сооружений</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4200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600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600</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600</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2400</w:t>
            </w:r>
          </w:p>
        </w:tc>
      </w:tr>
      <w:tr w:rsidR="00A80F82" w:rsidRPr="007A4467" w:rsidTr="007A4467">
        <w:trPr>
          <w:trHeight w:val="705"/>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left"/>
              <w:rPr>
                <w:color w:val="000000"/>
                <w:sz w:val="24"/>
                <w:szCs w:val="28"/>
              </w:rPr>
            </w:pPr>
            <w:r w:rsidRPr="007A4467">
              <w:rPr>
                <w:color w:val="000000"/>
                <w:sz w:val="24"/>
                <w:szCs w:val="28"/>
              </w:rPr>
              <w:t>Строительство спортивно-досугового центра общей площадью не менее 720 м</w:t>
            </w:r>
            <w:r w:rsidRPr="007A4467">
              <w:rPr>
                <w:color w:val="000000"/>
                <w:sz w:val="24"/>
                <w:szCs w:val="28"/>
                <w:vertAlign w:val="superscript"/>
              </w:rPr>
              <w:t>2</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46900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 </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46900</w:t>
            </w:r>
          </w:p>
        </w:tc>
      </w:tr>
      <w:tr w:rsidR="00A80F82" w:rsidRPr="007A4467" w:rsidTr="007A4467">
        <w:trPr>
          <w:trHeight w:val="330"/>
        </w:trPr>
        <w:tc>
          <w:tcPr>
            <w:tcW w:w="1833" w:type="pct"/>
            <w:tcBorders>
              <w:top w:val="nil"/>
              <w:left w:val="single" w:sz="8" w:space="0" w:color="auto"/>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bCs/>
                <w:color w:val="000000"/>
                <w:sz w:val="24"/>
                <w:szCs w:val="28"/>
              </w:rPr>
              <w:t>Всего</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449930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3050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3650</w:t>
            </w:r>
          </w:p>
        </w:tc>
        <w:tc>
          <w:tcPr>
            <w:tcW w:w="392"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3650</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13200</w:t>
            </w:r>
          </w:p>
        </w:tc>
        <w:tc>
          <w:tcPr>
            <w:tcW w:w="46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18100</w:t>
            </w:r>
          </w:p>
        </w:tc>
        <w:tc>
          <w:tcPr>
            <w:tcW w:w="533" w:type="pct"/>
            <w:tcBorders>
              <w:top w:val="nil"/>
              <w:left w:val="nil"/>
              <w:bottom w:val="single" w:sz="8" w:space="0" w:color="auto"/>
              <w:right w:val="single" w:sz="8" w:space="0" w:color="auto"/>
            </w:tcBorders>
            <w:shd w:val="clear" w:color="auto" w:fill="auto"/>
            <w:vAlign w:val="center"/>
            <w:hideMark/>
          </w:tcPr>
          <w:p w:rsidR="00A80F82" w:rsidRPr="007A4467" w:rsidRDefault="00A80F82" w:rsidP="008675D2">
            <w:pPr>
              <w:widowControl/>
              <w:snapToGrid/>
              <w:jc w:val="center"/>
              <w:rPr>
                <w:color w:val="000000"/>
                <w:sz w:val="24"/>
                <w:szCs w:val="28"/>
              </w:rPr>
            </w:pPr>
            <w:r w:rsidRPr="007A4467">
              <w:rPr>
                <w:color w:val="000000"/>
                <w:sz w:val="24"/>
                <w:szCs w:val="28"/>
              </w:rPr>
              <w:t>408280</w:t>
            </w:r>
          </w:p>
        </w:tc>
      </w:tr>
    </w:tbl>
    <w:p w:rsidR="007A4467" w:rsidRDefault="002A0344" w:rsidP="007A4467">
      <w:pPr>
        <w:pStyle w:val="af5"/>
        <w:spacing w:before="0" w:after="0"/>
        <w:ind w:firstLine="567"/>
        <w:jc w:val="both"/>
        <w:rPr>
          <w:sz w:val="28"/>
          <w:szCs w:val="28"/>
        </w:rPr>
      </w:pPr>
      <w:r w:rsidRPr="008675D2">
        <w:rPr>
          <w:sz w:val="28"/>
          <w:szCs w:val="28"/>
        </w:rPr>
        <w:t xml:space="preserve">Общая потребность в капитальных вложениях по муниципальному образованию </w:t>
      </w:r>
      <w:r w:rsidR="00692438" w:rsidRPr="008675D2">
        <w:rPr>
          <w:sz w:val="28"/>
          <w:szCs w:val="28"/>
        </w:rPr>
        <w:t>Калужское</w:t>
      </w:r>
      <w:r w:rsidRPr="008675D2">
        <w:rPr>
          <w:sz w:val="28"/>
          <w:szCs w:val="28"/>
        </w:rPr>
        <w:t xml:space="preserve"> сельское поселение составляет </w:t>
      </w:r>
      <w:r w:rsidR="00A80F82" w:rsidRPr="008675D2">
        <w:rPr>
          <w:color w:val="000000"/>
          <w:sz w:val="28"/>
          <w:szCs w:val="28"/>
        </w:rPr>
        <w:t xml:space="preserve">449930 </w:t>
      </w:r>
      <w:r w:rsidRPr="008675D2">
        <w:rPr>
          <w:sz w:val="28"/>
          <w:szCs w:val="28"/>
        </w:rPr>
        <w:t>тыс. рублей.</w:t>
      </w:r>
      <w:r w:rsidR="00B7545F" w:rsidRPr="008675D2">
        <w:rPr>
          <w:sz w:val="28"/>
          <w:szCs w:val="28"/>
        </w:rPr>
        <w:t xml:space="preserve"> </w:t>
      </w:r>
      <w:r w:rsidRPr="008675D2">
        <w:rPr>
          <w:sz w:val="28"/>
          <w:szCs w:val="28"/>
        </w:rPr>
        <w:t>Конкретные мероприятия Программы и объемы ее финансирования могут уточняться ежегодно при формировании проекта местного бюджета на соответствующий финансовый год.</w:t>
      </w:r>
    </w:p>
    <w:p w:rsidR="007A4467" w:rsidRDefault="007A4467" w:rsidP="007A4467">
      <w:pPr>
        <w:pStyle w:val="af5"/>
        <w:spacing w:before="0" w:after="0"/>
        <w:ind w:firstLine="567"/>
        <w:jc w:val="both"/>
        <w:rPr>
          <w:sz w:val="28"/>
          <w:szCs w:val="28"/>
        </w:rPr>
      </w:pPr>
    </w:p>
    <w:p w:rsidR="00B71DD9" w:rsidRPr="008675D2" w:rsidRDefault="002765A4" w:rsidP="007A4467">
      <w:pPr>
        <w:pStyle w:val="af5"/>
        <w:spacing w:before="0" w:after="0"/>
        <w:jc w:val="center"/>
        <w:rPr>
          <w:sz w:val="28"/>
          <w:szCs w:val="28"/>
        </w:rPr>
      </w:pPr>
      <w:r w:rsidRPr="008675D2">
        <w:rPr>
          <w:b/>
          <w:sz w:val="28"/>
          <w:szCs w:val="28"/>
        </w:rPr>
        <w:t>5</w:t>
      </w:r>
      <w:r w:rsidR="00B71DD9" w:rsidRPr="008675D2">
        <w:rPr>
          <w:b/>
          <w:sz w:val="28"/>
          <w:szCs w:val="28"/>
        </w:rPr>
        <w:t xml:space="preserve">. </w:t>
      </w:r>
      <w:r w:rsidR="00C7173F" w:rsidRPr="008675D2">
        <w:rPr>
          <w:b/>
          <w:sz w:val="28"/>
          <w:szCs w:val="28"/>
        </w:rPr>
        <w:t>Оценка эффективности мероприятий (инвестиционных проектов) по проектированию, строительству, реконструкции объектов социальной инфраструктуры поселения</w:t>
      </w:r>
    </w:p>
    <w:p w:rsidR="00694E22" w:rsidRPr="008675D2" w:rsidRDefault="00694E22" w:rsidP="008675D2">
      <w:pPr>
        <w:pStyle w:val="Default"/>
        <w:ind w:firstLine="709"/>
        <w:jc w:val="both"/>
        <w:rPr>
          <w:sz w:val="28"/>
          <w:szCs w:val="28"/>
        </w:rPr>
      </w:pPr>
    </w:p>
    <w:p w:rsidR="00694E22" w:rsidRPr="008675D2" w:rsidRDefault="00694E22" w:rsidP="007A4467">
      <w:pPr>
        <w:pStyle w:val="Default"/>
        <w:ind w:firstLine="567"/>
        <w:jc w:val="both"/>
        <w:rPr>
          <w:sz w:val="28"/>
          <w:szCs w:val="28"/>
        </w:rPr>
      </w:pPr>
      <w:r w:rsidRPr="008675D2">
        <w:rPr>
          <w:sz w:val="28"/>
          <w:szCs w:val="28"/>
        </w:rPr>
        <w:t xml:space="preserve">Реализация программных мероприятий в соответствии с намеченными целями и задачами обеспечит увеличение численности населения </w:t>
      </w:r>
      <w:r w:rsidR="00692438" w:rsidRPr="008675D2">
        <w:rPr>
          <w:sz w:val="28"/>
          <w:szCs w:val="28"/>
        </w:rPr>
        <w:t>Калужского</w:t>
      </w:r>
      <w:r w:rsidR="00E01FEC" w:rsidRPr="008675D2">
        <w:rPr>
          <w:sz w:val="28"/>
          <w:szCs w:val="28"/>
        </w:rPr>
        <w:t xml:space="preserve"> сельского</w:t>
      </w:r>
      <w:r w:rsidRPr="008675D2">
        <w:rPr>
          <w:sz w:val="28"/>
          <w:szCs w:val="28"/>
        </w:rPr>
        <w:t xml:space="preserve"> поселения, также за счет миграционного прироста. Успешная реализации демографической политики на территории </w:t>
      </w:r>
      <w:r w:rsidR="002B412A" w:rsidRPr="008675D2">
        <w:rPr>
          <w:sz w:val="28"/>
          <w:szCs w:val="28"/>
        </w:rPr>
        <w:t>сельского поселения</w:t>
      </w:r>
      <w:r w:rsidRPr="008675D2">
        <w:rPr>
          <w:sz w:val="28"/>
          <w:szCs w:val="28"/>
        </w:rPr>
        <w:t xml:space="preserve"> будет способствовать росту продолжительности жизни населения и снижению уровня смертности населения. </w:t>
      </w:r>
    </w:p>
    <w:p w:rsidR="00694E22" w:rsidRPr="008675D2" w:rsidRDefault="00694E22" w:rsidP="007A4467">
      <w:pPr>
        <w:pStyle w:val="Default"/>
        <w:ind w:firstLine="567"/>
        <w:jc w:val="both"/>
        <w:rPr>
          <w:sz w:val="28"/>
          <w:szCs w:val="28"/>
        </w:rPr>
      </w:pPr>
      <w:r w:rsidRPr="008675D2">
        <w:rPr>
          <w:sz w:val="28"/>
          <w:szCs w:val="28"/>
        </w:rPr>
        <w:t xml:space="preserve">Реализация программных мероприятий позволит достичь следующих уровней обеспеченности объектами местного значения населения </w:t>
      </w:r>
      <w:r w:rsidR="00692438" w:rsidRPr="008675D2">
        <w:rPr>
          <w:sz w:val="28"/>
          <w:szCs w:val="28"/>
        </w:rPr>
        <w:t>Калужского</w:t>
      </w:r>
      <w:r w:rsidR="00144E50" w:rsidRPr="008675D2">
        <w:rPr>
          <w:color w:val="000000" w:themeColor="text1"/>
          <w:sz w:val="28"/>
          <w:szCs w:val="28"/>
        </w:rPr>
        <w:t xml:space="preserve"> сельского поселения</w:t>
      </w:r>
      <w:r w:rsidRPr="008675D2">
        <w:rPr>
          <w:sz w:val="28"/>
          <w:szCs w:val="28"/>
        </w:rPr>
        <w:t xml:space="preserve">: </w:t>
      </w:r>
    </w:p>
    <w:p w:rsidR="00694E22" w:rsidRPr="008675D2" w:rsidRDefault="00694E22" w:rsidP="007A4467">
      <w:pPr>
        <w:pStyle w:val="Default"/>
        <w:ind w:firstLine="567"/>
        <w:jc w:val="both"/>
        <w:rPr>
          <w:sz w:val="28"/>
          <w:szCs w:val="28"/>
        </w:rPr>
      </w:pPr>
      <w:r w:rsidRPr="008675D2">
        <w:rPr>
          <w:sz w:val="28"/>
          <w:szCs w:val="28"/>
        </w:rPr>
        <w:t xml:space="preserve">- проектируемая жилая застройка будет обеспечена учреждениями общего и дошкольного образования в нормативном радиусе доступности таких учреждений и нормативным количеством мест. </w:t>
      </w:r>
    </w:p>
    <w:p w:rsidR="00694E22" w:rsidRPr="008675D2" w:rsidRDefault="00694E22" w:rsidP="007A4467">
      <w:pPr>
        <w:pStyle w:val="Default"/>
        <w:ind w:firstLine="567"/>
        <w:jc w:val="both"/>
        <w:rPr>
          <w:sz w:val="28"/>
          <w:szCs w:val="28"/>
        </w:rPr>
      </w:pPr>
      <w:r w:rsidRPr="008675D2">
        <w:rPr>
          <w:sz w:val="28"/>
          <w:szCs w:val="28"/>
        </w:rPr>
        <w:t xml:space="preserve">- увеличение числа </w:t>
      </w:r>
      <w:r w:rsidR="007A4467" w:rsidRPr="008675D2">
        <w:rPr>
          <w:sz w:val="28"/>
          <w:szCs w:val="28"/>
        </w:rPr>
        <w:t>населения,</w:t>
      </w:r>
      <w:r w:rsidRPr="008675D2">
        <w:rPr>
          <w:sz w:val="28"/>
          <w:szCs w:val="28"/>
        </w:rPr>
        <w:t xml:space="preserve"> занимающихся спорта, путем увеличения видов спорта, располагаемых на специализированных объектах; </w:t>
      </w:r>
    </w:p>
    <w:p w:rsidR="00694E22" w:rsidRPr="008675D2" w:rsidRDefault="00694E22" w:rsidP="007A4467">
      <w:pPr>
        <w:pStyle w:val="Default"/>
        <w:ind w:firstLine="567"/>
        <w:jc w:val="both"/>
        <w:rPr>
          <w:sz w:val="28"/>
          <w:szCs w:val="28"/>
        </w:rPr>
      </w:pPr>
      <w:r w:rsidRPr="008675D2">
        <w:rPr>
          <w:sz w:val="28"/>
          <w:szCs w:val="28"/>
        </w:rPr>
        <w:t xml:space="preserve">- расширение возможностей для культурно-духовного развития жителей </w:t>
      </w:r>
      <w:r w:rsidR="002B412A" w:rsidRPr="008675D2">
        <w:rPr>
          <w:sz w:val="28"/>
          <w:szCs w:val="28"/>
        </w:rPr>
        <w:t>сельского поселения</w:t>
      </w:r>
      <w:r w:rsidRPr="008675D2">
        <w:rPr>
          <w:sz w:val="28"/>
          <w:szCs w:val="28"/>
        </w:rPr>
        <w:t xml:space="preserve">; </w:t>
      </w:r>
    </w:p>
    <w:p w:rsidR="00694E22" w:rsidRPr="008675D2" w:rsidRDefault="00694E22" w:rsidP="007A4467">
      <w:pPr>
        <w:pStyle w:val="Default"/>
        <w:ind w:firstLine="567"/>
        <w:jc w:val="both"/>
        <w:rPr>
          <w:sz w:val="28"/>
          <w:szCs w:val="28"/>
        </w:rPr>
      </w:pPr>
      <w:r w:rsidRPr="008675D2">
        <w:rPr>
          <w:sz w:val="28"/>
          <w:szCs w:val="28"/>
        </w:rPr>
        <w:lastRenderedPageBreak/>
        <w:t>- совершенствование организационно-экономического потенциала здравоохранения, усиление профилактической составляющей в здравоохранении.</w:t>
      </w:r>
    </w:p>
    <w:p w:rsidR="00694E22" w:rsidRPr="008675D2" w:rsidRDefault="00694E22" w:rsidP="007A4467">
      <w:pPr>
        <w:widowControl/>
        <w:snapToGrid/>
        <w:ind w:firstLine="567"/>
        <w:rPr>
          <w:sz w:val="28"/>
          <w:szCs w:val="28"/>
        </w:rPr>
      </w:pPr>
      <w:r w:rsidRPr="008675D2">
        <w:rPr>
          <w:sz w:val="28"/>
          <w:szCs w:val="28"/>
        </w:rPr>
        <w:t xml:space="preserve">Реализация программных мероприятий обеспечит повышение уровня жизни населения </w:t>
      </w:r>
      <w:r w:rsidR="002B412A" w:rsidRPr="008675D2">
        <w:rPr>
          <w:sz w:val="28"/>
          <w:szCs w:val="28"/>
        </w:rPr>
        <w:t>сельского поселения</w:t>
      </w:r>
      <w:r w:rsidRPr="008675D2">
        <w:rPr>
          <w:sz w:val="28"/>
          <w:szCs w:val="28"/>
        </w:rPr>
        <w:t>, повышение уровня благоустройства территорий, создания комфортных и безопасных условий проживания, развития общественной инфраструктуры.</w:t>
      </w:r>
    </w:p>
    <w:p w:rsidR="00070EE1" w:rsidRPr="008675D2" w:rsidRDefault="00070EE1" w:rsidP="007A4467">
      <w:pPr>
        <w:widowControl/>
        <w:snapToGrid/>
        <w:ind w:firstLine="567"/>
        <w:rPr>
          <w:sz w:val="28"/>
          <w:szCs w:val="28"/>
        </w:rPr>
      </w:pPr>
    </w:p>
    <w:p w:rsidR="00070EE1" w:rsidRPr="008675D2" w:rsidRDefault="00070EE1" w:rsidP="007A4467">
      <w:pPr>
        <w:widowControl/>
        <w:snapToGrid/>
        <w:ind w:firstLine="567"/>
        <w:rPr>
          <w:sz w:val="28"/>
          <w:szCs w:val="28"/>
        </w:rPr>
      </w:pPr>
      <w:r w:rsidRPr="008675D2">
        <w:rPr>
          <w:sz w:val="28"/>
          <w:szCs w:val="28"/>
        </w:rPr>
        <w:t>Таблица</w:t>
      </w:r>
      <w:r w:rsidR="000A13EA" w:rsidRPr="008675D2">
        <w:rPr>
          <w:sz w:val="28"/>
          <w:szCs w:val="28"/>
        </w:rPr>
        <w:t xml:space="preserve"> </w:t>
      </w:r>
      <w:r w:rsidR="003F4EC8" w:rsidRPr="008675D2">
        <w:rPr>
          <w:sz w:val="28"/>
          <w:szCs w:val="28"/>
        </w:rPr>
        <w:t>23</w:t>
      </w:r>
    </w:p>
    <w:p w:rsidR="00070EE1" w:rsidRPr="008675D2" w:rsidRDefault="00EC2797" w:rsidP="008675D2">
      <w:pPr>
        <w:widowControl/>
        <w:snapToGrid/>
        <w:ind w:firstLine="709"/>
        <w:jc w:val="center"/>
        <w:rPr>
          <w:sz w:val="28"/>
          <w:szCs w:val="28"/>
        </w:rPr>
      </w:pPr>
      <w:r w:rsidRPr="008675D2">
        <w:rPr>
          <w:sz w:val="28"/>
          <w:szCs w:val="28"/>
        </w:rPr>
        <w:t>Целевые индикаторы П</w:t>
      </w:r>
      <w:r w:rsidR="00070EE1" w:rsidRPr="008675D2">
        <w:rPr>
          <w:sz w:val="28"/>
          <w:szCs w:val="28"/>
        </w:rPr>
        <w:t>рограммы</w:t>
      </w:r>
    </w:p>
    <w:tbl>
      <w:tblPr>
        <w:tblStyle w:val="affa"/>
        <w:tblW w:w="9634" w:type="dxa"/>
        <w:tblLook w:val="04A0" w:firstRow="1" w:lastRow="0" w:firstColumn="1" w:lastColumn="0" w:noHBand="0" w:noVBand="1"/>
      </w:tblPr>
      <w:tblGrid>
        <w:gridCol w:w="846"/>
        <w:gridCol w:w="3827"/>
        <w:gridCol w:w="4961"/>
      </w:tblGrid>
      <w:tr w:rsidR="00070EE1" w:rsidRPr="007A4467" w:rsidTr="007A4467">
        <w:trPr>
          <w:trHeight w:val="1490"/>
        </w:trPr>
        <w:tc>
          <w:tcPr>
            <w:tcW w:w="846" w:type="dxa"/>
            <w:vAlign w:val="center"/>
          </w:tcPr>
          <w:p w:rsidR="007A4467" w:rsidRDefault="00070EE1" w:rsidP="007A4467">
            <w:pPr>
              <w:widowControl/>
              <w:snapToGrid/>
              <w:jc w:val="center"/>
              <w:rPr>
                <w:sz w:val="24"/>
                <w:szCs w:val="24"/>
              </w:rPr>
            </w:pPr>
            <w:r w:rsidRPr="007A4467">
              <w:rPr>
                <w:sz w:val="24"/>
                <w:szCs w:val="24"/>
              </w:rPr>
              <w:t>№</w:t>
            </w:r>
            <w:r w:rsidR="007A4467">
              <w:rPr>
                <w:sz w:val="24"/>
                <w:szCs w:val="24"/>
              </w:rPr>
              <w:t xml:space="preserve"> </w:t>
            </w:r>
          </w:p>
          <w:p w:rsidR="00070EE1" w:rsidRPr="007A4467" w:rsidRDefault="007A4467" w:rsidP="007A4467">
            <w:pPr>
              <w:widowControl/>
              <w:snapToGrid/>
              <w:jc w:val="center"/>
              <w:rPr>
                <w:sz w:val="24"/>
                <w:szCs w:val="24"/>
              </w:rPr>
            </w:pPr>
            <w:r>
              <w:rPr>
                <w:sz w:val="24"/>
                <w:szCs w:val="24"/>
              </w:rPr>
              <w:t>п/п</w:t>
            </w:r>
          </w:p>
        </w:tc>
        <w:tc>
          <w:tcPr>
            <w:tcW w:w="3827" w:type="dxa"/>
            <w:vAlign w:val="center"/>
          </w:tcPr>
          <w:p w:rsidR="00544463" w:rsidRPr="007A4467" w:rsidRDefault="00070EE1" w:rsidP="008675D2">
            <w:pPr>
              <w:widowControl/>
              <w:snapToGrid/>
              <w:jc w:val="center"/>
              <w:rPr>
                <w:sz w:val="24"/>
                <w:szCs w:val="24"/>
              </w:rPr>
            </w:pPr>
            <w:r w:rsidRPr="007A4467">
              <w:rPr>
                <w:sz w:val="24"/>
                <w:szCs w:val="24"/>
              </w:rPr>
              <w:t>Мероприятия по проектированию, строительству и реконструкции</w:t>
            </w:r>
            <w:r w:rsidR="00544463" w:rsidRPr="007A4467">
              <w:rPr>
                <w:sz w:val="24"/>
                <w:szCs w:val="24"/>
              </w:rPr>
              <w:t xml:space="preserve"> (капитальному ремонту)</w:t>
            </w:r>
          </w:p>
          <w:p w:rsidR="00070EE1" w:rsidRPr="007A4467" w:rsidRDefault="00070EE1" w:rsidP="008675D2">
            <w:pPr>
              <w:widowControl/>
              <w:snapToGrid/>
              <w:jc w:val="center"/>
              <w:rPr>
                <w:sz w:val="24"/>
                <w:szCs w:val="24"/>
              </w:rPr>
            </w:pPr>
            <w:r w:rsidRPr="007A4467">
              <w:rPr>
                <w:sz w:val="24"/>
                <w:szCs w:val="24"/>
              </w:rPr>
              <w:t xml:space="preserve"> объектов социальной инфраструктуры</w:t>
            </w:r>
          </w:p>
        </w:tc>
        <w:tc>
          <w:tcPr>
            <w:tcW w:w="4961" w:type="dxa"/>
            <w:vAlign w:val="center"/>
          </w:tcPr>
          <w:p w:rsidR="00070EE1" w:rsidRPr="007A4467" w:rsidRDefault="00070EE1" w:rsidP="008675D2">
            <w:pPr>
              <w:widowControl/>
              <w:snapToGrid/>
              <w:jc w:val="center"/>
              <w:rPr>
                <w:sz w:val="24"/>
                <w:szCs w:val="24"/>
              </w:rPr>
            </w:pPr>
            <w:r w:rsidRPr="007A4467">
              <w:rPr>
                <w:sz w:val="24"/>
                <w:szCs w:val="24"/>
              </w:rPr>
              <w:t xml:space="preserve">Достижение расчетного уровня обеспеченности населения </w:t>
            </w:r>
            <w:r w:rsidR="00C07FE9" w:rsidRPr="007A4467">
              <w:rPr>
                <w:sz w:val="24"/>
                <w:szCs w:val="24"/>
              </w:rPr>
              <w:t>поселения</w:t>
            </w:r>
            <w:r w:rsidRPr="007A4467">
              <w:rPr>
                <w:sz w:val="24"/>
                <w:szCs w:val="24"/>
              </w:rPr>
              <w:t xml:space="preserve"> услугами</w:t>
            </w:r>
          </w:p>
        </w:tc>
      </w:tr>
      <w:tr w:rsidR="00070EE1" w:rsidRPr="007A4467" w:rsidTr="00070EE1">
        <w:tc>
          <w:tcPr>
            <w:tcW w:w="9634" w:type="dxa"/>
            <w:gridSpan w:val="3"/>
            <w:vAlign w:val="center"/>
          </w:tcPr>
          <w:p w:rsidR="00070EE1" w:rsidRPr="007A4467" w:rsidRDefault="00070EE1" w:rsidP="008675D2">
            <w:pPr>
              <w:widowControl/>
              <w:snapToGrid/>
              <w:jc w:val="center"/>
              <w:rPr>
                <w:sz w:val="24"/>
                <w:szCs w:val="24"/>
              </w:rPr>
            </w:pPr>
            <w:r w:rsidRPr="007A4467">
              <w:rPr>
                <w:sz w:val="24"/>
                <w:szCs w:val="24"/>
              </w:rPr>
              <w:t>Объекты в области развития здравоохранения</w:t>
            </w:r>
          </w:p>
        </w:tc>
      </w:tr>
      <w:tr w:rsidR="001B301C" w:rsidRPr="007A4467" w:rsidTr="009D7799">
        <w:trPr>
          <w:trHeight w:val="977"/>
        </w:trPr>
        <w:tc>
          <w:tcPr>
            <w:tcW w:w="846" w:type="dxa"/>
            <w:vAlign w:val="center"/>
          </w:tcPr>
          <w:p w:rsidR="001B301C" w:rsidRPr="007A4467" w:rsidRDefault="001B301C" w:rsidP="008675D2">
            <w:pPr>
              <w:widowControl/>
              <w:snapToGrid/>
              <w:jc w:val="center"/>
              <w:rPr>
                <w:sz w:val="24"/>
                <w:szCs w:val="24"/>
              </w:rPr>
            </w:pPr>
            <w:r w:rsidRPr="007A4467">
              <w:rPr>
                <w:sz w:val="24"/>
                <w:szCs w:val="24"/>
              </w:rPr>
              <w:t>1</w:t>
            </w:r>
          </w:p>
        </w:tc>
        <w:tc>
          <w:tcPr>
            <w:tcW w:w="3827" w:type="dxa"/>
            <w:vAlign w:val="bottom"/>
          </w:tcPr>
          <w:p w:rsidR="001B301C" w:rsidRPr="007A4467" w:rsidRDefault="001B301C" w:rsidP="008675D2">
            <w:pPr>
              <w:widowControl/>
              <w:snapToGrid/>
              <w:jc w:val="left"/>
              <w:rPr>
                <w:color w:val="000000"/>
                <w:sz w:val="24"/>
                <w:szCs w:val="24"/>
              </w:rPr>
            </w:pPr>
            <w:r w:rsidRPr="007A4467">
              <w:rPr>
                <w:sz w:val="24"/>
                <w:szCs w:val="24"/>
              </w:rPr>
              <w:t>Строительство в ст-це Калужской амбулатории на 45 посещений в смену</w:t>
            </w:r>
          </w:p>
        </w:tc>
        <w:tc>
          <w:tcPr>
            <w:tcW w:w="4961" w:type="dxa"/>
            <w:vMerge w:val="restart"/>
            <w:vAlign w:val="center"/>
          </w:tcPr>
          <w:p w:rsidR="001B301C" w:rsidRPr="007A4467" w:rsidRDefault="001B301C" w:rsidP="008675D2">
            <w:pPr>
              <w:widowControl/>
              <w:snapToGrid/>
              <w:rPr>
                <w:sz w:val="24"/>
                <w:szCs w:val="24"/>
              </w:rPr>
            </w:pPr>
            <w:r w:rsidRPr="007A4467">
              <w:rPr>
                <w:sz w:val="24"/>
                <w:szCs w:val="24"/>
              </w:rPr>
              <w:t>Обеспечение выполнения стандартов качества и доступности медицинской помощи на основе модернизации системы здравоохранения;</w:t>
            </w:r>
          </w:p>
          <w:p w:rsidR="001B301C" w:rsidRPr="007A4467" w:rsidRDefault="001B301C" w:rsidP="008675D2">
            <w:pPr>
              <w:widowControl/>
              <w:snapToGrid/>
              <w:rPr>
                <w:sz w:val="24"/>
                <w:szCs w:val="24"/>
              </w:rPr>
            </w:pPr>
            <w:r w:rsidRPr="007A4467">
              <w:rPr>
                <w:sz w:val="24"/>
                <w:szCs w:val="24"/>
              </w:rPr>
              <w:t>Совершенствование организационно-экономического потенциала здравоохранения; усиление профилактической составляющей в здравоохранении.</w:t>
            </w:r>
          </w:p>
        </w:tc>
      </w:tr>
      <w:tr w:rsidR="001B301C" w:rsidRPr="007A4467" w:rsidTr="009D7799">
        <w:trPr>
          <w:trHeight w:val="977"/>
        </w:trPr>
        <w:tc>
          <w:tcPr>
            <w:tcW w:w="846" w:type="dxa"/>
            <w:vAlign w:val="center"/>
          </w:tcPr>
          <w:p w:rsidR="001B301C" w:rsidRPr="007A4467" w:rsidRDefault="001B301C" w:rsidP="008675D2">
            <w:pPr>
              <w:widowControl/>
              <w:snapToGrid/>
              <w:jc w:val="center"/>
              <w:rPr>
                <w:sz w:val="24"/>
                <w:szCs w:val="24"/>
              </w:rPr>
            </w:pPr>
            <w:r w:rsidRPr="007A4467">
              <w:rPr>
                <w:sz w:val="24"/>
                <w:szCs w:val="24"/>
              </w:rPr>
              <w:t>2</w:t>
            </w:r>
          </w:p>
        </w:tc>
        <w:tc>
          <w:tcPr>
            <w:tcW w:w="3827" w:type="dxa"/>
            <w:vAlign w:val="center"/>
          </w:tcPr>
          <w:p w:rsidR="001B301C" w:rsidRPr="007A4467" w:rsidRDefault="001B301C" w:rsidP="008675D2">
            <w:pPr>
              <w:widowControl/>
              <w:snapToGrid/>
              <w:jc w:val="left"/>
              <w:rPr>
                <w:color w:val="000000"/>
                <w:sz w:val="24"/>
                <w:szCs w:val="24"/>
              </w:rPr>
            </w:pPr>
            <w:r w:rsidRPr="007A4467">
              <w:rPr>
                <w:sz w:val="24"/>
                <w:szCs w:val="24"/>
              </w:rPr>
              <w:t>Строительство аптек общей торговой площадью не менее 35 м²</w:t>
            </w:r>
          </w:p>
        </w:tc>
        <w:tc>
          <w:tcPr>
            <w:tcW w:w="4961" w:type="dxa"/>
            <w:vMerge/>
            <w:vAlign w:val="center"/>
          </w:tcPr>
          <w:p w:rsidR="001B301C" w:rsidRPr="007A4467" w:rsidRDefault="001B301C" w:rsidP="008675D2">
            <w:pPr>
              <w:widowControl/>
              <w:snapToGrid/>
              <w:rPr>
                <w:sz w:val="24"/>
                <w:szCs w:val="24"/>
              </w:rPr>
            </w:pPr>
          </w:p>
        </w:tc>
      </w:tr>
      <w:tr w:rsidR="001B301C" w:rsidRPr="007A4467" w:rsidTr="00070EE1">
        <w:tc>
          <w:tcPr>
            <w:tcW w:w="9634" w:type="dxa"/>
            <w:gridSpan w:val="3"/>
            <w:vAlign w:val="center"/>
          </w:tcPr>
          <w:p w:rsidR="001B301C" w:rsidRPr="007A4467" w:rsidRDefault="001B301C" w:rsidP="008675D2">
            <w:pPr>
              <w:widowControl/>
              <w:snapToGrid/>
              <w:jc w:val="center"/>
              <w:rPr>
                <w:sz w:val="24"/>
                <w:szCs w:val="24"/>
              </w:rPr>
            </w:pPr>
            <w:r w:rsidRPr="007A4467">
              <w:rPr>
                <w:sz w:val="24"/>
                <w:szCs w:val="24"/>
              </w:rPr>
              <w:t>Объекты в области образования</w:t>
            </w:r>
          </w:p>
        </w:tc>
      </w:tr>
      <w:tr w:rsidR="001B301C" w:rsidRPr="007A4467" w:rsidTr="008675D2">
        <w:trPr>
          <w:trHeight w:val="700"/>
        </w:trPr>
        <w:tc>
          <w:tcPr>
            <w:tcW w:w="846" w:type="dxa"/>
            <w:vAlign w:val="center"/>
          </w:tcPr>
          <w:p w:rsidR="001B301C" w:rsidRPr="007A4467" w:rsidRDefault="001B301C" w:rsidP="008675D2">
            <w:pPr>
              <w:widowControl/>
              <w:snapToGrid/>
              <w:jc w:val="center"/>
              <w:rPr>
                <w:sz w:val="24"/>
                <w:szCs w:val="24"/>
              </w:rPr>
            </w:pPr>
            <w:r w:rsidRPr="007A4467">
              <w:rPr>
                <w:sz w:val="24"/>
                <w:szCs w:val="24"/>
              </w:rPr>
              <w:t>1</w:t>
            </w:r>
          </w:p>
        </w:tc>
        <w:tc>
          <w:tcPr>
            <w:tcW w:w="3827" w:type="dxa"/>
            <w:vAlign w:val="bottom"/>
          </w:tcPr>
          <w:p w:rsidR="001B301C" w:rsidRPr="007A4467" w:rsidRDefault="001B301C" w:rsidP="008675D2">
            <w:pPr>
              <w:widowControl/>
              <w:snapToGrid/>
              <w:jc w:val="left"/>
              <w:rPr>
                <w:color w:val="000000"/>
                <w:sz w:val="24"/>
                <w:szCs w:val="24"/>
              </w:rPr>
            </w:pPr>
            <w:r w:rsidRPr="007A4467">
              <w:rPr>
                <w:color w:val="000000"/>
                <w:sz w:val="24"/>
                <w:szCs w:val="24"/>
              </w:rPr>
              <w:t>Строительство детского сада на 75 мест в ст-це Калужской</w:t>
            </w:r>
          </w:p>
        </w:tc>
        <w:tc>
          <w:tcPr>
            <w:tcW w:w="4961" w:type="dxa"/>
            <w:vMerge w:val="restart"/>
            <w:vAlign w:val="center"/>
          </w:tcPr>
          <w:p w:rsidR="001B301C" w:rsidRPr="007A4467" w:rsidRDefault="001B301C" w:rsidP="008675D2">
            <w:pPr>
              <w:widowControl/>
              <w:snapToGrid/>
              <w:rPr>
                <w:sz w:val="24"/>
                <w:szCs w:val="24"/>
              </w:rPr>
            </w:pPr>
            <w:r w:rsidRPr="007A4467">
              <w:rPr>
                <w:sz w:val="24"/>
                <w:szCs w:val="24"/>
              </w:rPr>
              <w:t>Повышение доступности и качества услуг образования сельского поселения за счёт ввода в эксплуатацию новых объектов;</w:t>
            </w:r>
          </w:p>
          <w:p w:rsidR="001B301C" w:rsidRPr="007A4467" w:rsidRDefault="001B301C" w:rsidP="008675D2">
            <w:pPr>
              <w:widowControl/>
              <w:snapToGrid/>
              <w:rPr>
                <w:sz w:val="24"/>
                <w:szCs w:val="24"/>
              </w:rPr>
            </w:pPr>
            <w:r w:rsidRPr="007A4467">
              <w:rPr>
                <w:sz w:val="24"/>
                <w:szCs w:val="24"/>
              </w:rPr>
              <w:t>Удовлетворение потребности населения в услугах дошкольного образования;</w:t>
            </w:r>
          </w:p>
          <w:p w:rsidR="001B301C" w:rsidRPr="007A4467" w:rsidRDefault="001B301C" w:rsidP="008675D2">
            <w:pPr>
              <w:widowControl/>
              <w:snapToGrid/>
              <w:rPr>
                <w:sz w:val="24"/>
                <w:szCs w:val="24"/>
              </w:rPr>
            </w:pPr>
            <w:r w:rsidRPr="007A4467">
              <w:rPr>
                <w:sz w:val="24"/>
                <w:szCs w:val="24"/>
              </w:rPr>
              <w:t>Обновление материально-технической базы объектов сферы образования и обеспечение их современными информационными ресурсами;</w:t>
            </w:r>
          </w:p>
          <w:p w:rsidR="001B301C" w:rsidRPr="007A4467" w:rsidRDefault="001B301C" w:rsidP="008675D2">
            <w:pPr>
              <w:widowControl/>
              <w:snapToGrid/>
              <w:rPr>
                <w:sz w:val="24"/>
                <w:szCs w:val="24"/>
              </w:rPr>
            </w:pPr>
            <w:r w:rsidRPr="007A4467">
              <w:rPr>
                <w:sz w:val="24"/>
                <w:szCs w:val="24"/>
              </w:rPr>
              <w:t>Внедрение федеральных государственных образовательных стандартов.</w:t>
            </w:r>
          </w:p>
        </w:tc>
      </w:tr>
      <w:tr w:rsidR="001B301C" w:rsidRPr="007A4467" w:rsidTr="00C07FE9">
        <w:trPr>
          <w:trHeight w:val="710"/>
        </w:trPr>
        <w:tc>
          <w:tcPr>
            <w:tcW w:w="846" w:type="dxa"/>
            <w:vAlign w:val="center"/>
          </w:tcPr>
          <w:p w:rsidR="001B301C" w:rsidRPr="007A4467" w:rsidRDefault="001B301C" w:rsidP="008675D2">
            <w:pPr>
              <w:widowControl/>
              <w:snapToGrid/>
              <w:jc w:val="center"/>
              <w:rPr>
                <w:sz w:val="24"/>
                <w:szCs w:val="24"/>
              </w:rPr>
            </w:pPr>
            <w:r w:rsidRPr="007A4467">
              <w:rPr>
                <w:sz w:val="24"/>
                <w:szCs w:val="24"/>
              </w:rPr>
              <w:t>2</w:t>
            </w:r>
          </w:p>
        </w:tc>
        <w:tc>
          <w:tcPr>
            <w:tcW w:w="3827" w:type="dxa"/>
            <w:vAlign w:val="center"/>
          </w:tcPr>
          <w:p w:rsidR="001B301C" w:rsidRPr="007A4467" w:rsidRDefault="001B301C" w:rsidP="008675D2">
            <w:pPr>
              <w:widowControl/>
              <w:snapToGrid/>
              <w:jc w:val="left"/>
              <w:rPr>
                <w:color w:val="000000"/>
                <w:sz w:val="24"/>
                <w:szCs w:val="24"/>
              </w:rPr>
            </w:pPr>
            <w:r w:rsidRPr="007A4467">
              <w:rPr>
                <w:color w:val="000000"/>
                <w:sz w:val="24"/>
                <w:szCs w:val="24"/>
              </w:rPr>
              <w:t>Перепрофилирование существующего здания школы в ст-це Калужской в детский сад на 75 мест с центром развития ребенка</w:t>
            </w:r>
          </w:p>
        </w:tc>
        <w:tc>
          <w:tcPr>
            <w:tcW w:w="4961" w:type="dxa"/>
            <w:vMerge/>
            <w:vAlign w:val="center"/>
          </w:tcPr>
          <w:p w:rsidR="001B301C" w:rsidRPr="007A4467" w:rsidRDefault="001B301C" w:rsidP="008675D2">
            <w:pPr>
              <w:widowControl/>
              <w:snapToGrid/>
              <w:jc w:val="center"/>
              <w:rPr>
                <w:sz w:val="24"/>
                <w:szCs w:val="24"/>
              </w:rPr>
            </w:pPr>
          </w:p>
        </w:tc>
      </w:tr>
      <w:tr w:rsidR="001B301C" w:rsidRPr="007A4467" w:rsidTr="008675D2">
        <w:trPr>
          <w:trHeight w:val="679"/>
        </w:trPr>
        <w:tc>
          <w:tcPr>
            <w:tcW w:w="846" w:type="dxa"/>
            <w:vAlign w:val="center"/>
          </w:tcPr>
          <w:p w:rsidR="001B301C" w:rsidRPr="007A4467" w:rsidRDefault="001B301C" w:rsidP="008675D2">
            <w:pPr>
              <w:widowControl/>
              <w:snapToGrid/>
              <w:jc w:val="center"/>
              <w:rPr>
                <w:sz w:val="24"/>
                <w:szCs w:val="24"/>
              </w:rPr>
            </w:pPr>
            <w:r w:rsidRPr="007A4467">
              <w:rPr>
                <w:sz w:val="24"/>
                <w:szCs w:val="24"/>
              </w:rPr>
              <w:t>3</w:t>
            </w:r>
          </w:p>
        </w:tc>
        <w:tc>
          <w:tcPr>
            <w:tcW w:w="3827" w:type="dxa"/>
            <w:vAlign w:val="bottom"/>
          </w:tcPr>
          <w:p w:rsidR="001B301C" w:rsidRPr="007A4467" w:rsidRDefault="001B301C" w:rsidP="008675D2">
            <w:pPr>
              <w:widowControl/>
              <w:snapToGrid/>
              <w:jc w:val="left"/>
              <w:rPr>
                <w:color w:val="000000"/>
                <w:sz w:val="24"/>
                <w:szCs w:val="24"/>
              </w:rPr>
            </w:pPr>
            <w:r w:rsidRPr="007A4467">
              <w:rPr>
                <w:color w:val="000000"/>
                <w:sz w:val="24"/>
                <w:szCs w:val="24"/>
              </w:rPr>
              <w:t>Строительство школы ст-це Калужской на 280 мест</w:t>
            </w:r>
          </w:p>
        </w:tc>
        <w:tc>
          <w:tcPr>
            <w:tcW w:w="4961" w:type="dxa"/>
            <w:vMerge/>
            <w:vAlign w:val="center"/>
          </w:tcPr>
          <w:p w:rsidR="001B301C" w:rsidRPr="007A4467" w:rsidRDefault="001B301C" w:rsidP="008675D2">
            <w:pPr>
              <w:widowControl/>
              <w:snapToGrid/>
              <w:jc w:val="center"/>
              <w:rPr>
                <w:sz w:val="24"/>
                <w:szCs w:val="24"/>
              </w:rPr>
            </w:pPr>
          </w:p>
        </w:tc>
      </w:tr>
      <w:tr w:rsidR="001B301C" w:rsidRPr="007A4467" w:rsidTr="008675D2">
        <w:trPr>
          <w:trHeight w:val="952"/>
        </w:trPr>
        <w:tc>
          <w:tcPr>
            <w:tcW w:w="846" w:type="dxa"/>
            <w:vAlign w:val="center"/>
          </w:tcPr>
          <w:p w:rsidR="001B301C" w:rsidRPr="007A4467" w:rsidRDefault="001B301C" w:rsidP="008675D2">
            <w:pPr>
              <w:widowControl/>
              <w:snapToGrid/>
              <w:jc w:val="center"/>
              <w:rPr>
                <w:sz w:val="24"/>
                <w:szCs w:val="24"/>
              </w:rPr>
            </w:pPr>
            <w:r w:rsidRPr="007A4467">
              <w:rPr>
                <w:sz w:val="24"/>
                <w:szCs w:val="24"/>
              </w:rPr>
              <w:t>4</w:t>
            </w:r>
          </w:p>
        </w:tc>
        <w:tc>
          <w:tcPr>
            <w:tcW w:w="3827" w:type="dxa"/>
            <w:vAlign w:val="center"/>
          </w:tcPr>
          <w:p w:rsidR="001B301C" w:rsidRPr="007A4467" w:rsidRDefault="001B301C" w:rsidP="008675D2">
            <w:pPr>
              <w:widowControl/>
              <w:snapToGrid/>
              <w:jc w:val="left"/>
              <w:rPr>
                <w:color w:val="000000"/>
                <w:sz w:val="24"/>
                <w:szCs w:val="24"/>
              </w:rPr>
            </w:pPr>
            <w:r w:rsidRPr="007A4467">
              <w:rPr>
                <w:color w:val="000000"/>
                <w:sz w:val="24"/>
                <w:szCs w:val="24"/>
              </w:rPr>
              <w:t xml:space="preserve">Повышение охвата детей всеми видами образования, развитие профильного обучения </w:t>
            </w:r>
          </w:p>
        </w:tc>
        <w:tc>
          <w:tcPr>
            <w:tcW w:w="4961" w:type="dxa"/>
            <w:vMerge/>
            <w:vAlign w:val="center"/>
          </w:tcPr>
          <w:p w:rsidR="001B301C" w:rsidRPr="007A4467" w:rsidRDefault="001B301C" w:rsidP="008675D2">
            <w:pPr>
              <w:widowControl/>
              <w:snapToGrid/>
              <w:jc w:val="center"/>
              <w:rPr>
                <w:sz w:val="24"/>
                <w:szCs w:val="24"/>
              </w:rPr>
            </w:pPr>
          </w:p>
        </w:tc>
      </w:tr>
      <w:tr w:rsidR="001B301C" w:rsidRPr="007A4467" w:rsidTr="00070EE1">
        <w:tc>
          <w:tcPr>
            <w:tcW w:w="9634" w:type="dxa"/>
            <w:gridSpan w:val="3"/>
            <w:vAlign w:val="center"/>
          </w:tcPr>
          <w:p w:rsidR="001B301C" w:rsidRPr="007A4467" w:rsidRDefault="001B301C" w:rsidP="008675D2">
            <w:pPr>
              <w:widowControl/>
              <w:snapToGrid/>
              <w:jc w:val="center"/>
              <w:rPr>
                <w:sz w:val="24"/>
                <w:szCs w:val="24"/>
              </w:rPr>
            </w:pPr>
            <w:r w:rsidRPr="007A4467">
              <w:rPr>
                <w:sz w:val="24"/>
                <w:szCs w:val="24"/>
              </w:rPr>
              <w:t>Объекты в области культуры</w:t>
            </w:r>
          </w:p>
        </w:tc>
      </w:tr>
      <w:tr w:rsidR="001B301C" w:rsidRPr="007A4467" w:rsidTr="001B301C">
        <w:trPr>
          <w:trHeight w:val="907"/>
        </w:trPr>
        <w:tc>
          <w:tcPr>
            <w:tcW w:w="846" w:type="dxa"/>
            <w:vAlign w:val="center"/>
          </w:tcPr>
          <w:p w:rsidR="001B301C" w:rsidRPr="007A4467" w:rsidRDefault="001B301C" w:rsidP="008675D2">
            <w:pPr>
              <w:widowControl/>
              <w:snapToGrid/>
              <w:jc w:val="center"/>
              <w:rPr>
                <w:sz w:val="24"/>
                <w:szCs w:val="24"/>
              </w:rPr>
            </w:pPr>
            <w:r w:rsidRPr="007A4467">
              <w:rPr>
                <w:sz w:val="24"/>
                <w:szCs w:val="24"/>
              </w:rPr>
              <w:t>1</w:t>
            </w:r>
          </w:p>
        </w:tc>
        <w:tc>
          <w:tcPr>
            <w:tcW w:w="3827" w:type="dxa"/>
            <w:vAlign w:val="center"/>
          </w:tcPr>
          <w:p w:rsidR="001B301C" w:rsidRPr="007A4467" w:rsidRDefault="001B301C" w:rsidP="008675D2">
            <w:pPr>
              <w:widowControl/>
              <w:snapToGrid/>
              <w:jc w:val="left"/>
              <w:rPr>
                <w:color w:val="000000"/>
                <w:sz w:val="24"/>
                <w:szCs w:val="24"/>
              </w:rPr>
            </w:pPr>
            <w:r w:rsidRPr="007A4467">
              <w:rPr>
                <w:color w:val="000000"/>
                <w:sz w:val="24"/>
                <w:szCs w:val="24"/>
              </w:rPr>
              <w:t>Развитие материально – технической базы учреждений культуры</w:t>
            </w:r>
          </w:p>
        </w:tc>
        <w:tc>
          <w:tcPr>
            <w:tcW w:w="4961" w:type="dxa"/>
            <w:vMerge w:val="restart"/>
            <w:vAlign w:val="center"/>
          </w:tcPr>
          <w:p w:rsidR="001B301C" w:rsidRPr="007A4467" w:rsidRDefault="001B301C" w:rsidP="008675D2">
            <w:pPr>
              <w:widowControl/>
              <w:snapToGrid/>
              <w:rPr>
                <w:sz w:val="24"/>
                <w:szCs w:val="24"/>
              </w:rPr>
            </w:pPr>
            <w:r w:rsidRPr="007A4467">
              <w:rPr>
                <w:sz w:val="24"/>
                <w:szCs w:val="24"/>
              </w:rPr>
              <w:t>Расширение возможностей для культурно-духовного развития жителей сельского поселения;</w:t>
            </w:r>
          </w:p>
          <w:p w:rsidR="001B301C" w:rsidRPr="007A4467" w:rsidRDefault="001B301C" w:rsidP="008675D2">
            <w:pPr>
              <w:widowControl/>
              <w:snapToGrid/>
              <w:rPr>
                <w:sz w:val="24"/>
                <w:szCs w:val="24"/>
              </w:rPr>
            </w:pPr>
            <w:r w:rsidRPr="007A4467">
              <w:rPr>
                <w:sz w:val="24"/>
                <w:szCs w:val="24"/>
              </w:rPr>
              <w:t>Сохранение и развитие творческого потенциала специалистов учреждений культуры, сохранение и пополнение материально-технической базы;</w:t>
            </w:r>
          </w:p>
          <w:p w:rsidR="001B301C" w:rsidRPr="007A4467" w:rsidRDefault="001B301C" w:rsidP="008675D2">
            <w:pPr>
              <w:widowControl/>
              <w:snapToGrid/>
              <w:rPr>
                <w:sz w:val="24"/>
                <w:szCs w:val="24"/>
              </w:rPr>
            </w:pPr>
            <w:r w:rsidRPr="007A4467">
              <w:rPr>
                <w:sz w:val="24"/>
                <w:szCs w:val="24"/>
              </w:rPr>
              <w:t>Увеличение количества посетителей культурно-досуговых мероприятий;</w:t>
            </w:r>
          </w:p>
          <w:p w:rsidR="001B301C" w:rsidRPr="007A4467" w:rsidRDefault="001B301C" w:rsidP="008675D2">
            <w:pPr>
              <w:widowControl/>
              <w:snapToGrid/>
              <w:rPr>
                <w:sz w:val="24"/>
                <w:szCs w:val="24"/>
              </w:rPr>
            </w:pPr>
            <w:r w:rsidRPr="007A4467">
              <w:rPr>
                <w:sz w:val="24"/>
                <w:szCs w:val="24"/>
              </w:rPr>
              <w:lastRenderedPageBreak/>
              <w:t>Увеличение количества библиотек, оказывающих информационные услуги и расширение их спектра.</w:t>
            </w:r>
          </w:p>
        </w:tc>
      </w:tr>
      <w:tr w:rsidR="001B301C" w:rsidRPr="007A4467" w:rsidTr="00070EE1">
        <w:tc>
          <w:tcPr>
            <w:tcW w:w="846" w:type="dxa"/>
            <w:vAlign w:val="center"/>
          </w:tcPr>
          <w:p w:rsidR="001B301C" w:rsidRPr="007A4467" w:rsidRDefault="001B301C" w:rsidP="008675D2">
            <w:pPr>
              <w:widowControl/>
              <w:snapToGrid/>
              <w:jc w:val="center"/>
              <w:rPr>
                <w:sz w:val="24"/>
                <w:szCs w:val="24"/>
              </w:rPr>
            </w:pPr>
            <w:r w:rsidRPr="007A4467">
              <w:rPr>
                <w:sz w:val="24"/>
                <w:szCs w:val="24"/>
              </w:rPr>
              <w:t>2</w:t>
            </w:r>
          </w:p>
        </w:tc>
        <w:tc>
          <w:tcPr>
            <w:tcW w:w="3827" w:type="dxa"/>
            <w:vAlign w:val="center"/>
          </w:tcPr>
          <w:p w:rsidR="001B301C" w:rsidRPr="007A4467" w:rsidRDefault="001B301C" w:rsidP="008675D2">
            <w:pPr>
              <w:widowControl/>
              <w:snapToGrid/>
              <w:jc w:val="left"/>
              <w:rPr>
                <w:color w:val="000000"/>
                <w:sz w:val="24"/>
                <w:szCs w:val="24"/>
              </w:rPr>
            </w:pPr>
            <w:r w:rsidRPr="007A4467">
              <w:rPr>
                <w:sz w:val="24"/>
                <w:szCs w:val="24"/>
              </w:rPr>
              <w:t xml:space="preserve">Строительство помещения для культурно-массовой воспитательной работы, досуга и любительской деятельности </w:t>
            </w:r>
            <w:r w:rsidRPr="007A4467">
              <w:rPr>
                <w:color w:val="000000"/>
                <w:sz w:val="24"/>
                <w:szCs w:val="24"/>
              </w:rPr>
              <w:t>– 120 м</w:t>
            </w:r>
            <w:r w:rsidRPr="007A4467">
              <w:rPr>
                <w:color w:val="000000"/>
                <w:sz w:val="24"/>
                <w:szCs w:val="24"/>
                <w:vertAlign w:val="superscript"/>
              </w:rPr>
              <w:t>2</w:t>
            </w:r>
          </w:p>
        </w:tc>
        <w:tc>
          <w:tcPr>
            <w:tcW w:w="4961" w:type="dxa"/>
            <w:vMerge/>
            <w:vAlign w:val="center"/>
          </w:tcPr>
          <w:p w:rsidR="001B301C" w:rsidRPr="007A4467" w:rsidRDefault="001B301C" w:rsidP="008675D2">
            <w:pPr>
              <w:widowControl/>
              <w:snapToGrid/>
              <w:rPr>
                <w:sz w:val="24"/>
                <w:szCs w:val="24"/>
              </w:rPr>
            </w:pPr>
          </w:p>
        </w:tc>
      </w:tr>
      <w:tr w:rsidR="001B301C" w:rsidRPr="007A4467" w:rsidTr="00070EE1">
        <w:tc>
          <w:tcPr>
            <w:tcW w:w="846" w:type="dxa"/>
            <w:vAlign w:val="center"/>
          </w:tcPr>
          <w:p w:rsidR="001B301C" w:rsidRPr="007A4467" w:rsidRDefault="001B301C" w:rsidP="008675D2">
            <w:pPr>
              <w:widowControl/>
              <w:snapToGrid/>
              <w:jc w:val="center"/>
              <w:rPr>
                <w:sz w:val="24"/>
                <w:szCs w:val="24"/>
              </w:rPr>
            </w:pPr>
            <w:r w:rsidRPr="007A4467">
              <w:rPr>
                <w:sz w:val="24"/>
                <w:szCs w:val="24"/>
              </w:rPr>
              <w:t>3</w:t>
            </w:r>
          </w:p>
        </w:tc>
        <w:tc>
          <w:tcPr>
            <w:tcW w:w="3827" w:type="dxa"/>
            <w:vAlign w:val="center"/>
          </w:tcPr>
          <w:p w:rsidR="001B301C" w:rsidRPr="007A4467" w:rsidRDefault="001B301C" w:rsidP="008675D2">
            <w:pPr>
              <w:widowControl/>
              <w:snapToGrid/>
              <w:jc w:val="left"/>
              <w:rPr>
                <w:sz w:val="24"/>
                <w:szCs w:val="24"/>
              </w:rPr>
            </w:pPr>
            <w:r w:rsidRPr="007A4467">
              <w:rPr>
                <w:sz w:val="24"/>
                <w:szCs w:val="24"/>
              </w:rPr>
              <w:t xml:space="preserve">Реконструкция существующего здания ДК с увеличением </w:t>
            </w:r>
            <w:r w:rsidRPr="007A4467">
              <w:rPr>
                <w:sz w:val="24"/>
                <w:szCs w:val="24"/>
              </w:rPr>
              <w:lastRenderedPageBreak/>
              <w:t>мощности до 200 зрительских мест</w:t>
            </w:r>
          </w:p>
        </w:tc>
        <w:tc>
          <w:tcPr>
            <w:tcW w:w="4961" w:type="dxa"/>
            <w:vMerge/>
            <w:vAlign w:val="center"/>
          </w:tcPr>
          <w:p w:rsidR="001B301C" w:rsidRPr="007A4467" w:rsidRDefault="001B301C" w:rsidP="008675D2">
            <w:pPr>
              <w:widowControl/>
              <w:snapToGrid/>
              <w:rPr>
                <w:sz w:val="24"/>
                <w:szCs w:val="24"/>
              </w:rPr>
            </w:pPr>
          </w:p>
        </w:tc>
      </w:tr>
      <w:tr w:rsidR="001B301C" w:rsidRPr="007A4467" w:rsidTr="00070EE1">
        <w:tc>
          <w:tcPr>
            <w:tcW w:w="9634" w:type="dxa"/>
            <w:gridSpan w:val="3"/>
            <w:vAlign w:val="center"/>
          </w:tcPr>
          <w:p w:rsidR="001B301C" w:rsidRPr="007A4467" w:rsidRDefault="001B301C" w:rsidP="008675D2">
            <w:pPr>
              <w:widowControl/>
              <w:snapToGrid/>
              <w:jc w:val="center"/>
              <w:rPr>
                <w:sz w:val="24"/>
                <w:szCs w:val="24"/>
              </w:rPr>
            </w:pPr>
            <w:r w:rsidRPr="007A4467">
              <w:rPr>
                <w:sz w:val="24"/>
                <w:szCs w:val="24"/>
              </w:rPr>
              <w:lastRenderedPageBreak/>
              <w:t>Объекты в области физической культуры и спорта</w:t>
            </w:r>
          </w:p>
        </w:tc>
      </w:tr>
      <w:tr w:rsidR="001B301C" w:rsidRPr="007A4467" w:rsidTr="00070EE1">
        <w:tc>
          <w:tcPr>
            <w:tcW w:w="846" w:type="dxa"/>
            <w:vAlign w:val="center"/>
          </w:tcPr>
          <w:p w:rsidR="001B301C" w:rsidRPr="007A4467" w:rsidRDefault="001B301C" w:rsidP="008675D2">
            <w:pPr>
              <w:widowControl/>
              <w:snapToGrid/>
              <w:jc w:val="center"/>
              <w:rPr>
                <w:sz w:val="24"/>
                <w:szCs w:val="24"/>
              </w:rPr>
            </w:pPr>
            <w:r w:rsidRPr="007A4467">
              <w:rPr>
                <w:sz w:val="24"/>
                <w:szCs w:val="24"/>
              </w:rPr>
              <w:t>1</w:t>
            </w:r>
          </w:p>
        </w:tc>
        <w:tc>
          <w:tcPr>
            <w:tcW w:w="3827" w:type="dxa"/>
            <w:vAlign w:val="center"/>
          </w:tcPr>
          <w:p w:rsidR="001B301C" w:rsidRPr="007A4467" w:rsidRDefault="001B301C" w:rsidP="008675D2">
            <w:pPr>
              <w:widowControl/>
              <w:snapToGrid/>
              <w:jc w:val="left"/>
              <w:rPr>
                <w:color w:val="000000"/>
                <w:sz w:val="24"/>
                <w:szCs w:val="24"/>
              </w:rPr>
            </w:pPr>
            <w:r w:rsidRPr="007A4467">
              <w:rPr>
                <w:color w:val="000000"/>
                <w:sz w:val="24"/>
                <w:szCs w:val="24"/>
              </w:rPr>
              <w:t xml:space="preserve">Строительство </w:t>
            </w:r>
            <w:r w:rsidRPr="007A4467">
              <w:rPr>
                <w:sz w:val="24"/>
                <w:szCs w:val="24"/>
              </w:rPr>
              <w:t>физкультурно-спортивных сооружений общей площадью 1,7 га</w:t>
            </w:r>
          </w:p>
        </w:tc>
        <w:tc>
          <w:tcPr>
            <w:tcW w:w="4961" w:type="dxa"/>
            <w:vMerge w:val="restart"/>
            <w:vAlign w:val="center"/>
          </w:tcPr>
          <w:p w:rsidR="001B301C" w:rsidRPr="007A4467" w:rsidRDefault="001B301C" w:rsidP="008675D2">
            <w:pPr>
              <w:widowControl/>
              <w:snapToGrid/>
              <w:rPr>
                <w:sz w:val="24"/>
                <w:szCs w:val="24"/>
              </w:rPr>
            </w:pPr>
            <w:r w:rsidRPr="007A4467">
              <w:rPr>
                <w:sz w:val="24"/>
                <w:szCs w:val="24"/>
              </w:rPr>
              <w:t>Обеспечение доступности и привлекательности занятий физической культурой и спортом для всех групп населения;</w:t>
            </w:r>
          </w:p>
          <w:p w:rsidR="001B301C" w:rsidRPr="007A4467" w:rsidRDefault="001B301C" w:rsidP="008675D2">
            <w:pPr>
              <w:widowControl/>
              <w:snapToGrid/>
              <w:rPr>
                <w:sz w:val="24"/>
                <w:szCs w:val="24"/>
              </w:rPr>
            </w:pPr>
            <w:r w:rsidRPr="007A4467">
              <w:rPr>
                <w:sz w:val="24"/>
                <w:szCs w:val="24"/>
              </w:rPr>
              <w:t>Увеличение числа систематически занимающихся физической культурой и спортом;</w:t>
            </w:r>
          </w:p>
          <w:p w:rsidR="001B301C" w:rsidRPr="007A4467" w:rsidRDefault="001B301C" w:rsidP="008675D2">
            <w:pPr>
              <w:widowControl/>
              <w:snapToGrid/>
              <w:rPr>
                <w:sz w:val="24"/>
                <w:szCs w:val="24"/>
              </w:rPr>
            </w:pPr>
            <w:r w:rsidRPr="007A4467">
              <w:rPr>
                <w:sz w:val="24"/>
                <w:szCs w:val="24"/>
              </w:rPr>
              <w:t>Повышение уровня обеспеченности спортивными объектами и сооружениями.</w:t>
            </w:r>
          </w:p>
        </w:tc>
      </w:tr>
      <w:tr w:rsidR="001B301C" w:rsidRPr="007A4467" w:rsidTr="00070EE1">
        <w:tc>
          <w:tcPr>
            <w:tcW w:w="846" w:type="dxa"/>
            <w:vAlign w:val="center"/>
          </w:tcPr>
          <w:p w:rsidR="001B301C" w:rsidRPr="007A4467" w:rsidRDefault="001B301C" w:rsidP="008675D2">
            <w:pPr>
              <w:widowControl/>
              <w:snapToGrid/>
              <w:jc w:val="center"/>
              <w:rPr>
                <w:sz w:val="24"/>
                <w:szCs w:val="24"/>
              </w:rPr>
            </w:pPr>
            <w:r w:rsidRPr="007A4467">
              <w:rPr>
                <w:sz w:val="24"/>
                <w:szCs w:val="24"/>
              </w:rPr>
              <w:t>2</w:t>
            </w:r>
          </w:p>
        </w:tc>
        <w:tc>
          <w:tcPr>
            <w:tcW w:w="3827" w:type="dxa"/>
            <w:vAlign w:val="center"/>
          </w:tcPr>
          <w:p w:rsidR="001B301C" w:rsidRPr="007A4467" w:rsidRDefault="001B301C" w:rsidP="008675D2">
            <w:pPr>
              <w:widowControl/>
              <w:snapToGrid/>
              <w:jc w:val="left"/>
              <w:rPr>
                <w:color w:val="000000"/>
                <w:sz w:val="24"/>
                <w:szCs w:val="24"/>
              </w:rPr>
            </w:pPr>
            <w:r w:rsidRPr="007A4467">
              <w:rPr>
                <w:color w:val="000000"/>
                <w:sz w:val="24"/>
                <w:szCs w:val="24"/>
              </w:rPr>
              <w:t xml:space="preserve">Строительство </w:t>
            </w:r>
            <w:r w:rsidRPr="007A4467">
              <w:rPr>
                <w:sz w:val="24"/>
                <w:szCs w:val="24"/>
              </w:rPr>
              <w:t>помещения для физкультурно-оздоровительных занятий площадью не менее 190 м</w:t>
            </w:r>
            <w:r w:rsidRPr="007A4467">
              <w:rPr>
                <w:sz w:val="24"/>
                <w:szCs w:val="24"/>
                <w:vertAlign w:val="superscript"/>
              </w:rPr>
              <w:t>2</w:t>
            </w:r>
          </w:p>
        </w:tc>
        <w:tc>
          <w:tcPr>
            <w:tcW w:w="4961" w:type="dxa"/>
            <w:vMerge/>
            <w:vAlign w:val="center"/>
          </w:tcPr>
          <w:p w:rsidR="001B301C" w:rsidRPr="007A4467" w:rsidRDefault="001B301C" w:rsidP="008675D2">
            <w:pPr>
              <w:widowControl/>
              <w:snapToGrid/>
              <w:rPr>
                <w:sz w:val="24"/>
                <w:szCs w:val="24"/>
              </w:rPr>
            </w:pPr>
          </w:p>
        </w:tc>
      </w:tr>
      <w:tr w:rsidR="001B301C" w:rsidRPr="007A4467" w:rsidTr="00070EE1">
        <w:tc>
          <w:tcPr>
            <w:tcW w:w="846" w:type="dxa"/>
            <w:vAlign w:val="center"/>
          </w:tcPr>
          <w:p w:rsidR="001B301C" w:rsidRPr="007A4467" w:rsidRDefault="001B301C" w:rsidP="008675D2">
            <w:pPr>
              <w:widowControl/>
              <w:snapToGrid/>
              <w:jc w:val="center"/>
              <w:rPr>
                <w:sz w:val="24"/>
                <w:szCs w:val="24"/>
              </w:rPr>
            </w:pPr>
            <w:r w:rsidRPr="007A4467">
              <w:rPr>
                <w:sz w:val="24"/>
                <w:szCs w:val="24"/>
              </w:rPr>
              <w:t>3</w:t>
            </w:r>
          </w:p>
        </w:tc>
        <w:tc>
          <w:tcPr>
            <w:tcW w:w="3827" w:type="dxa"/>
            <w:vAlign w:val="center"/>
          </w:tcPr>
          <w:p w:rsidR="001B301C" w:rsidRPr="007A4467" w:rsidRDefault="001B301C" w:rsidP="008675D2">
            <w:pPr>
              <w:widowControl/>
              <w:snapToGrid/>
              <w:jc w:val="left"/>
              <w:rPr>
                <w:color w:val="000000"/>
                <w:sz w:val="24"/>
                <w:szCs w:val="24"/>
              </w:rPr>
            </w:pPr>
            <w:r w:rsidRPr="007A4467">
              <w:rPr>
                <w:color w:val="000000"/>
                <w:sz w:val="24"/>
                <w:szCs w:val="24"/>
              </w:rPr>
              <w:t>Строительство спортивных залов общего пользования площадью не менее 190 м</w:t>
            </w:r>
            <w:r w:rsidRPr="007A4467">
              <w:rPr>
                <w:color w:val="000000"/>
                <w:sz w:val="24"/>
                <w:szCs w:val="24"/>
                <w:vertAlign w:val="superscript"/>
              </w:rPr>
              <w:t>2</w:t>
            </w:r>
          </w:p>
        </w:tc>
        <w:tc>
          <w:tcPr>
            <w:tcW w:w="4961" w:type="dxa"/>
            <w:vMerge/>
            <w:vAlign w:val="center"/>
          </w:tcPr>
          <w:p w:rsidR="001B301C" w:rsidRPr="007A4467" w:rsidRDefault="001B301C" w:rsidP="008675D2">
            <w:pPr>
              <w:widowControl/>
              <w:snapToGrid/>
              <w:rPr>
                <w:sz w:val="24"/>
                <w:szCs w:val="24"/>
              </w:rPr>
            </w:pPr>
          </w:p>
        </w:tc>
      </w:tr>
      <w:tr w:rsidR="001B301C" w:rsidRPr="007A4467" w:rsidTr="00070EE1">
        <w:tc>
          <w:tcPr>
            <w:tcW w:w="846" w:type="dxa"/>
            <w:vAlign w:val="center"/>
          </w:tcPr>
          <w:p w:rsidR="001B301C" w:rsidRPr="007A4467" w:rsidRDefault="001B301C" w:rsidP="008675D2">
            <w:pPr>
              <w:widowControl/>
              <w:snapToGrid/>
              <w:jc w:val="center"/>
              <w:rPr>
                <w:sz w:val="24"/>
                <w:szCs w:val="24"/>
              </w:rPr>
            </w:pPr>
            <w:r w:rsidRPr="007A4467">
              <w:rPr>
                <w:sz w:val="24"/>
                <w:szCs w:val="24"/>
              </w:rPr>
              <w:t>4</w:t>
            </w:r>
          </w:p>
        </w:tc>
        <w:tc>
          <w:tcPr>
            <w:tcW w:w="3827" w:type="dxa"/>
            <w:vAlign w:val="center"/>
          </w:tcPr>
          <w:p w:rsidR="001B301C" w:rsidRPr="007A4467" w:rsidRDefault="001B301C" w:rsidP="008675D2">
            <w:pPr>
              <w:widowControl/>
              <w:snapToGrid/>
              <w:jc w:val="left"/>
              <w:rPr>
                <w:color w:val="000000"/>
                <w:sz w:val="24"/>
                <w:szCs w:val="24"/>
              </w:rPr>
            </w:pPr>
            <w:r w:rsidRPr="007A4467">
              <w:rPr>
                <w:color w:val="000000"/>
                <w:sz w:val="24"/>
                <w:szCs w:val="24"/>
              </w:rPr>
              <w:t>Строительство бассейна крытого и открытого общего пользования 60 м</w:t>
            </w:r>
            <w:r w:rsidRPr="007A4467">
              <w:rPr>
                <w:color w:val="000000"/>
                <w:sz w:val="24"/>
                <w:szCs w:val="24"/>
                <w:vertAlign w:val="superscript"/>
              </w:rPr>
              <w:t>2</w:t>
            </w:r>
            <w:r w:rsidRPr="007A4467">
              <w:rPr>
                <w:color w:val="000000"/>
                <w:sz w:val="24"/>
                <w:szCs w:val="24"/>
              </w:rPr>
              <w:t xml:space="preserve"> зеркала воды</w:t>
            </w:r>
          </w:p>
        </w:tc>
        <w:tc>
          <w:tcPr>
            <w:tcW w:w="4961" w:type="dxa"/>
            <w:vMerge/>
            <w:vAlign w:val="center"/>
          </w:tcPr>
          <w:p w:rsidR="001B301C" w:rsidRPr="007A4467" w:rsidRDefault="001B301C" w:rsidP="008675D2">
            <w:pPr>
              <w:widowControl/>
              <w:snapToGrid/>
              <w:rPr>
                <w:sz w:val="24"/>
                <w:szCs w:val="24"/>
              </w:rPr>
            </w:pPr>
          </w:p>
        </w:tc>
      </w:tr>
      <w:tr w:rsidR="001B301C" w:rsidRPr="007A4467" w:rsidTr="00070EE1">
        <w:tc>
          <w:tcPr>
            <w:tcW w:w="846" w:type="dxa"/>
            <w:vAlign w:val="center"/>
          </w:tcPr>
          <w:p w:rsidR="001B301C" w:rsidRPr="007A4467" w:rsidRDefault="001B301C" w:rsidP="008675D2">
            <w:pPr>
              <w:widowControl/>
              <w:snapToGrid/>
              <w:jc w:val="center"/>
              <w:rPr>
                <w:sz w:val="24"/>
                <w:szCs w:val="24"/>
              </w:rPr>
            </w:pPr>
            <w:r w:rsidRPr="007A4467">
              <w:rPr>
                <w:sz w:val="24"/>
                <w:szCs w:val="24"/>
              </w:rPr>
              <w:t>5</w:t>
            </w:r>
          </w:p>
        </w:tc>
        <w:tc>
          <w:tcPr>
            <w:tcW w:w="3827" w:type="dxa"/>
            <w:vAlign w:val="center"/>
          </w:tcPr>
          <w:p w:rsidR="001B301C" w:rsidRPr="007A4467" w:rsidRDefault="001B301C" w:rsidP="008675D2">
            <w:pPr>
              <w:widowControl/>
              <w:snapToGrid/>
              <w:jc w:val="left"/>
              <w:rPr>
                <w:color w:val="000000"/>
                <w:sz w:val="24"/>
                <w:szCs w:val="24"/>
              </w:rPr>
            </w:pPr>
            <w:r w:rsidRPr="007A4467">
              <w:rPr>
                <w:color w:val="000000"/>
                <w:sz w:val="24"/>
                <w:szCs w:val="24"/>
              </w:rPr>
              <w:t>Строительство</w:t>
            </w:r>
            <w:r w:rsidRPr="007A4467">
              <w:rPr>
                <w:spacing w:val="-2"/>
                <w:sz w:val="24"/>
                <w:szCs w:val="24"/>
              </w:rPr>
              <w:t xml:space="preserve"> спортивно-досугового центра </w:t>
            </w:r>
            <w:r w:rsidRPr="007A4467">
              <w:rPr>
                <w:sz w:val="24"/>
                <w:szCs w:val="24"/>
              </w:rPr>
              <w:t>общей площадью не менее 720 м</w:t>
            </w:r>
            <w:r w:rsidRPr="007A4467">
              <w:rPr>
                <w:sz w:val="24"/>
                <w:szCs w:val="24"/>
                <w:vertAlign w:val="superscript"/>
              </w:rPr>
              <w:t>2</w:t>
            </w:r>
          </w:p>
        </w:tc>
        <w:tc>
          <w:tcPr>
            <w:tcW w:w="4961" w:type="dxa"/>
            <w:vMerge/>
            <w:vAlign w:val="center"/>
          </w:tcPr>
          <w:p w:rsidR="001B301C" w:rsidRPr="007A4467" w:rsidRDefault="001B301C" w:rsidP="008675D2">
            <w:pPr>
              <w:widowControl/>
              <w:snapToGrid/>
              <w:rPr>
                <w:sz w:val="24"/>
                <w:szCs w:val="24"/>
              </w:rPr>
            </w:pPr>
          </w:p>
        </w:tc>
      </w:tr>
    </w:tbl>
    <w:p w:rsidR="00070EE1" w:rsidRPr="008675D2" w:rsidRDefault="00070EE1" w:rsidP="009D7799">
      <w:pPr>
        <w:widowControl/>
        <w:snapToGrid/>
        <w:jc w:val="center"/>
        <w:rPr>
          <w:sz w:val="28"/>
          <w:szCs w:val="28"/>
        </w:rPr>
      </w:pPr>
    </w:p>
    <w:p w:rsidR="003B3162" w:rsidRPr="008675D2" w:rsidRDefault="001820E0" w:rsidP="009D7799">
      <w:pPr>
        <w:widowControl/>
        <w:snapToGrid/>
        <w:jc w:val="center"/>
        <w:rPr>
          <w:b/>
          <w:sz w:val="28"/>
          <w:szCs w:val="28"/>
        </w:rPr>
      </w:pPr>
      <w:r w:rsidRPr="008675D2">
        <w:rPr>
          <w:b/>
          <w:sz w:val="28"/>
          <w:szCs w:val="28"/>
        </w:rPr>
        <w:t>6</w:t>
      </w:r>
      <w:r w:rsidR="00A35050" w:rsidRPr="008675D2">
        <w:rPr>
          <w:b/>
          <w:sz w:val="28"/>
          <w:szCs w:val="28"/>
        </w:rPr>
        <w:t xml:space="preserve">. </w:t>
      </w:r>
      <w:r w:rsidR="00C7173F" w:rsidRPr="008675D2">
        <w:rPr>
          <w:b/>
          <w:sz w:val="28"/>
          <w:szCs w:val="28"/>
        </w:rPr>
        <w:t xml:space="preserve">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 поселения </w:t>
      </w:r>
    </w:p>
    <w:p w:rsidR="00A35050" w:rsidRPr="008675D2" w:rsidRDefault="00A35050" w:rsidP="008675D2">
      <w:pPr>
        <w:pStyle w:val="16"/>
        <w:shd w:val="clear" w:color="auto" w:fill="auto"/>
        <w:tabs>
          <w:tab w:val="left" w:pos="1130"/>
        </w:tabs>
        <w:spacing w:line="240" w:lineRule="auto"/>
        <w:rPr>
          <w:b/>
          <w:sz w:val="28"/>
          <w:szCs w:val="28"/>
        </w:rPr>
      </w:pPr>
    </w:p>
    <w:p w:rsidR="00234361" w:rsidRPr="008675D2" w:rsidRDefault="00234361" w:rsidP="009D7799">
      <w:pPr>
        <w:pStyle w:val="ConsPlusNonformat"/>
        <w:widowControl/>
        <w:ind w:firstLine="567"/>
        <w:jc w:val="both"/>
        <w:rPr>
          <w:rFonts w:ascii="Times New Roman" w:hAnsi="Times New Roman" w:cs="Times New Roman"/>
          <w:b/>
          <w:sz w:val="28"/>
          <w:szCs w:val="28"/>
        </w:rPr>
      </w:pPr>
      <w:r w:rsidRPr="008675D2">
        <w:rPr>
          <w:rFonts w:ascii="Times New Roman" w:hAnsi="Times New Roman" w:cs="Times New Roman"/>
          <w:sz w:val="28"/>
          <w:szCs w:val="28"/>
        </w:rPr>
        <w:t xml:space="preserve">Программа реализуется на всей территории </w:t>
      </w:r>
      <w:r w:rsidR="00692438" w:rsidRPr="008675D2">
        <w:rPr>
          <w:rFonts w:ascii="Times New Roman" w:hAnsi="Times New Roman" w:cs="Times New Roman"/>
          <w:sz w:val="28"/>
          <w:szCs w:val="28"/>
        </w:rPr>
        <w:t>Калужского</w:t>
      </w:r>
      <w:r w:rsidR="00E01FEC" w:rsidRPr="008675D2">
        <w:rPr>
          <w:rFonts w:ascii="Times New Roman" w:hAnsi="Times New Roman" w:cs="Times New Roman"/>
          <w:sz w:val="28"/>
          <w:szCs w:val="28"/>
        </w:rPr>
        <w:t xml:space="preserve"> сельского поселения</w:t>
      </w:r>
      <w:r w:rsidRPr="008675D2">
        <w:rPr>
          <w:rFonts w:ascii="Times New Roman" w:hAnsi="Times New Roman" w:cs="Times New Roman"/>
          <w:sz w:val="28"/>
          <w:szCs w:val="28"/>
        </w:rPr>
        <w:t xml:space="preserve">. Контроль за исполнением Программы осуществляет </w:t>
      </w:r>
      <w:r w:rsidR="009D7799">
        <w:rPr>
          <w:rFonts w:ascii="Times New Roman" w:hAnsi="Times New Roman" w:cs="Times New Roman"/>
          <w:sz w:val="28"/>
          <w:szCs w:val="28"/>
        </w:rPr>
        <w:t>а</w:t>
      </w:r>
      <w:r w:rsidRPr="008675D2">
        <w:rPr>
          <w:rFonts w:ascii="Times New Roman" w:hAnsi="Times New Roman" w:cs="Times New Roman"/>
          <w:sz w:val="28"/>
          <w:szCs w:val="28"/>
        </w:rPr>
        <w:t xml:space="preserve">дминистрация </w:t>
      </w:r>
      <w:r w:rsidR="00692438" w:rsidRPr="008675D2">
        <w:rPr>
          <w:rFonts w:ascii="Times New Roman" w:hAnsi="Times New Roman" w:cs="Times New Roman"/>
          <w:sz w:val="28"/>
          <w:szCs w:val="28"/>
        </w:rPr>
        <w:t>Калужского</w:t>
      </w:r>
      <w:r w:rsidR="00E01FEC" w:rsidRPr="008675D2">
        <w:rPr>
          <w:rFonts w:ascii="Times New Roman" w:hAnsi="Times New Roman" w:cs="Times New Roman"/>
          <w:sz w:val="28"/>
          <w:szCs w:val="28"/>
        </w:rPr>
        <w:t xml:space="preserve"> сельского поселения </w:t>
      </w:r>
      <w:r w:rsidR="00692438" w:rsidRPr="008675D2">
        <w:rPr>
          <w:rFonts w:ascii="Times New Roman" w:hAnsi="Times New Roman" w:cs="Times New Roman"/>
          <w:sz w:val="28"/>
          <w:szCs w:val="28"/>
        </w:rPr>
        <w:t>Северского</w:t>
      </w:r>
      <w:r w:rsidR="00E01FEC" w:rsidRPr="008675D2">
        <w:rPr>
          <w:rFonts w:ascii="Times New Roman" w:hAnsi="Times New Roman" w:cs="Times New Roman"/>
          <w:sz w:val="28"/>
          <w:szCs w:val="28"/>
        </w:rPr>
        <w:t xml:space="preserve"> района</w:t>
      </w:r>
      <w:r w:rsidR="0014609A" w:rsidRPr="008675D2">
        <w:rPr>
          <w:rFonts w:ascii="Times New Roman" w:hAnsi="Times New Roman" w:cs="Times New Roman"/>
          <w:sz w:val="28"/>
          <w:szCs w:val="28"/>
        </w:rPr>
        <w:t>.</w:t>
      </w:r>
      <w:r w:rsidRPr="008675D2">
        <w:rPr>
          <w:rFonts w:ascii="Times New Roman" w:hAnsi="Times New Roman" w:cs="Times New Roman"/>
          <w:sz w:val="28"/>
          <w:szCs w:val="28"/>
        </w:rPr>
        <w:t xml:space="preserve">                                                                           </w:t>
      </w:r>
    </w:p>
    <w:p w:rsidR="00234361" w:rsidRPr="008675D2" w:rsidRDefault="00234361" w:rsidP="009D7799">
      <w:pPr>
        <w:autoSpaceDE w:val="0"/>
        <w:ind w:firstLine="567"/>
        <w:rPr>
          <w:sz w:val="28"/>
          <w:szCs w:val="28"/>
        </w:rPr>
      </w:pPr>
      <w:r w:rsidRPr="008675D2">
        <w:rPr>
          <w:sz w:val="28"/>
          <w:szCs w:val="28"/>
        </w:rPr>
        <w:t>Выполнени</w:t>
      </w:r>
      <w:r w:rsidR="00E01FEC" w:rsidRPr="008675D2">
        <w:rPr>
          <w:sz w:val="28"/>
          <w:szCs w:val="28"/>
        </w:rPr>
        <w:t>е оперативных функций по реализации</w:t>
      </w:r>
      <w:r w:rsidRPr="008675D2">
        <w:rPr>
          <w:sz w:val="28"/>
          <w:szCs w:val="28"/>
        </w:rPr>
        <w:t xml:space="preserve"> </w:t>
      </w:r>
      <w:r w:rsidR="00A11867" w:rsidRPr="008675D2">
        <w:rPr>
          <w:sz w:val="28"/>
          <w:szCs w:val="28"/>
        </w:rPr>
        <w:t>Программы возлагается на</w:t>
      </w:r>
      <w:r w:rsidRPr="008675D2">
        <w:rPr>
          <w:sz w:val="28"/>
          <w:szCs w:val="28"/>
        </w:rPr>
        <w:t xml:space="preserve"> специалистов </w:t>
      </w:r>
      <w:r w:rsidR="009D7799">
        <w:rPr>
          <w:sz w:val="28"/>
          <w:szCs w:val="28"/>
        </w:rPr>
        <w:t>а</w:t>
      </w:r>
      <w:r w:rsidRPr="008675D2">
        <w:rPr>
          <w:sz w:val="28"/>
          <w:szCs w:val="28"/>
        </w:rPr>
        <w:t xml:space="preserve">дминистрации </w:t>
      </w:r>
      <w:r w:rsidR="00692438" w:rsidRPr="008675D2">
        <w:rPr>
          <w:sz w:val="28"/>
          <w:szCs w:val="28"/>
        </w:rPr>
        <w:t>Калужского</w:t>
      </w:r>
      <w:r w:rsidR="00E01FEC" w:rsidRPr="008675D2">
        <w:rPr>
          <w:sz w:val="28"/>
          <w:szCs w:val="28"/>
        </w:rPr>
        <w:t xml:space="preserve"> сельского поселения </w:t>
      </w:r>
      <w:r w:rsidR="00692438" w:rsidRPr="008675D2">
        <w:rPr>
          <w:sz w:val="28"/>
          <w:szCs w:val="28"/>
        </w:rPr>
        <w:t>Северского</w:t>
      </w:r>
      <w:r w:rsidR="00E01FEC" w:rsidRPr="008675D2">
        <w:rPr>
          <w:sz w:val="28"/>
          <w:szCs w:val="28"/>
        </w:rPr>
        <w:t xml:space="preserve"> района</w:t>
      </w:r>
      <w:r w:rsidR="00DE3941" w:rsidRPr="008675D2">
        <w:rPr>
          <w:sz w:val="28"/>
          <w:szCs w:val="28"/>
        </w:rPr>
        <w:t>.</w:t>
      </w:r>
    </w:p>
    <w:p w:rsidR="00234361" w:rsidRPr="008675D2" w:rsidRDefault="00234361" w:rsidP="009D7799">
      <w:pPr>
        <w:pStyle w:val="23"/>
        <w:numPr>
          <w:ilvl w:val="0"/>
          <w:numId w:val="0"/>
        </w:numPr>
        <w:spacing w:before="0" w:line="240" w:lineRule="auto"/>
        <w:ind w:firstLine="567"/>
      </w:pPr>
      <w:r w:rsidRPr="008675D2">
        <w:t xml:space="preserve">Программа подлежит корректировке или пересмотру при вступлении в силу приказов, распоряжений, методических указаний и других нормативных актов, регламентирующих требования к программам комплексного развития социальной инфраструктуры, документам территориального планирования и </w:t>
      </w:r>
      <w:r w:rsidR="009D7799" w:rsidRPr="008675D2">
        <w:t>сопутствующим схемам,</w:t>
      </w:r>
      <w:r w:rsidRPr="008675D2">
        <w:t xml:space="preserve"> и программам.</w:t>
      </w:r>
    </w:p>
    <w:p w:rsidR="00234361" w:rsidRPr="008675D2" w:rsidRDefault="00234361" w:rsidP="009D7799">
      <w:pPr>
        <w:pStyle w:val="ConsPlusNormal"/>
        <w:ind w:firstLine="567"/>
        <w:jc w:val="both"/>
        <w:rPr>
          <w:rFonts w:ascii="Times New Roman" w:hAnsi="Times New Roman" w:cs="Times New Roman"/>
          <w:sz w:val="28"/>
          <w:szCs w:val="28"/>
        </w:rPr>
      </w:pPr>
      <w:r w:rsidRPr="008675D2">
        <w:rPr>
          <w:rFonts w:ascii="Times New Roman" w:hAnsi="Times New Roman" w:cs="Times New Roman"/>
          <w:sz w:val="28"/>
          <w:szCs w:val="28"/>
        </w:rPr>
        <w:t>Программа может корректироваться в зависимости от обеспечения финансирования, изменение условий функционирования и потребностей объектов социальной инфраструктуры, повлекшие значительное отклонение фактических показателей (индикаторов мониторинга) эффективности функцио</w:t>
      </w:r>
      <w:r w:rsidR="00E01FEC" w:rsidRPr="008675D2">
        <w:rPr>
          <w:rFonts w:ascii="Times New Roman" w:hAnsi="Times New Roman" w:cs="Times New Roman"/>
          <w:sz w:val="28"/>
          <w:szCs w:val="28"/>
        </w:rPr>
        <w:t>нирования систем по отношению к</w:t>
      </w:r>
      <w:r w:rsidRPr="008675D2">
        <w:rPr>
          <w:rFonts w:ascii="Times New Roman" w:hAnsi="Times New Roman" w:cs="Times New Roman"/>
          <w:sz w:val="28"/>
          <w:szCs w:val="28"/>
        </w:rPr>
        <w:t xml:space="preserve"> показателям, предусмотренных Программой.           </w:t>
      </w:r>
    </w:p>
    <w:p w:rsidR="00234361" w:rsidRPr="008675D2" w:rsidRDefault="00234361" w:rsidP="009D7799">
      <w:pPr>
        <w:pStyle w:val="af3"/>
        <w:tabs>
          <w:tab w:val="left" w:pos="1134"/>
        </w:tabs>
        <w:ind w:left="0" w:firstLine="567"/>
        <w:rPr>
          <w:sz w:val="28"/>
          <w:szCs w:val="28"/>
        </w:rPr>
      </w:pPr>
      <w:r w:rsidRPr="008675D2">
        <w:rPr>
          <w:sz w:val="28"/>
          <w:szCs w:val="28"/>
        </w:rPr>
        <w:t>В целях повышения результативности мероприятий Программы требуется разработка ряда муниципальных нормативных правовых документов, в том числе:</w:t>
      </w:r>
    </w:p>
    <w:p w:rsidR="00234361" w:rsidRPr="008675D2" w:rsidRDefault="00234361" w:rsidP="009D7799">
      <w:pPr>
        <w:pStyle w:val="210"/>
        <w:numPr>
          <w:ilvl w:val="0"/>
          <w:numId w:val="9"/>
        </w:numPr>
        <w:ind w:left="0" w:firstLine="567"/>
        <w:rPr>
          <w:szCs w:val="28"/>
        </w:rPr>
      </w:pPr>
      <w:r w:rsidRPr="008675D2">
        <w:rPr>
          <w:szCs w:val="28"/>
        </w:rPr>
        <w:t>система критериев, используемых для определения доступности для потребителей товаров и услуг организаций социального комплекса - муниципальный правовой акт должен содержать перечень критериев, используемых при определении доступности товаров и услуг и их значения;</w:t>
      </w:r>
    </w:p>
    <w:p w:rsidR="00234361" w:rsidRPr="008675D2" w:rsidRDefault="00234361" w:rsidP="009D7799">
      <w:pPr>
        <w:pStyle w:val="210"/>
        <w:numPr>
          <w:ilvl w:val="0"/>
          <w:numId w:val="9"/>
        </w:numPr>
        <w:ind w:left="0" w:firstLine="567"/>
        <w:rPr>
          <w:szCs w:val="28"/>
        </w:rPr>
      </w:pPr>
      <w:r w:rsidRPr="008675D2">
        <w:rPr>
          <w:szCs w:val="28"/>
        </w:rPr>
        <w:lastRenderedPageBreak/>
        <w:t>порядок утверждения технических заданий по разработке инвестиционных программ по развитию систем социальной инфраструктуры - муниципальный правовой акт должен определять порядок взаимодействия заинтересованных органов местного самоуправления между собой, а также с организациями социального комплекса по вопросам технических заданий по разработке инвестиционных программ. Представляется, что технические задания должны включать основные требования к разработке, содержанию и реализации инвестиционной программы целевой организации;</w:t>
      </w:r>
    </w:p>
    <w:p w:rsidR="00234361" w:rsidRPr="008675D2" w:rsidRDefault="00234361" w:rsidP="009D7799">
      <w:pPr>
        <w:pStyle w:val="210"/>
        <w:numPr>
          <w:ilvl w:val="0"/>
          <w:numId w:val="9"/>
        </w:numPr>
        <w:ind w:left="0" w:firstLine="567"/>
        <w:rPr>
          <w:szCs w:val="28"/>
        </w:rPr>
      </w:pPr>
      <w:r w:rsidRPr="008675D2">
        <w:rPr>
          <w:szCs w:val="28"/>
        </w:rPr>
        <w:t>технические задания по разработке инвестиционных программ организаций социального комплекса по развитию систем социальной инфраструктуры;</w:t>
      </w:r>
    </w:p>
    <w:p w:rsidR="00234361" w:rsidRPr="008675D2" w:rsidRDefault="00234361" w:rsidP="009D7799">
      <w:pPr>
        <w:pStyle w:val="210"/>
        <w:numPr>
          <w:ilvl w:val="0"/>
          <w:numId w:val="9"/>
        </w:numPr>
        <w:ind w:left="0" w:firstLine="567"/>
        <w:rPr>
          <w:szCs w:val="28"/>
        </w:rPr>
      </w:pPr>
      <w:r w:rsidRPr="008675D2">
        <w:rPr>
          <w:szCs w:val="28"/>
        </w:rPr>
        <w:t>инвестиционные программы организаций социального комплекса по развитию систем социальной инфраструктуры;</w:t>
      </w:r>
    </w:p>
    <w:p w:rsidR="00234361" w:rsidRPr="008675D2" w:rsidRDefault="00234361" w:rsidP="009D7799">
      <w:pPr>
        <w:pStyle w:val="210"/>
        <w:numPr>
          <w:ilvl w:val="0"/>
          <w:numId w:val="9"/>
        </w:numPr>
        <w:ind w:left="0" w:firstLine="567"/>
        <w:rPr>
          <w:szCs w:val="28"/>
        </w:rPr>
      </w:pPr>
      <w:r w:rsidRPr="008675D2">
        <w:rPr>
          <w:szCs w:val="28"/>
        </w:rPr>
        <w:t>порядок запроса информации у организаций социальной инфраструктуры - муниципальный правовой акт должен устанавливать закрытый перечень информации, которую могут запрашивать уполном</w:t>
      </w:r>
      <w:r w:rsidR="009D7799">
        <w:rPr>
          <w:szCs w:val="28"/>
        </w:rPr>
        <w:t>оченные на то должностные лица а</w:t>
      </w:r>
      <w:r w:rsidRPr="008675D2">
        <w:rPr>
          <w:szCs w:val="28"/>
        </w:rPr>
        <w:t>дминистрации муниципального образования, а также требования к срокам и качеству информации, предоставляемой организацией.</w:t>
      </w:r>
    </w:p>
    <w:p w:rsidR="00234361" w:rsidRPr="008675D2" w:rsidRDefault="00234361" w:rsidP="009D7799">
      <w:pPr>
        <w:pStyle w:val="af1"/>
        <w:spacing w:after="0"/>
        <w:ind w:firstLine="567"/>
        <w:rPr>
          <w:sz w:val="28"/>
          <w:szCs w:val="28"/>
        </w:rPr>
      </w:pPr>
      <w:r w:rsidRPr="008675D2">
        <w:rPr>
          <w:sz w:val="28"/>
          <w:szCs w:val="28"/>
        </w:rPr>
        <w:t>Инвестиционная программа утверждается в соответствии с законодательством с</w:t>
      </w:r>
      <w:r w:rsidRPr="008675D2">
        <w:rPr>
          <w:w w:val="99"/>
          <w:sz w:val="28"/>
          <w:szCs w:val="28"/>
        </w:rPr>
        <w:t xml:space="preserve"> </w:t>
      </w:r>
      <w:r w:rsidR="00144E50" w:rsidRPr="008675D2">
        <w:rPr>
          <w:sz w:val="28"/>
          <w:szCs w:val="28"/>
        </w:rPr>
        <w:t>учетом соответствия мероприятий и сроков инвестиционной программы Программе</w:t>
      </w:r>
      <w:r w:rsidRPr="008675D2">
        <w:rPr>
          <w:sz w:val="28"/>
          <w:szCs w:val="28"/>
        </w:rPr>
        <w:t xml:space="preserve"> комплексного развития социальной инфраструктуры. При этом уточняются</w:t>
      </w:r>
      <w:r w:rsidRPr="008675D2">
        <w:rPr>
          <w:w w:val="99"/>
          <w:sz w:val="28"/>
          <w:szCs w:val="28"/>
        </w:rPr>
        <w:t xml:space="preserve"> </w:t>
      </w:r>
      <w:r w:rsidRPr="008675D2">
        <w:rPr>
          <w:sz w:val="28"/>
          <w:szCs w:val="28"/>
        </w:rPr>
        <w:t>необходимые объемы финансирования и приводится обоснование по источникам</w:t>
      </w:r>
      <w:r w:rsidRPr="008675D2">
        <w:rPr>
          <w:w w:val="99"/>
          <w:sz w:val="28"/>
          <w:szCs w:val="28"/>
        </w:rPr>
        <w:t xml:space="preserve"> </w:t>
      </w:r>
      <w:r w:rsidRPr="008675D2">
        <w:rPr>
          <w:sz w:val="28"/>
          <w:szCs w:val="28"/>
        </w:rPr>
        <w:t>финансирования: собственные средства, привлеченные средства, средства внебюджетных источников, прочие источники.</w:t>
      </w:r>
    </w:p>
    <w:p w:rsidR="00234361" w:rsidRPr="008675D2" w:rsidRDefault="00234361" w:rsidP="009D7799">
      <w:pPr>
        <w:pStyle w:val="af1"/>
        <w:spacing w:after="0"/>
        <w:ind w:firstLine="567"/>
        <w:rPr>
          <w:sz w:val="28"/>
          <w:szCs w:val="28"/>
        </w:rPr>
      </w:pPr>
      <w:r w:rsidRPr="008675D2">
        <w:rPr>
          <w:sz w:val="28"/>
          <w:szCs w:val="28"/>
        </w:rPr>
        <w:t>Мо</w:t>
      </w:r>
      <w:r w:rsidRPr="008675D2">
        <w:rPr>
          <w:spacing w:val="-1"/>
          <w:sz w:val="28"/>
          <w:szCs w:val="28"/>
        </w:rPr>
        <w:t>нит</w:t>
      </w:r>
      <w:r w:rsidRPr="008675D2">
        <w:rPr>
          <w:sz w:val="28"/>
          <w:szCs w:val="28"/>
        </w:rPr>
        <w:t>ор</w:t>
      </w:r>
      <w:r w:rsidRPr="008675D2">
        <w:rPr>
          <w:spacing w:val="-1"/>
          <w:sz w:val="28"/>
          <w:szCs w:val="28"/>
        </w:rPr>
        <w:t>ин</w:t>
      </w:r>
      <w:r w:rsidRPr="008675D2">
        <w:rPr>
          <w:sz w:val="28"/>
          <w:szCs w:val="28"/>
        </w:rPr>
        <w:t>г</w:t>
      </w:r>
      <w:r w:rsidRPr="008675D2">
        <w:rPr>
          <w:spacing w:val="17"/>
          <w:sz w:val="28"/>
          <w:szCs w:val="28"/>
        </w:rPr>
        <w:t xml:space="preserve"> </w:t>
      </w:r>
      <w:r w:rsidRPr="008675D2">
        <w:rPr>
          <w:sz w:val="28"/>
          <w:szCs w:val="28"/>
        </w:rPr>
        <w:t>Про</w:t>
      </w:r>
      <w:r w:rsidRPr="008675D2">
        <w:rPr>
          <w:spacing w:val="-1"/>
          <w:sz w:val="28"/>
          <w:szCs w:val="28"/>
        </w:rPr>
        <w:t>г</w:t>
      </w:r>
      <w:r w:rsidRPr="008675D2">
        <w:rPr>
          <w:sz w:val="28"/>
          <w:szCs w:val="28"/>
        </w:rPr>
        <w:t>р</w:t>
      </w:r>
      <w:r w:rsidRPr="008675D2">
        <w:rPr>
          <w:spacing w:val="-1"/>
          <w:sz w:val="28"/>
          <w:szCs w:val="28"/>
        </w:rPr>
        <w:t>а</w:t>
      </w:r>
      <w:r w:rsidRPr="008675D2">
        <w:rPr>
          <w:sz w:val="28"/>
          <w:szCs w:val="28"/>
        </w:rPr>
        <w:t>ммы</w:t>
      </w:r>
      <w:r w:rsidRPr="008675D2">
        <w:rPr>
          <w:spacing w:val="14"/>
          <w:sz w:val="28"/>
          <w:szCs w:val="28"/>
        </w:rPr>
        <w:t xml:space="preserve"> </w:t>
      </w:r>
      <w:r w:rsidRPr="008675D2">
        <w:rPr>
          <w:spacing w:val="-1"/>
          <w:sz w:val="28"/>
          <w:szCs w:val="28"/>
        </w:rPr>
        <w:t>комплексного развития социальной ин</w:t>
      </w:r>
      <w:r w:rsidRPr="008675D2">
        <w:rPr>
          <w:sz w:val="28"/>
          <w:szCs w:val="28"/>
        </w:rPr>
        <w:t>фр</w:t>
      </w:r>
      <w:r w:rsidRPr="008675D2">
        <w:rPr>
          <w:spacing w:val="-1"/>
          <w:sz w:val="28"/>
          <w:szCs w:val="28"/>
        </w:rPr>
        <w:t>аст</w:t>
      </w:r>
      <w:r w:rsidRPr="008675D2">
        <w:rPr>
          <w:spacing w:val="1"/>
          <w:sz w:val="28"/>
          <w:szCs w:val="28"/>
        </w:rPr>
        <w:t>р</w:t>
      </w:r>
      <w:r w:rsidRPr="008675D2">
        <w:rPr>
          <w:spacing w:val="-6"/>
          <w:sz w:val="28"/>
          <w:szCs w:val="28"/>
        </w:rPr>
        <w:t>у</w:t>
      </w:r>
      <w:r w:rsidRPr="008675D2">
        <w:rPr>
          <w:spacing w:val="1"/>
          <w:sz w:val="28"/>
          <w:szCs w:val="28"/>
        </w:rPr>
        <w:t>кт</w:t>
      </w:r>
      <w:r w:rsidRPr="008675D2">
        <w:rPr>
          <w:spacing w:val="-5"/>
          <w:sz w:val="28"/>
          <w:szCs w:val="28"/>
        </w:rPr>
        <w:t>у</w:t>
      </w:r>
      <w:r w:rsidRPr="008675D2">
        <w:rPr>
          <w:spacing w:val="1"/>
          <w:sz w:val="28"/>
          <w:szCs w:val="28"/>
        </w:rPr>
        <w:t>р</w:t>
      </w:r>
      <w:r w:rsidRPr="008675D2">
        <w:rPr>
          <w:sz w:val="28"/>
          <w:szCs w:val="28"/>
        </w:rPr>
        <w:t>ы</w:t>
      </w:r>
      <w:r w:rsidRPr="008675D2">
        <w:rPr>
          <w:spacing w:val="-3"/>
          <w:sz w:val="28"/>
          <w:szCs w:val="28"/>
        </w:rPr>
        <w:t xml:space="preserve"> </w:t>
      </w:r>
      <w:r w:rsidR="00692438" w:rsidRPr="008675D2">
        <w:rPr>
          <w:sz w:val="28"/>
          <w:szCs w:val="28"/>
        </w:rPr>
        <w:t xml:space="preserve">Калужского </w:t>
      </w:r>
      <w:r w:rsidR="00E01FEC" w:rsidRPr="008675D2">
        <w:rPr>
          <w:sz w:val="28"/>
          <w:szCs w:val="28"/>
        </w:rPr>
        <w:t xml:space="preserve">сельского поселения </w:t>
      </w:r>
      <w:r w:rsidR="00692438" w:rsidRPr="008675D2">
        <w:rPr>
          <w:sz w:val="28"/>
          <w:szCs w:val="28"/>
        </w:rPr>
        <w:t>Северского</w:t>
      </w:r>
      <w:r w:rsidR="00E01FEC" w:rsidRPr="008675D2">
        <w:rPr>
          <w:sz w:val="28"/>
          <w:szCs w:val="28"/>
        </w:rPr>
        <w:t xml:space="preserve"> района</w:t>
      </w:r>
      <w:r w:rsidR="00C45696" w:rsidRPr="008675D2">
        <w:rPr>
          <w:sz w:val="28"/>
          <w:szCs w:val="28"/>
        </w:rPr>
        <w:t xml:space="preserve"> </w:t>
      </w:r>
      <w:r w:rsidRPr="008675D2">
        <w:rPr>
          <w:sz w:val="28"/>
          <w:szCs w:val="28"/>
        </w:rPr>
        <w:t>в</w:t>
      </w:r>
      <w:r w:rsidRPr="008675D2">
        <w:rPr>
          <w:spacing w:val="-1"/>
          <w:sz w:val="28"/>
          <w:szCs w:val="28"/>
        </w:rPr>
        <w:t>к</w:t>
      </w:r>
      <w:r w:rsidRPr="008675D2">
        <w:rPr>
          <w:sz w:val="28"/>
          <w:szCs w:val="28"/>
        </w:rPr>
        <w:t>лю</w:t>
      </w:r>
      <w:r w:rsidRPr="008675D2">
        <w:rPr>
          <w:spacing w:val="-1"/>
          <w:sz w:val="28"/>
          <w:szCs w:val="28"/>
        </w:rPr>
        <w:t>чае</w:t>
      </w:r>
      <w:r w:rsidRPr="008675D2">
        <w:rPr>
          <w:sz w:val="28"/>
          <w:szCs w:val="28"/>
        </w:rPr>
        <w:t>т</w:t>
      </w:r>
      <w:r w:rsidRPr="008675D2">
        <w:rPr>
          <w:spacing w:val="-5"/>
          <w:sz w:val="28"/>
          <w:szCs w:val="28"/>
        </w:rPr>
        <w:t xml:space="preserve"> два </w:t>
      </w:r>
      <w:r w:rsidRPr="008675D2">
        <w:rPr>
          <w:sz w:val="28"/>
          <w:szCs w:val="28"/>
        </w:rPr>
        <w:t>э</w:t>
      </w:r>
      <w:r w:rsidRPr="008675D2">
        <w:rPr>
          <w:spacing w:val="-1"/>
          <w:sz w:val="28"/>
          <w:szCs w:val="28"/>
        </w:rPr>
        <w:t>тапа</w:t>
      </w:r>
      <w:r w:rsidRPr="008675D2">
        <w:rPr>
          <w:sz w:val="28"/>
          <w:szCs w:val="28"/>
        </w:rPr>
        <w:t>:</w:t>
      </w:r>
    </w:p>
    <w:p w:rsidR="00234361" w:rsidRPr="008675D2" w:rsidRDefault="00234361" w:rsidP="009D7799">
      <w:pPr>
        <w:pStyle w:val="af1"/>
        <w:numPr>
          <w:ilvl w:val="0"/>
          <w:numId w:val="10"/>
        </w:numPr>
        <w:tabs>
          <w:tab w:val="left" w:pos="1158"/>
        </w:tabs>
        <w:snapToGrid/>
        <w:spacing w:after="0"/>
        <w:ind w:firstLine="567"/>
        <w:rPr>
          <w:sz w:val="28"/>
          <w:szCs w:val="28"/>
        </w:rPr>
      </w:pPr>
      <w:r w:rsidRPr="008675D2">
        <w:rPr>
          <w:sz w:val="28"/>
          <w:szCs w:val="28"/>
        </w:rPr>
        <w:t>п</w:t>
      </w:r>
      <w:r w:rsidRPr="008675D2">
        <w:rPr>
          <w:spacing w:val="-1"/>
          <w:sz w:val="28"/>
          <w:szCs w:val="28"/>
        </w:rPr>
        <w:t>е</w:t>
      </w:r>
      <w:r w:rsidRPr="008675D2">
        <w:rPr>
          <w:sz w:val="28"/>
          <w:szCs w:val="28"/>
        </w:rPr>
        <w:t>р</w:t>
      </w:r>
      <w:r w:rsidRPr="008675D2">
        <w:rPr>
          <w:spacing w:val="-1"/>
          <w:sz w:val="28"/>
          <w:szCs w:val="28"/>
        </w:rPr>
        <w:t>и</w:t>
      </w:r>
      <w:r w:rsidRPr="008675D2">
        <w:rPr>
          <w:sz w:val="28"/>
          <w:szCs w:val="28"/>
        </w:rPr>
        <w:t>од</w:t>
      </w:r>
      <w:r w:rsidRPr="008675D2">
        <w:rPr>
          <w:spacing w:val="-1"/>
          <w:sz w:val="28"/>
          <w:szCs w:val="28"/>
        </w:rPr>
        <w:t>ичес</w:t>
      </w:r>
      <w:r w:rsidRPr="008675D2">
        <w:rPr>
          <w:spacing w:val="1"/>
          <w:sz w:val="28"/>
          <w:szCs w:val="28"/>
        </w:rPr>
        <w:t>к</w:t>
      </w:r>
      <w:r w:rsidRPr="008675D2">
        <w:rPr>
          <w:spacing w:val="-1"/>
          <w:sz w:val="28"/>
          <w:szCs w:val="28"/>
        </w:rPr>
        <w:t>и</w:t>
      </w:r>
      <w:r w:rsidRPr="008675D2">
        <w:rPr>
          <w:sz w:val="28"/>
          <w:szCs w:val="28"/>
        </w:rPr>
        <w:t>й</w:t>
      </w:r>
      <w:r w:rsidRPr="008675D2">
        <w:rPr>
          <w:spacing w:val="41"/>
          <w:sz w:val="28"/>
          <w:szCs w:val="28"/>
        </w:rPr>
        <w:t xml:space="preserve"> </w:t>
      </w:r>
      <w:r w:rsidRPr="008675D2">
        <w:rPr>
          <w:spacing w:val="-1"/>
          <w:sz w:val="28"/>
          <w:szCs w:val="28"/>
        </w:rPr>
        <w:t>с</w:t>
      </w:r>
      <w:r w:rsidRPr="008675D2">
        <w:rPr>
          <w:sz w:val="28"/>
          <w:szCs w:val="28"/>
        </w:rPr>
        <w:t>бор</w:t>
      </w:r>
      <w:r w:rsidRPr="008675D2">
        <w:rPr>
          <w:spacing w:val="42"/>
          <w:sz w:val="28"/>
          <w:szCs w:val="28"/>
        </w:rPr>
        <w:t xml:space="preserve"> </w:t>
      </w:r>
      <w:r w:rsidRPr="008675D2">
        <w:rPr>
          <w:spacing w:val="-1"/>
          <w:sz w:val="28"/>
          <w:szCs w:val="28"/>
        </w:rPr>
        <w:t>ин</w:t>
      </w:r>
      <w:r w:rsidRPr="008675D2">
        <w:rPr>
          <w:sz w:val="28"/>
          <w:szCs w:val="28"/>
        </w:rPr>
        <w:t>форм</w:t>
      </w:r>
      <w:r w:rsidRPr="008675D2">
        <w:rPr>
          <w:spacing w:val="-1"/>
          <w:sz w:val="28"/>
          <w:szCs w:val="28"/>
        </w:rPr>
        <w:t>аци</w:t>
      </w:r>
      <w:r w:rsidRPr="008675D2">
        <w:rPr>
          <w:sz w:val="28"/>
          <w:szCs w:val="28"/>
        </w:rPr>
        <w:t>и</w:t>
      </w:r>
      <w:r w:rsidRPr="008675D2">
        <w:rPr>
          <w:spacing w:val="42"/>
          <w:sz w:val="28"/>
          <w:szCs w:val="28"/>
        </w:rPr>
        <w:t xml:space="preserve"> </w:t>
      </w:r>
      <w:r w:rsidRPr="008675D2">
        <w:rPr>
          <w:sz w:val="28"/>
          <w:szCs w:val="28"/>
        </w:rPr>
        <w:t>о</w:t>
      </w:r>
      <w:r w:rsidRPr="008675D2">
        <w:rPr>
          <w:spacing w:val="41"/>
          <w:sz w:val="28"/>
          <w:szCs w:val="28"/>
        </w:rPr>
        <w:t xml:space="preserve"> </w:t>
      </w:r>
      <w:r w:rsidRPr="008675D2">
        <w:rPr>
          <w:sz w:val="28"/>
          <w:szCs w:val="28"/>
        </w:rPr>
        <w:t>р</w:t>
      </w:r>
      <w:r w:rsidRPr="008675D2">
        <w:rPr>
          <w:spacing w:val="-1"/>
          <w:sz w:val="28"/>
          <w:szCs w:val="28"/>
        </w:rPr>
        <w:t>е</w:t>
      </w:r>
      <w:r w:rsidRPr="008675D2">
        <w:rPr>
          <w:spacing w:val="1"/>
          <w:sz w:val="28"/>
          <w:szCs w:val="28"/>
        </w:rPr>
        <w:t>з</w:t>
      </w:r>
      <w:r w:rsidRPr="008675D2">
        <w:rPr>
          <w:spacing w:val="-6"/>
          <w:sz w:val="28"/>
          <w:szCs w:val="28"/>
        </w:rPr>
        <w:t>у</w:t>
      </w:r>
      <w:r w:rsidRPr="008675D2">
        <w:rPr>
          <w:spacing w:val="2"/>
          <w:sz w:val="28"/>
          <w:szCs w:val="28"/>
        </w:rPr>
        <w:t>л</w:t>
      </w:r>
      <w:r w:rsidRPr="008675D2">
        <w:rPr>
          <w:sz w:val="28"/>
          <w:szCs w:val="28"/>
        </w:rPr>
        <w:t>ь</w:t>
      </w:r>
      <w:r w:rsidRPr="008675D2">
        <w:rPr>
          <w:spacing w:val="-1"/>
          <w:sz w:val="28"/>
          <w:szCs w:val="28"/>
        </w:rPr>
        <w:t>т</w:t>
      </w:r>
      <w:r w:rsidRPr="008675D2">
        <w:rPr>
          <w:spacing w:val="1"/>
          <w:sz w:val="28"/>
          <w:szCs w:val="28"/>
        </w:rPr>
        <w:t>а</w:t>
      </w:r>
      <w:r w:rsidRPr="008675D2">
        <w:rPr>
          <w:spacing w:val="-1"/>
          <w:sz w:val="28"/>
          <w:szCs w:val="28"/>
        </w:rPr>
        <w:t>та</w:t>
      </w:r>
      <w:r w:rsidRPr="008675D2">
        <w:rPr>
          <w:sz w:val="28"/>
          <w:szCs w:val="28"/>
        </w:rPr>
        <w:t>х</w:t>
      </w:r>
      <w:r w:rsidRPr="008675D2">
        <w:rPr>
          <w:spacing w:val="44"/>
          <w:sz w:val="28"/>
          <w:szCs w:val="28"/>
        </w:rPr>
        <w:t xml:space="preserve"> </w:t>
      </w:r>
      <w:r w:rsidRPr="008675D2">
        <w:rPr>
          <w:spacing w:val="-2"/>
          <w:sz w:val="28"/>
          <w:szCs w:val="28"/>
        </w:rPr>
        <w:t>в</w:t>
      </w:r>
      <w:r w:rsidRPr="008675D2">
        <w:rPr>
          <w:sz w:val="28"/>
          <w:szCs w:val="28"/>
        </w:rPr>
        <w:t>ы</w:t>
      </w:r>
      <w:r w:rsidRPr="008675D2">
        <w:rPr>
          <w:spacing w:val="-1"/>
          <w:sz w:val="28"/>
          <w:szCs w:val="28"/>
        </w:rPr>
        <w:t>п</w:t>
      </w:r>
      <w:r w:rsidRPr="008675D2">
        <w:rPr>
          <w:sz w:val="28"/>
          <w:szCs w:val="28"/>
        </w:rPr>
        <w:t>ол</w:t>
      </w:r>
      <w:r w:rsidRPr="008675D2">
        <w:rPr>
          <w:spacing w:val="-1"/>
          <w:sz w:val="28"/>
          <w:szCs w:val="28"/>
        </w:rPr>
        <w:t>нени</w:t>
      </w:r>
      <w:r w:rsidRPr="008675D2">
        <w:rPr>
          <w:sz w:val="28"/>
          <w:szCs w:val="28"/>
        </w:rPr>
        <w:t>я</w:t>
      </w:r>
      <w:r w:rsidRPr="008675D2">
        <w:rPr>
          <w:spacing w:val="42"/>
          <w:sz w:val="28"/>
          <w:szCs w:val="28"/>
        </w:rPr>
        <w:t xml:space="preserve"> </w:t>
      </w:r>
      <w:r w:rsidRPr="008675D2">
        <w:rPr>
          <w:sz w:val="28"/>
          <w:szCs w:val="28"/>
        </w:rPr>
        <w:t>м</w:t>
      </w:r>
      <w:r w:rsidRPr="008675D2">
        <w:rPr>
          <w:spacing w:val="-1"/>
          <w:sz w:val="28"/>
          <w:szCs w:val="28"/>
        </w:rPr>
        <w:t>е</w:t>
      </w:r>
      <w:r w:rsidRPr="008675D2">
        <w:rPr>
          <w:sz w:val="28"/>
          <w:szCs w:val="28"/>
        </w:rPr>
        <w:t>ро</w:t>
      </w:r>
      <w:r w:rsidRPr="008675D2">
        <w:rPr>
          <w:spacing w:val="-1"/>
          <w:sz w:val="28"/>
          <w:szCs w:val="28"/>
        </w:rPr>
        <w:t>п</w:t>
      </w:r>
      <w:r w:rsidRPr="008675D2">
        <w:rPr>
          <w:sz w:val="28"/>
          <w:szCs w:val="28"/>
        </w:rPr>
        <w:t>р</w:t>
      </w:r>
      <w:r w:rsidRPr="008675D2">
        <w:rPr>
          <w:spacing w:val="-1"/>
          <w:sz w:val="28"/>
          <w:szCs w:val="28"/>
        </w:rPr>
        <w:t>ият</w:t>
      </w:r>
      <w:r w:rsidRPr="008675D2">
        <w:rPr>
          <w:spacing w:val="1"/>
          <w:sz w:val="28"/>
          <w:szCs w:val="28"/>
        </w:rPr>
        <w:t>и</w:t>
      </w:r>
      <w:r w:rsidRPr="008675D2">
        <w:rPr>
          <w:sz w:val="28"/>
          <w:szCs w:val="28"/>
        </w:rPr>
        <w:t xml:space="preserve">й </w:t>
      </w:r>
      <w:r w:rsidRPr="008675D2">
        <w:rPr>
          <w:spacing w:val="-2"/>
          <w:sz w:val="28"/>
          <w:szCs w:val="28"/>
        </w:rPr>
        <w:t>П</w:t>
      </w:r>
      <w:r w:rsidRPr="008675D2">
        <w:rPr>
          <w:sz w:val="28"/>
          <w:szCs w:val="28"/>
        </w:rPr>
        <w:t>ро</w:t>
      </w:r>
      <w:r w:rsidRPr="008675D2">
        <w:rPr>
          <w:spacing w:val="-1"/>
          <w:sz w:val="28"/>
          <w:szCs w:val="28"/>
        </w:rPr>
        <w:t>г</w:t>
      </w:r>
      <w:r w:rsidRPr="008675D2">
        <w:rPr>
          <w:sz w:val="28"/>
          <w:szCs w:val="28"/>
        </w:rPr>
        <w:t>р</w:t>
      </w:r>
      <w:r w:rsidRPr="008675D2">
        <w:rPr>
          <w:spacing w:val="-1"/>
          <w:sz w:val="28"/>
          <w:szCs w:val="28"/>
        </w:rPr>
        <w:t>а</w:t>
      </w:r>
      <w:r w:rsidRPr="008675D2">
        <w:rPr>
          <w:sz w:val="28"/>
          <w:szCs w:val="28"/>
        </w:rPr>
        <w:t>ммы,</w:t>
      </w:r>
      <w:r w:rsidRPr="008675D2">
        <w:rPr>
          <w:spacing w:val="58"/>
          <w:sz w:val="28"/>
          <w:szCs w:val="28"/>
        </w:rPr>
        <w:t xml:space="preserve"> </w:t>
      </w:r>
      <w:r w:rsidRPr="008675D2">
        <w:rPr>
          <w:sz w:val="28"/>
          <w:szCs w:val="28"/>
        </w:rPr>
        <w:t>а</w:t>
      </w:r>
      <w:r w:rsidRPr="008675D2">
        <w:rPr>
          <w:spacing w:val="59"/>
          <w:sz w:val="28"/>
          <w:szCs w:val="28"/>
        </w:rPr>
        <w:t xml:space="preserve"> </w:t>
      </w:r>
      <w:r w:rsidRPr="008675D2">
        <w:rPr>
          <w:spacing w:val="-1"/>
          <w:sz w:val="28"/>
          <w:szCs w:val="28"/>
        </w:rPr>
        <w:t>так</w:t>
      </w:r>
      <w:r w:rsidRPr="008675D2">
        <w:rPr>
          <w:sz w:val="28"/>
          <w:szCs w:val="28"/>
        </w:rPr>
        <w:t>же</w:t>
      </w:r>
      <w:r w:rsidRPr="008675D2">
        <w:rPr>
          <w:spacing w:val="59"/>
          <w:sz w:val="28"/>
          <w:szCs w:val="28"/>
        </w:rPr>
        <w:t xml:space="preserve"> </w:t>
      </w:r>
      <w:r w:rsidRPr="008675D2">
        <w:rPr>
          <w:spacing w:val="-1"/>
          <w:sz w:val="28"/>
          <w:szCs w:val="28"/>
        </w:rPr>
        <w:t>ин</w:t>
      </w:r>
      <w:r w:rsidRPr="008675D2">
        <w:rPr>
          <w:sz w:val="28"/>
          <w:szCs w:val="28"/>
        </w:rPr>
        <w:t>форм</w:t>
      </w:r>
      <w:r w:rsidRPr="008675D2">
        <w:rPr>
          <w:spacing w:val="-1"/>
          <w:sz w:val="28"/>
          <w:szCs w:val="28"/>
        </w:rPr>
        <w:t>аци</w:t>
      </w:r>
      <w:r w:rsidRPr="008675D2">
        <w:rPr>
          <w:sz w:val="28"/>
          <w:szCs w:val="28"/>
        </w:rPr>
        <w:t>и</w:t>
      </w:r>
      <w:r w:rsidRPr="008675D2">
        <w:rPr>
          <w:spacing w:val="1"/>
          <w:sz w:val="28"/>
          <w:szCs w:val="28"/>
        </w:rPr>
        <w:t xml:space="preserve"> </w:t>
      </w:r>
      <w:r w:rsidRPr="008675D2">
        <w:rPr>
          <w:sz w:val="28"/>
          <w:szCs w:val="28"/>
        </w:rPr>
        <w:t>о</w:t>
      </w:r>
      <w:r w:rsidRPr="008675D2">
        <w:rPr>
          <w:spacing w:val="59"/>
          <w:sz w:val="28"/>
          <w:szCs w:val="28"/>
        </w:rPr>
        <w:t xml:space="preserve"> </w:t>
      </w:r>
      <w:r w:rsidRPr="008675D2">
        <w:rPr>
          <w:spacing w:val="-1"/>
          <w:sz w:val="28"/>
          <w:szCs w:val="28"/>
        </w:rPr>
        <w:t>с</w:t>
      </w:r>
      <w:r w:rsidRPr="008675D2">
        <w:rPr>
          <w:sz w:val="28"/>
          <w:szCs w:val="28"/>
        </w:rPr>
        <w:t>о</w:t>
      </w:r>
      <w:r w:rsidRPr="008675D2">
        <w:rPr>
          <w:spacing w:val="-1"/>
          <w:sz w:val="28"/>
          <w:szCs w:val="28"/>
        </w:rPr>
        <w:t>ст</w:t>
      </w:r>
      <w:r w:rsidRPr="008675D2">
        <w:rPr>
          <w:sz w:val="28"/>
          <w:szCs w:val="28"/>
        </w:rPr>
        <w:t>о</w:t>
      </w:r>
      <w:r w:rsidRPr="008675D2">
        <w:rPr>
          <w:spacing w:val="-1"/>
          <w:sz w:val="28"/>
          <w:szCs w:val="28"/>
        </w:rPr>
        <w:t>яни</w:t>
      </w:r>
      <w:r w:rsidRPr="008675D2">
        <w:rPr>
          <w:sz w:val="28"/>
          <w:szCs w:val="28"/>
        </w:rPr>
        <w:t>и</w:t>
      </w:r>
      <w:r w:rsidRPr="008675D2">
        <w:rPr>
          <w:spacing w:val="1"/>
          <w:sz w:val="28"/>
          <w:szCs w:val="28"/>
        </w:rPr>
        <w:t xml:space="preserve"> </w:t>
      </w:r>
      <w:r w:rsidRPr="008675D2">
        <w:rPr>
          <w:sz w:val="28"/>
          <w:szCs w:val="28"/>
        </w:rPr>
        <w:t>и</w:t>
      </w:r>
      <w:r w:rsidRPr="008675D2">
        <w:rPr>
          <w:spacing w:val="59"/>
          <w:sz w:val="28"/>
          <w:szCs w:val="28"/>
        </w:rPr>
        <w:t xml:space="preserve"> </w:t>
      </w:r>
      <w:r w:rsidRPr="008675D2">
        <w:rPr>
          <w:sz w:val="28"/>
          <w:szCs w:val="28"/>
        </w:rPr>
        <w:t>р</w:t>
      </w:r>
      <w:r w:rsidRPr="008675D2">
        <w:rPr>
          <w:spacing w:val="-1"/>
          <w:sz w:val="28"/>
          <w:szCs w:val="28"/>
        </w:rPr>
        <w:t>аз</w:t>
      </w:r>
      <w:r w:rsidRPr="008675D2">
        <w:rPr>
          <w:sz w:val="28"/>
          <w:szCs w:val="28"/>
        </w:rPr>
        <w:t>в</w:t>
      </w:r>
      <w:r w:rsidRPr="008675D2">
        <w:rPr>
          <w:spacing w:val="-1"/>
          <w:sz w:val="28"/>
          <w:szCs w:val="28"/>
        </w:rPr>
        <w:t>ити</w:t>
      </w:r>
      <w:r w:rsidRPr="008675D2">
        <w:rPr>
          <w:sz w:val="28"/>
          <w:szCs w:val="28"/>
        </w:rPr>
        <w:t>и</w:t>
      </w:r>
      <w:r w:rsidRPr="008675D2">
        <w:rPr>
          <w:spacing w:val="59"/>
          <w:sz w:val="28"/>
          <w:szCs w:val="28"/>
        </w:rPr>
        <w:t xml:space="preserve"> </w:t>
      </w:r>
      <w:r w:rsidRPr="008675D2">
        <w:rPr>
          <w:spacing w:val="-1"/>
          <w:sz w:val="28"/>
          <w:szCs w:val="28"/>
        </w:rPr>
        <w:t>социальной ин</w:t>
      </w:r>
      <w:r w:rsidRPr="008675D2">
        <w:rPr>
          <w:sz w:val="28"/>
          <w:szCs w:val="28"/>
        </w:rPr>
        <w:t>фр</w:t>
      </w:r>
      <w:r w:rsidRPr="008675D2">
        <w:rPr>
          <w:spacing w:val="-1"/>
          <w:sz w:val="28"/>
          <w:szCs w:val="28"/>
        </w:rPr>
        <w:t>аст</w:t>
      </w:r>
      <w:r w:rsidRPr="008675D2">
        <w:rPr>
          <w:spacing w:val="1"/>
          <w:sz w:val="28"/>
          <w:szCs w:val="28"/>
        </w:rPr>
        <w:t>р</w:t>
      </w:r>
      <w:r w:rsidRPr="008675D2">
        <w:rPr>
          <w:spacing w:val="-6"/>
          <w:sz w:val="28"/>
          <w:szCs w:val="28"/>
        </w:rPr>
        <w:t>у</w:t>
      </w:r>
      <w:r w:rsidRPr="008675D2">
        <w:rPr>
          <w:spacing w:val="1"/>
          <w:sz w:val="28"/>
          <w:szCs w:val="28"/>
        </w:rPr>
        <w:t>кт</w:t>
      </w:r>
      <w:r w:rsidRPr="008675D2">
        <w:rPr>
          <w:spacing w:val="-5"/>
          <w:sz w:val="28"/>
          <w:szCs w:val="28"/>
        </w:rPr>
        <w:t>у</w:t>
      </w:r>
      <w:r w:rsidRPr="008675D2">
        <w:rPr>
          <w:spacing w:val="1"/>
          <w:sz w:val="28"/>
          <w:szCs w:val="28"/>
        </w:rPr>
        <w:t>р</w:t>
      </w:r>
      <w:r w:rsidRPr="008675D2">
        <w:rPr>
          <w:sz w:val="28"/>
          <w:szCs w:val="28"/>
        </w:rPr>
        <w:t>ы;</w:t>
      </w:r>
    </w:p>
    <w:p w:rsidR="00234361" w:rsidRPr="008675D2" w:rsidRDefault="00234361" w:rsidP="009D7799">
      <w:pPr>
        <w:pStyle w:val="af1"/>
        <w:numPr>
          <w:ilvl w:val="0"/>
          <w:numId w:val="10"/>
        </w:numPr>
        <w:tabs>
          <w:tab w:val="left" w:pos="1134"/>
        </w:tabs>
        <w:snapToGrid/>
        <w:spacing w:after="0"/>
        <w:ind w:firstLine="567"/>
        <w:rPr>
          <w:sz w:val="28"/>
          <w:szCs w:val="28"/>
        </w:rPr>
      </w:pPr>
      <w:r w:rsidRPr="008675D2">
        <w:rPr>
          <w:sz w:val="28"/>
          <w:szCs w:val="28"/>
        </w:rPr>
        <w:t>а</w:t>
      </w:r>
      <w:r w:rsidRPr="008675D2">
        <w:rPr>
          <w:spacing w:val="-1"/>
          <w:sz w:val="28"/>
          <w:szCs w:val="28"/>
        </w:rPr>
        <w:t>на</w:t>
      </w:r>
      <w:r w:rsidRPr="008675D2">
        <w:rPr>
          <w:sz w:val="28"/>
          <w:szCs w:val="28"/>
        </w:rPr>
        <w:t>л</w:t>
      </w:r>
      <w:r w:rsidRPr="008675D2">
        <w:rPr>
          <w:spacing w:val="-1"/>
          <w:sz w:val="28"/>
          <w:szCs w:val="28"/>
        </w:rPr>
        <w:t>и</w:t>
      </w:r>
      <w:r w:rsidRPr="008675D2">
        <w:rPr>
          <w:sz w:val="28"/>
          <w:szCs w:val="28"/>
        </w:rPr>
        <w:t>з</w:t>
      </w:r>
      <w:r w:rsidRPr="008675D2">
        <w:rPr>
          <w:spacing w:val="38"/>
          <w:sz w:val="28"/>
          <w:szCs w:val="28"/>
        </w:rPr>
        <w:t xml:space="preserve"> </w:t>
      </w:r>
      <w:r w:rsidRPr="008675D2">
        <w:rPr>
          <w:sz w:val="28"/>
          <w:szCs w:val="28"/>
        </w:rPr>
        <w:t>д</w:t>
      </w:r>
      <w:r w:rsidRPr="008675D2">
        <w:rPr>
          <w:spacing w:val="-1"/>
          <w:sz w:val="28"/>
          <w:szCs w:val="28"/>
        </w:rPr>
        <w:t>анн</w:t>
      </w:r>
      <w:r w:rsidRPr="008675D2">
        <w:rPr>
          <w:sz w:val="28"/>
          <w:szCs w:val="28"/>
        </w:rPr>
        <w:t>ых</w:t>
      </w:r>
      <w:r w:rsidRPr="008675D2">
        <w:rPr>
          <w:spacing w:val="39"/>
          <w:sz w:val="28"/>
          <w:szCs w:val="28"/>
        </w:rPr>
        <w:t xml:space="preserve"> </w:t>
      </w:r>
      <w:r w:rsidRPr="008675D2">
        <w:rPr>
          <w:sz w:val="28"/>
          <w:szCs w:val="28"/>
        </w:rPr>
        <w:t>о</w:t>
      </w:r>
      <w:r w:rsidRPr="008675D2">
        <w:rPr>
          <w:spacing w:val="37"/>
          <w:sz w:val="28"/>
          <w:szCs w:val="28"/>
        </w:rPr>
        <w:t xml:space="preserve"> </w:t>
      </w:r>
      <w:r w:rsidRPr="008675D2">
        <w:rPr>
          <w:sz w:val="28"/>
          <w:szCs w:val="28"/>
        </w:rPr>
        <w:t>р</w:t>
      </w:r>
      <w:r w:rsidRPr="008675D2">
        <w:rPr>
          <w:spacing w:val="-1"/>
          <w:sz w:val="28"/>
          <w:szCs w:val="28"/>
        </w:rPr>
        <w:t>ез</w:t>
      </w:r>
      <w:r w:rsidRPr="008675D2">
        <w:rPr>
          <w:spacing w:val="-5"/>
          <w:sz w:val="28"/>
          <w:szCs w:val="28"/>
        </w:rPr>
        <w:t>у</w:t>
      </w:r>
      <w:r w:rsidRPr="008675D2">
        <w:rPr>
          <w:sz w:val="28"/>
          <w:szCs w:val="28"/>
        </w:rPr>
        <w:t>л</w:t>
      </w:r>
      <w:r w:rsidRPr="008675D2">
        <w:rPr>
          <w:spacing w:val="2"/>
          <w:sz w:val="28"/>
          <w:szCs w:val="28"/>
        </w:rPr>
        <w:t>ь</w:t>
      </w:r>
      <w:r w:rsidRPr="008675D2">
        <w:rPr>
          <w:spacing w:val="-1"/>
          <w:sz w:val="28"/>
          <w:szCs w:val="28"/>
        </w:rPr>
        <w:t>та</w:t>
      </w:r>
      <w:r w:rsidRPr="008675D2">
        <w:rPr>
          <w:spacing w:val="1"/>
          <w:sz w:val="28"/>
          <w:szCs w:val="28"/>
        </w:rPr>
        <w:t>т</w:t>
      </w:r>
      <w:r w:rsidRPr="008675D2">
        <w:rPr>
          <w:spacing w:val="-1"/>
          <w:sz w:val="28"/>
          <w:szCs w:val="28"/>
        </w:rPr>
        <w:t>а</w:t>
      </w:r>
      <w:r w:rsidRPr="008675D2">
        <w:rPr>
          <w:sz w:val="28"/>
          <w:szCs w:val="28"/>
        </w:rPr>
        <w:t>х</w:t>
      </w:r>
      <w:r w:rsidRPr="008675D2">
        <w:rPr>
          <w:spacing w:val="39"/>
          <w:sz w:val="28"/>
          <w:szCs w:val="28"/>
        </w:rPr>
        <w:t xml:space="preserve"> </w:t>
      </w:r>
      <w:r w:rsidRPr="008675D2">
        <w:rPr>
          <w:spacing w:val="-1"/>
          <w:sz w:val="28"/>
          <w:szCs w:val="28"/>
        </w:rPr>
        <w:t>п</w:t>
      </w:r>
      <w:r w:rsidRPr="008675D2">
        <w:rPr>
          <w:sz w:val="28"/>
          <w:szCs w:val="28"/>
        </w:rPr>
        <w:t>ровод</w:t>
      </w:r>
      <w:r w:rsidRPr="008675D2">
        <w:rPr>
          <w:spacing w:val="-1"/>
          <w:sz w:val="28"/>
          <w:szCs w:val="28"/>
        </w:rPr>
        <w:t>и</w:t>
      </w:r>
      <w:r w:rsidRPr="008675D2">
        <w:rPr>
          <w:sz w:val="28"/>
          <w:szCs w:val="28"/>
        </w:rPr>
        <w:t>мых</w:t>
      </w:r>
      <w:r w:rsidRPr="008675D2">
        <w:rPr>
          <w:spacing w:val="37"/>
          <w:sz w:val="28"/>
          <w:szCs w:val="28"/>
        </w:rPr>
        <w:t xml:space="preserve"> </w:t>
      </w:r>
      <w:r w:rsidRPr="008675D2">
        <w:rPr>
          <w:spacing w:val="-1"/>
          <w:sz w:val="28"/>
          <w:szCs w:val="28"/>
        </w:rPr>
        <w:t>п</w:t>
      </w:r>
      <w:r w:rsidRPr="008675D2">
        <w:rPr>
          <w:sz w:val="28"/>
          <w:szCs w:val="28"/>
        </w:rPr>
        <w:t>р</w:t>
      </w:r>
      <w:r w:rsidRPr="008675D2">
        <w:rPr>
          <w:spacing w:val="-1"/>
          <w:sz w:val="28"/>
          <w:szCs w:val="28"/>
        </w:rPr>
        <w:t>е</w:t>
      </w:r>
      <w:r w:rsidRPr="008675D2">
        <w:rPr>
          <w:sz w:val="28"/>
          <w:szCs w:val="28"/>
        </w:rPr>
        <w:t>обр</w:t>
      </w:r>
      <w:r w:rsidRPr="008675D2">
        <w:rPr>
          <w:spacing w:val="-1"/>
          <w:sz w:val="28"/>
          <w:szCs w:val="28"/>
        </w:rPr>
        <w:t>аз</w:t>
      </w:r>
      <w:r w:rsidRPr="008675D2">
        <w:rPr>
          <w:sz w:val="28"/>
          <w:szCs w:val="28"/>
        </w:rPr>
        <w:t>ов</w:t>
      </w:r>
      <w:r w:rsidRPr="008675D2">
        <w:rPr>
          <w:spacing w:val="-1"/>
          <w:sz w:val="28"/>
          <w:szCs w:val="28"/>
        </w:rPr>
        <w:t>ани</w:t>
      </w:r>
      <w:r w:rsidRPr="008675D2">
        <w:rPr>
          <w:sz w:val="28"/>
          <w:szCs w:val="28"/>
        </w:rPr>
        <w:t>й</w:t>
      </w:r>
      <w:r w:rsidRPr="008675D2">
        <w:rPr>
          <w:spacing w:val="40"/>
          <w:sz w:val="28"/>
          <w:szCs w:val="28"/>
        </w:rPr>
        <w:t xml:space="preserve"> </w:t>
      </w:r>
      <w:r w:rsidRPr="008675D2">
        <w:rPr>
          <w:spacing w:val="-1"/>
          <w:sz w:val="28"/>
          <w:szCs w:val="28"/>
        </w:rPr>
        <w:t>социальной</w:t>
      </w:r>
      <w:r w:rsidRPr="008675D2">
        <w:rPr>
          <w:spacing w:val="-12"/>
          <w:sz w:val="28"/>
          <w:szCs w:val="28"/>
        </w:rPr>
        <w:t xml:space="preserve"> </w:t>
      </w:r>
      <w:r w:rsidRPr="008675D2">
        <w:rPr>
          <w:spacing w:val="-1"/>
          <w:sz w:val="28"/>
          <w:szCs w:val="28"/>
        </w:rPr>
        <w:t>ин</w:t>
      </w:r>
      <w:r w:rsidRPr="008675D2">
        <w:rPr>
          <w:sz w:val="28"/>
          <w:szCs w:val="28"/>
        </w:rPr>
        <w:t>фр</w:t>
      </w:r>
      <w:r w:rsidRPr="008675D2">
        <w:rPr>
          <w:spacing w:val="-1"/>
          <w:sz w:val="28"/>
          <w:szCs w:val="28"/>
        </w:rPr>
        <w:t>аст</w:t>
      </w:r>
      <w:r w:rsidRPr="008675D2">
        <w:rPr>
          <w:spacing w:val="1"/>
          <w:sz w:val="28"/>
          <w:szCs w:val="28"/>
        </w:rPr>
        <w:t>р</w:t>
      </w:r>
      <w:r w:rsidRPr="008675D2">
        <w:rPr>
          <w:spacing w:val="-6"/>
          <w:sz w:val="28"/>
          <w:szCs w:val="28"/>
        </w:rPr>
        <w:t>у</w:t>
      </w:r>
      <w:r w:rsidRPr="008675D2">
        <w:rPr>
          <w:spacing w:val="1"/>
          <w:sz w:val="28"/>
          <w:szCs w:val="28"/>
        </w:rPr>
        <w:t>кт</w:t>
      </w:r>
      <w:r w:rsidRPr="008675D2">
        <w:rPr>
          <w:spacing w:val="-5"/>
          <w:sz w:val="28"/>
          <w:szCs w:val="28"/>
        </w:rPr>
        <w:t>у</w:t>
      </w:r>
      <w:r w:rsidRPr="008675D2">
        <w:rPr>
          <w:spacing w:val="1"/>
          <w:sz w:val="28"/>
          <w:szCs w:val="28"/>
        </w:rPr>
        <w:t>р</w:t>
      </w:r>
      <w:r w:rsidRPr="008675D2">
        <w:rPr>
          <w:sz w:val="28"/>
          <w:szCs w:val="28"/>
        </w:rPr>
        <w:t>ы.</w:t>
      </w:r>
    </w:p>
    <w:p w:rsidR="00234361" w:rsidRPr="008675D2" w:rsidRDefault="00234361" w:rsidP="009D7799">
      <w:pPr>
        <w:pStyle w:val="af1"/>
        <w:spacing w:after="0"/>
        <w:ind w:firstLine="567"/>
        <w:rPr>
          <w:sz w:val="28"/>
          <w:szCs w:val="28"/>
        </w:rPr>
      </w:pPr>
      <w:r w:rsidRPr="008675D2">
        <w:rPr>
          <w:sz w:val="28"/>
          <w:szCs w:val="28"/>
        </w:rPr>
        <w:t>Мо</w:t>
      </w:r>
      <w:r w:rsidRPr="008675D2">
        <w:rPr>
          <w:spacing w:val="-1"/>
          <w:sz w:val="28"/>
          <w:szCs w:val="28"/>
        </w:rPr>
        <w:t>нит</w:t>
      </w:r>
      <w:r w:rsidRPr="008675D2">
        <w:rPr>
          <w:sz w:val="28"/>
          <w:szCs w:val="28"/>
        </w:rPr>
        <w:t>ор</w:t>
      </w:r>
      <w:r w:rsidRPr="008675D2">
        <w:rPr>
          <w:spacing w:val="-1"/>
          <w:sz w:val="28"/>
          <w:szCs w:val="28"/>
        </w:rPr>
        <w:t>ин</w:t>
      </w:r>
      <w:r w:rsidRPr="008675D2">
        <w:rPr>
          <w:sz w:val="28"/>
          <w:szCs w:val="28"/>
        </w:rPr>
        <w:t>г</w:t>
      </w:r>
      <w:r w:rsidRPr="008675D2">
        <w:rPr>
          <w:spacing w:val="17"/>
          <w:sz w:val="28"/>
          <w:szCs w:val="28"/>
        </w:rPr>
        <w:t xml:space="preserve"> </w:t>
      </w:r>
      <w:r w:rsidRPr="008675D2">
        <w:rPr>
          <w:sz w:val="28"/>
          <w:szCs w:val="28"/>
        </w:rPr>
        <w:t>Про</w:t>
      </w:r>
      <w:r w:rsidRPr="008675D2">
        <w:rPr>
          <w:spacing w:val="-1"/>
          <w:sz w:val="28"/>
          <w:szCs w:val="28"/>
        </w:rPr>
        <w:t>г</w:t>
      </w:r>
      <w:r w:rsidRPr="008675D2">
        <w:rPr>
          <w:sz w:val="28"/>
          <w:szCs w:val="28"/>
        </w:rPr>
        <w:t>р</w:t>
      </w:r>
      <w:r w:rsidRPr="008675D2">
        <w:rPr>
          <w:spacing w:val="-1"/>
          <w:sz w:val="28"/>
          <w:szCs w:val="28"/>
        </w:rPr>
        <w:t>а</w:t>
      </w:r>
      <w:r w:rsidRPr="008675D2">
        <w:rPr>
          <w:sz w:val="28"/>
          <w:szCs w:val="28"/>
        </w:rPr>
        <w:t>ммы</w:t>
      </w:r>
      <w:r w:rsidRPr="008675D2">
        <w:rPr>
          <w:spacing w:val="14"/>
          <w:sz w:val="28"/>
          <w:szCs w:val="28"/>
        </w:rPr>
        <w:t xml:space="preserve"> </w:t>
      </w:r>
      <w:r w:rsidRPr="008675D2">
        <w:rPr>
          <w:spacing w:val="-1"/>
          <w:sz w:val="28"/>
          <w:szCs w:val="28"/>
        </w:rPr>
        <w:t>к</w:t>
      </w:r>
      <w:r w:rsidRPr="008675D2">
        <w:rPr>
          <w:sz w:val="28"/>
          <w:szCs w:val="28"/>
        </w:rPr>
        <w:t>ом</w:t>
      </w:r>
      <w:r w:rsidRPr="008675D2">
        <w:rPr>
          <w:spacing w:val="-1"/>
          <w:sz w:val="28"/>
          <w:szCs w:val="28"/>
        </w:rPr>
        <w:t>п</w:t>
      </w:r>
      <w:r w:rsidRPr="008675D2">
        <w:rPr>
          <w:sz w:val="28"/>
          <w:szCs w:val="28"/>
        </w:rPr>
        <w:t>л</w:t>
      </w:r>
      <w:r w:rsidRPr="008675D2">
        <w:rPr>
          <w:spacing w:val="-1"/>
          <w:sz w:val="28"/>
          <w:szCs w:val="28"/>
        </w:rPr>
        <w:t>ексн</w:t>
      </w:r>
      <w:r w:rsidRPr="008675D2">
        <w:rPr>
          <w:spacing w:val="1"/>
          <w:sz w:val="28"/>
          <w:szCs w:val="28"/>
        </w:rPr>
        <w:t>о</w:t>
      </w:r>
      <w:r w:rsidRPr="008675D2">
        <w:rPr>
          <w:spacing w:val="-1"/>
          <w:sz w:val="28"/>
          <w:szCs w:val="28"/>
        </w:rPr>
        <w:t>г</w:t>
      </w:r>
      <w:r w:rsidRPr="008675D2">
        <w:rPr>
          <w:sz w:val="28"/>
          <w:szCs w:val="28"/>
        </w:rPr>
        <w:t>о</w:t>
      </w:r>
      <w:r w:rsidRPr="008675D2">
        <w:rPr>
          <w:spacing w:val="19"/>
          <w:sz w:val="28"/>
          <w:szCs w:val="28"/>
        </w:rPr>
        <w:t xml:space="preserve"> </w:t>
      </w:r>
      <w:r w:rsidRPr="008675D2">
        <w:rPr>
          <w:sz w:val="28"/>
          <w:szCs w:val="28"/>
        </w:rPr>
        <w:t>р</w:t>
      </w:r>
      <w:r w:rsidRPr="008675D2">
        <w:rPr>
          <w:spacing w:val="-1"/>
          <w:sz w:val="28"/>
          <w:szCs w:val="28"/>
        </w:rPr>
        <w:t>аз</w:t>
      </w:r>
      <w:r w:rsidRPr="008675D2">
        <w:rPr>
          <w:sz w:val="28"/>
          <w:szCs w:val="28"/>
        </w:rPr>
        <w:t>в</w:t>
      </w:r>
      <w:r w:rsidRPr="008675D2">
        <w:rPr>
          <w:spacing w:val="-1"/>
          <w:sz w:val="28"/>
          <w:szCs w:val="28"/>
        </w:rPr>
        <w:t>ити</w:t>
      </w:r>
      <w:r w:rsidRPr="008675D2">
        <w:rPr>
          <w:sz w:val="28"/>
          <w:szCs w:val="28"/>
        </w:rPr>
        <w:t>я</w:t>
      </w:r>
      <w:r w:rsidRPr="008675D2">
        <w:rPr>
          <w:spacing w:val="15"/>
          <w:sz w:val="28"/>
          <w:szCs w:val="28"/>
        </w:rPr>
        <w:t xml:space="preserve"> </w:t>
      </w:r>
      <w:r w:rsidRPr="008675D2">
        <w:rPr>
          <w:spacing w:val="-1"/>
          <w:sz w:val="28"/>
          <w:szCs w:val="28"/>
        </w:rPr>
        <w:t>социальной ин</w:t>
      </w:r>
      <w:r w:rsidRPr="008675D2">
        <w:rPr>
          <w:sz w:val="28"/>
          <w:szCs w:val="28"/>
        </w:rPr>
        <w:t>фр</w:t>
      </w:r>
      <w:r w:rsidRPr="008675D2">
        <w:rPr>
          <w:spacing w:val="-1"/>
          <w:sz w:val="28"/>
          <w:szCs w:val="28"/>
        </w:rPr>
        <w:t>аст</w:t>
      </w:r>
      <w:r w:rsidRPr="008675D2">
        <w:rPr>
          <w:spacing w:val="1"/>
          <w:sz w:val="28"/>
          <w:szCs w:val="28"/>
        </w:rPr>
        <w:t>р</w:t>
      </w:r>
      <w:r w:rsidRPr="008675D2">
        <w:rPr>
          <w:spacing w:val="-6"/>
          <w:sz w:val="28"/>
          <w:szCs w:val="28"/>
        </w:rPr>
        <w:t>у</w:t>
      </w:r>
      <w:r w:rsidRPr="008675D2">
        <w:rPr>
          <w:spacing w:val="1"/>
          <w:sz w:val="28"/>
          <w:szCs w:val="28"/>
        </w:rPr>
        <w:t>кт</w:t>
      </w:r>
      <w:r w:rsidRPr="008675D2">
        <w:rPr>
          <w:spacing w:val="-5"/>
          <w:sz w:val="28"/>
          <w:szCs w:val="28"/>
        </w:rPr>
        <w:t>у</w:t>
      </w:r>
      <w:r w:rsidRPr="008675D2">
        <w:rPr>
          <w:spacing w:val="1"/>
          <w:sz w:val="28"/>
          <w:szCs w:val="28"/>
        </w:rPr>
        <w:t>р</w:t>
      </w:r>
      <w:r w:rsidRPr="008675D2">
        <w:rPr>
          <w:sz w:val="28"/>
          <w:szCs w:val="28"/>
        </w:rPr>
        <w:t>ы</w:t>
      </w:r>
      <w:r w:rsidRPr="008675D2">
        <w:rPr>
          <w:spacing w:val="13"/>
          <w:sz w:val="28"/>
          <w:szCs w:val="28"/>
        </w:rPr>
        <w:t xml:space="preserve"> </w:t>
      </w:r>
      <w:r w:rsidR="00692438" w:rsidRPr="008675D2">
        <w:rPr>
          <w:sz w:val="28"/>
          <w:szCs w:val="28"/>
        </w:rPr>
        <w:t>Калужского</w:t>
      </w:r>
      <w:r w:rsidR="00E01FEC" w:rsidRPr="008675D2">
        <w:rPr>
          <w:sz w:val="28"/>
          <w:szCs w:val="28"/>
        </w:rPr>
        <w:t xml:space="preserve"> сельского поселения </w:t>
      </w:r>
      <w:r w:rsidR="00692438" w:rsidRPr="008675D2">
        <w:rPr>
          <w:sz w:val="28"/>
          <w:szCs w:val="28"/>
        </w:rPr>
        <w:t>Северского</w:t>
      </w:r>
      <w:r w:rsidR="00E01FEC" w:rsidRPr="008675D2">
        <w:rPr>
          <w:sz w:val="28"/>
          <w:szCs w:val="28"/>
        </w:rPr>
        <w:t xml:space="preserve"> района</w:t>
      </w:r>
      <w:r w:rsidR="00C552F6" w:rsidRPr="008675D2">
        <w:rPr>
          <w:sz w:val="28"/>
          <w:szCs w:val="28"/>
        </w:rPr>
        <w:t xml:space="preserve"> </w:t>
      </w:r>
      <w:r w:rsidRPr="008675D2">
        <w:rPr>
          <w:spacing w:val="-1"/>
          <w:sz w:val="28"/>
          <w:szCs w:val="28"/>
        </w:rPr>
        <w:t>п</w:t>
      </w:r>
      <w:r w:rsidRPr="008675D2">
        <w:rPr>
          <w:sz w:val="28"/>
          <w:szCs w:val="28"/>
        </w:rPr>
        <w:t>р</w:t>
      </w:r>
      <w:r w:rsidRPr="008675D2">
        <w:rPr>
          <w:spacing w:val="-1"/>
          <w:sz w:val="28"/>
          <w:szCs w:val="28"/>
        </w:rPr>
        <w:t>е</w:t>
      </w:r>
      <w:r w:rsidRPr="008675D2">
        <w:rPr>
          <w:spacing w:val="1"/>
          <w:sz w:val="28"/>
          <w:szCs w:val="28"/>
        </w:rPr>
        <w:t>д</w:t>
      </w:r>
      <w:r w:rsidRPr="008675D2">
        <w:rPr>
          <w:spacing w:val="-6"/>
          <w:sz w:val="28"/>
          <w:szCs w:val="28"/>
        </w:rPr>
        <w:t>у</w:t>
      </w:r>
      <w:r w:rsidRPr="008675D2">
        <w:rPr>
          <w:spacing w:val="1"/>
          <w:sz w:val="28"/>
          <w:szCs w:val="28"/>
        </w:rPr>
        <w:t>с</w:t>
      </w:r>
      <w:r w:rsidRPr="008675D2">
        <w:rPr>
          <w:sz w:val="28"/>
          <w:szCs w:val="28"/>
        </w:rPr>
        <w:t>м</w:t>
      </w:r>
      <w:r w:rsidRPr="008675D2">
        <w:rPr>
          <w:spacing w:val="1"/>
          <w:sz w:val="28"/>
          <w:szCs w:val="28"/>
        </w:rPr>
        <w:t>а</w:t>
      </w:r>
      <w:r w:rsidRPr="008675D2">
        <w:rPr>
          <w:spacing w:val="-1"/>
          <w:sz w:val="28"/>
          <w:szCs w:val="28"/>
        </w:rPr>
        <w:t>т</w:t>
      </w:r>
      <w:r w:rsidRPr="008675D2">
        <w:rPr>
          <w:sz w:val="28"/>
          <w:szCs w:val="28"/>
        </w:rPr>
        <w:t>р</w:t>
      </w:r>
      <w:r w:rsidRPr="008675D2">
        <w:rPr>
          <w:spacing w:val="-1"/>
          <w:sz w:val="28"/>
          <w:szCs w:val="28"/>
        </w:rPr>
        <w:t>и</w:t>
      </w:r>
      <w:r w:rsidRPr="008675D2">
        <w:rPr>
          <w:sz w:val="28"/>
          <w:szCs w:val="28"/>
        </w:rPr>
        <w:t>в</w:t>
      </w:r>
      <w:r w:rsidRPr="008675D2">
        <w:rPr>
          <w:spacing w:val="1"/>
          <w:sz w:val="28"/>
          <w:szCs w:val="28"/>
        </w:rPr>
        <w:t>а</w:t>
      </w:r>
      <w:r w:rsidRPr="008675D2">
        <w:rPr>
          <w:spacing w:val="-1"/>
          <w:sz w:val="28"/>
          <w:szCs w:val="28"/>
        </w:rPr>
        <w:t>е</w:t>
      </w:r>
      <w:r w:rsidRPr="008675D2">
        <w:rPr>
          <w:sz w:val="28"/>
          <w:szCs w:val="28"/>
        </w:rPr>
        <w:t>т</w:t>
      </w:r>
      <w:r w:rsidRPr="008675D2">
        <w:rPr>
          <w:spacing w:val="11"/>
          <w:sz w:val="28"/>
          <w:szCs w:val="28"/>
        </w:rPr>
        <w:t xml:space="preserve"> </w:t>
      </w:r>
      <w:r w:rsidRPr="008675D2">
        <w:rPr>
          <w:spacing w:val="-1"/>
          <w:sz w:val="28"/>
          <w:szCs w:val="28"/>
        </w:rPr>
        <w:t>с</w:t>
      </w:r>
      <w:r w:rsidRPr="008675D2">
        <w:rPr>
          <w:sz w:val="28"/>
          <w:szCs w:val="28"/>
        </w:rPr>
        <w:t>о</w:t>
      </w:r>
      <w:r w:rsidRPr="008675D2">
        <w:rPr>
          <w:spacing w:val="-1"/>
          <w:sz w:val="28"/>
          <w:szCs w:val="28"/>
        </w:rPr>
        <w:t>п</w:t>
      </w:r>
      <w:r w:rsidRPr="008675D2">
        <w:rPr>
          <w:sz w:val="28"/>
          <w:szCs w:val="28"/>
        </w:rPr>
        <w:t>о</w:t>
      </w:r>
      <w:r w:rsidRPr="008675D2">
        <w:rPr>
          <w:spacing w:val="-1"/>
          <w:sz w:val="28"/>
          <w:szCs w:val="28"/>
        </w:rPr>
        <w:t>ста</w:t>
      </w:r>
      <w:r w:rsidRPr="008675D2">
        <w:rPr>
          <w:sz w:val="28"/>
          <w:szCs w:val="28"/>
        </w:rPr>
        <w:t>вл</w:t>
      </w:r>
      <w:r w:rsidRPr="008675D2">
        <w:rPr>
          <w:spacing w:val="-1"/>
          <w:sz w:val="28"/>
          <w:szCs w:val="28"/>
        </w:rPr>
        <w:t>ени</w:t>
      </w:r>
      <w:r w:rsidRPr="008675D2">
        <w:rPr>
          <w:sz w:val="28"/>
          <w:szCs w:val="28"/>
        </w:rPr>
        <w:t>е</w:t>
      </w:r>
      <w:r w:rsidRPr="008675D2">
        <w:rPr>
          <w:spacing w:val="13"/>
          <w:sz w:val="28"/>
          <w:szCs w:val="28"/>
        </w:rPr>
        <w:t xml:space="preserve"> </w:t>
      </w:r>
      <w:r w:rsidRPr="008675D2">
        <w:rPr>
          <w:sz w:val="28"/>
          <w:szCs w:val="28"/>
        </w:rPr>
        <w:t xml:space="preserve">и </w:t>
      </w:r>
      <w:r w:rsidRPr="008675D2">
        <w:rPr>
          <w:spacing w:val="-1"/>
          <w:sz w:val="28"/>
          <w:szCs w:val="28"/>
        </w:rPr>
        <w:t>с</w:t>
      </w:r>
      <w:r w:rsidRPr="008675D2">
        <w:rPr>
          <w:sz w:val="28"/>
          <w:szCs w:val="28"/>
        </w:rPr>
        <w:t>р</w:t>
      </w:r>
      <w:r w:rsidRPr="008675D2">
        <w:rPr>
          <w:spacing w:val="-1"/>
          <w:sz w:val="28"/>
          <w:szCs w:val="28"/>
        </w:rPr>
        <w:t>а</w:t>
      </w:r>
      <w:r w:rsidRPr="008675D2">
        <w:rPr>
          <w:sz w:val="28"/>
          <w:szCs w:val="28"/>
        </w:rPr>
        <w:t>в</w:t>
      </w:r>
      <w:r w:rsidRPr="008675D2">
        <w:rPr>
          <w:spacing w:val="-1"/>
          <w:sz w:val="28"/>
          <w:szCs w:val="28"/>
        </w:rPr>
        <w:t>нени</w:t>
      </w:r>
      <w:r w:rsidRPr="008675D2">
        <w:rPr>
          <w:sz w:val="28"/>
          <w:szCs w:val="28"/>
        </w:rPr>
        <w:t>е</w:t>
      </w:r>
      <w:r w:rsidRPr="008675D2">
        <w:rPr>
          <w:spacing w:val="-5"/>
          <w:sz w:val="28"/>
          <w:szCs w:val="28"/>
        </w:rPr>
        <w:t xml:space="preserve"> </w:t>
      </w:r>
      <w:r w:rsidRPr="008675D2">
        <w:rPr>
          <w:spacing w:val="-1"/>
          <w:sz w:val="28"/>
          <w:szCs w:val="28"/>
        </w:rPr>
        <w:t>значе</w:t>
      </w:r>
      <w:r w:rsidRPr="008675D2">
        <w:rPr>
          <w:spacing w:val="1"/>
          <w:sz w:val="28"/>
          <w:szCs w:val="28"/>
        </w:rPr>
        <w:t>н</w:t>
      </w:r>
      <w:r w:rsidRPr="008675D2">
        <w:rPr>
          <w:spacing w:val="-1"/>
          <w:sz w:val="28"/>
          <w:szCs w:val="28"/>
        </w:rPr>
        <w:t>и</w:t>
      </w:r>
      <w:r w:rsidRPr="008675D2">
        <w:rPr>
          <w:sz w:val="28"/>
          <w:szCs w:val="28"/>
        </w:rPr>
        <w:t>й</w:t>
      </w:r>
      <w:r w:rsidRPr="008675D2">
        <w:rPr>
          <w:spacing w:val="-5"/>
          <w:sz w:val="28"/>
          <w:szCs w:val="28"/>
        </w:rPr>
        <w:t xml:space="preserve"> </w:t>
      </w:r>
      <w:r w:rsidRPr="008675D2">
        <w:rPr>
          <w:spacing w:val="-1"/>
          <w:sz w:val="28"/>
          <w:szCs w:val="28"/>
        </w:rPr>
        <w:t>п</w:t>
      </w:r>
      <w:r w:rsidRPr="008675D2">
        <w:rPr>
          <w:sz w:val="28"/>
          <w:szCs w:val="28"/>
        </w:rPr>
        <w:t>о</w:t>
      </w:r>
      <w:r w:rsidRPr="008675D2">
        <w:rPr>
          <w:spacing w:val="-1"/>
          <w:sz w:val="28"/>
          <w:szCs w:val="28"/>
        </w:rPr>
        <w:t>каз</w:t>
      </w:r>
      <w:r w:rsidRPr="008675D2">
        <w:rPr>
          <w:spacing w:val="1"/>
          <w:sz w:val="28"/>
          <w:szCs w:val="28"/>
        </w:rPr>
        <w:t>а</w:t>
      </w:r>
      <w:r w:rsidRPr="008675D2">
        <w:rPr>
          <w:spacing w:val="-1"/>
          <w:sz w:val="28"/>
          <w:szCs w:val="28"/>
        </w:rPr>
        <w:t>те</w:t>
      </w:r>
      <w:r w:rsidRPr="008675D2">
        <w:rPr>
          <w:sz w:val="28"/>
          <w:szCs w:val="28"/>
        </w:rPr>
        <w:t>л</w:t>
      </w:r>
      <w:r w:rsidRPr="008675D2">
        <w:rPr>
          <w:spacing w:val="1"/>
          <w:sz w:val="28"/>
          <w:szCs w:val="28"/>
        </w:rPr>
        <w:t>е</w:t>
      </w:r>
      <w:r w:rsidRPr="008675D2">
        <w:rPr>
          <w:sz w:val="28"/>
          <w:szCs w:val="28"/>
        </w:rPr>
        <w:t>й</w:t>
      </w:r>
      <w:r w:rsidRPr="008675D2">
        <w:rPr>
          <w:spacing w:val="-5"/>
          <w:sz w:val="28"/>
          <w:szCs w:val="28"/>
        </w:rPr>
        <w:t xml:space="preserve"> </w:t>
      </w:r>
      <w:r w:rsidRPr="008675D2">
        <w:rPr>
          <w:sz w:val="28"/>
          <w:szCs w:val="28"/>
        </w:rPr>
        <w:t>во</w:t>
      </w:r>
      <w:r w:rsidRPr="008675D2">
        <w:rPr>
          <w:spacing w:val="-5"/>
          <w:sz w:val="28"/>
          <w:szCs w:val="28"/>
        </w:rPr>
        <w:t xml:space="preserve"> </w:t>
      </w:r>
      <w:r w:rsidRPr="008675D2">
        <w:rPr>
          <w:spacing w:val="-2"/>
          <w:sz w:val="28"/>
          <w:szCs w:val="28"/>
        </w:rPr>
        <w:t>в</w:t>
      </w:r>
      <w:r w:rsidRPr="008675D2">
        <w:rPr>
          <w:sz w:val="28"/>
          <w:szCs w:val="28"/>
        </w:rPr>
        <w:t>р</w:t>
      </w:r>
      <w:r w:rsidRPr="008675D2">
        <w:rPr>
          <w:spacing w:val="-1"/>
          <w:sz w:val="28"/>
          <w:szCs w:val="28"/>
        </w:rPr>
        <w:t>е</w:t>
      </w:r>
      <w:r w:rsidRPr="008675D2">
        <w:rPr>
          <w:sz w:val="28"/>
          <w:szCs w:val="28"/>
        </w:rPr>
        <w:t>м</w:t>
      </w:r>
      <w:r w:rsidRPr="008675D2">
        <w:rPr>
          <w:spacing w:val="-1"/>
          <w:sz w:val="28"/>
          <w:szCs w:val="28"/>
        </w:rPr>
        <w:t>енн</w:t>
      </w:r>
      <w:r w:rsidRPr="008675D2">
        <w:rPr>
          <w:sz w:val="28"/>
          <w:szCs w:val="28"/>
        </w:rPr>
        <w:t>ом</w:t>
      </w:r>
      <w:r w:rsidRPr="008675D2">
        <w:rPr>
          <w:spacing w:val="-4"/>
          <w:sz w:val="28"/>
          <w:szCs w:val="28"/>
        </w:rPr>
        <w:t xml:space="preserve"> </w:t>
      </w:r>
      <w:r w:rsidRPr="008675D2">
        <w:rPr>
          <w:spacing w:val="-1"/>
          <w:sz w:val="28"/>
          <w:szCs w:val="28"/>
        </w:rPr>
        <w:t>аспек</w:t>
      </w:r>
      <w:r w:rsidRPr="008675D2">
        <w:rPr>
          <w:spacing w:val="1"/>
          <w:sz w:val="28"/>
          <w:szCs w:val="28"/>
        </w:rPr>
        <w:t>т</w:t>
      </w:r>
      <w:r w:rsidRPr="008675D2">
        <w:rPr>
          <w:spacing w:val="-1"/>
          <w:sz w:val="28"/>
          <w:szCs w:val="28"/>
        </w:rPr>
        <w:t>е</w:t>
      </w:r>
      <w:r w:rsidRPr="008675D2">
        <w:rPr>
          <w:sz w:val="28"/>
          <w:szCs w:val="28"/>
        </w:rPr>
        <w:t>.</w:t>
      </w:r>
    </w:p>
    <w:p w:rsidR="00234361" w:rsidRPr="008675D2" w:rsidRDefault="00234361" w:rsidP="009D7799">
      <w:pPr>
        <w:pStyle w:val="af1"/>
        <w:spacing w:after="0"/>
        <w:ind w:firstLine="567"/>
        <w:rPr>
          <w:sz w:val="28"/>
          <w:szCs w:val="28"/>
        </w:rPr>
      </w:pPr>
      <w:r w:rsidRPr="008675D2">
        <w:rPr>
          <w:sz w:val="28"/>
          <w:szCs w:val="28"/>
        </w:rPr>
        <w:t>По</w:t>
      </w:r>
      <w:r w:rsidRPr="008675D2">
        <w:rPr>
          <w:spacing w:val="46"/>
          <w:sz w:val="28"/>
          <w:szCs w:val="28"/>
        </w:rPr>
        <w:t xml:space="preserve"> </w:t>
      </w:r>
      <w:r w:rsidRPr="008675D2">
        <w:rPr>
          <w:spacing w:val="-1"/>
          <w:sz w:val="28"/>
          <w:szCs w:val="28"/>
        </w:rPr>
        <w:t>е</w:t>
      </w:r>
      <w:r w:rsidRPr="008675D2">
        <w:rPr>
          <w:sz w:val="28"/>
          <w:szCs w:val="28"/>
        </w:rPr>
        <w:t>ж</w:t>
      </w:r>
      <w:r w:rsidRPr="008675D2">
        <w:rPr>
          <w:spacing w:val="-1"/>
          <w:sz w:val="28"/>
          <w:szCs w:val="28"/>
        </w:rPr>
        <w:t>ег</w:t>
      </w:r>
      <w:r w:rsidRPr="008675D2">
        <w:rPr>
          <w:sz w:val="28"/>
          <w:szCs w:val="28"/>
        </w:rPr>
        <w:t>од</w:t>
      </w:r>
      <w:r w:rsidRPr="008675D2">
        <w:rPr>
          <w:spacing w:val="-1"/>
          <w:sz w:val="28"/>
          <w:szCs w:val="28"/>
        </w:rPr>
        <w:t>н</w:t>
      </w:r>
      <w:r w:rsidRPr="008675D2">
        <w:rPr>
          <w:sz w:val="28"/>
          <w:szCs w:val="28"/>
        </w:rPr>
        <w:t>ым</w:t>
      </w:r>
      <w:r w:rsidRPr="008675D2">
        <w:rPr>
          <w:spacing w:val="49"/>
          <w:sz w:val="28"/>
          <w:szCs w:val="28"/>
        </w:rPr>
        <w:t xml:space="preserve"> </w:t>
      </w:r>
      <w:r w:rsidRPr="008675D2">
        <w:rPr>
          <w:sz w:val="28"/>
          <w:szCs w:val="28"/>
        </w:rPr>
        <w:t>р</w:t>
      </w:r>
      <w:r w:rsidRPr="008675D2">
        <w:rPr>
          <w:spacing w:val="-1"/>
          <w:sz w:val="28"/>
          <w:szCs w:val="28"/>
        </w:rPr>
        <w:t>ез</w:t>
      </w:r>
      <w:r w:rsidRPr="008675D2">
        <w:rPr>
          <w:spacing w:val="-5"/>
          <w:sz w:val="28"/>
          <w:szCs w:val="28"/>
        </w:rPr>
        <w:t>у</w:t>
      </w:r>
      <w:r w:rsidRPr="008675D2">
        <w:rPr>
          <w:sz w:val="28"/>
          <w:szCs w:val="28"/>
        </w:rPr>
        <w:t>л</w:t>
      </w:r>
      <w:r w:rsidRPr="008675D2">
        <w:rPr>
          <w:spacing w:val="2"/>
          <w:sz w:val="28"/>
          <w:szCs w:val="28"/>
        </w:rPr>
        <w:t>ь</w:t>
      </w:r>
      <w:r w:rsidRPr="008675D2">
        <w:rPr>
          <w:spacing w:val="-1"/>
          <w:sz w:val="28"/>
          <w:szCs w:val="28"/>
        </w:rPr>
        <w:t>та</w:t>
      </w:r>
      <w:r w:rsidRPr="008675D2">
        <w:rPr>
          <w:spacing w:val="1"/>
          <w:sz w:val="28"/>
          <w:szCs w:val="28"/>
        </w:rPr>
        <w:t>т</w:t>
      </w:r>
      <w:r w:rsidRPr="008675D2">
        <w:rPr>
          <w:spacing w:val="-1"/>
          <w:sz w:val="28"/>
          <w:szCs w:val="28"/>
        </w:rPr>
        <w:t>а</w:t>
      </w:r>
      <w:r w:rsidRPr="008675D2">
        <w:rPr>
          <w:sz w:val="28"/>
          <w:szCs w:val="28"/>
        </w:rPr>
        <w:t>м</w:t>
      </w:r>
      <w:r w:rsidRPr="008675D2">
        <w:rPr>
          <w:spacing w:val="48"/>
          <w:sz w:val="28"/>
          <w:szCs w:val="28"/>
        </w:rPr>
        <w:t xml:space="preserve"> </w:t>
      </w:r>
      <w:r w:rsidRPr="008675D2">
        <w:rPr>
          <w:sz w:val="28"/>
          <w:szCs w:val="28"/>
        </w:rPr>
        <w:t>мо</w:t>
      </w:r>
      <w:r w:rsidRPr="008675D2">
        <w:rPr>
          <w:spacing w:val="-1"/>
          <w:sz w:val="28"/>
          <w:szCs w:val="28"/>
        </w:rPr>
        <w:t>нит</w:t>
      </w:r>
      <w:r w:rsidRPr="008675D2">
        <w:rPr>
          <w:sz w:val="28"/>
          <w:szCs w:val="28"/>
        </w:rPr>
        <w:t>ор</w:t>
      </w:r>
      <w:r w:rsidRPr="008675D2">
        <w:rPr>
          <w:spacing w:val="-1"/>
          <w:sz w:val="28"/>
          <w:szCs w:val="28"/>
        </w:rPr>
        <w:t>инг</w:t>
      </w:r>
      <w:r w:rsidRPr="008675D2">
        <w:rPr>
          <w:sz w:val="28"/>
          <w:szCs w:val="28"/>
        </w:rPr>
        <w:t>а</w:t>
      </w:r>
      <w:r w:rsidRPr="008675D2">
        <w:rPr>
          <w:spacing w:val="49"/>
          <w:sz w:val="28"/>
          <w:szCs w:val="28"/>
        </w:rPr>
        <w:t xml:space="preserve"> </w:t>
      </w:r>
      <w:r w:rsidRPr="008675D2">
        <w:rPr>
          <w:sz w:val="28"/>
          <w:szCs w:val="28"/>
        </w:rPr>
        <w:t>о</w:t>
      </w:r>
      <w:r w:rsidRPr="008675D2">
        <w:rPr>
          <w:spacing w:val="-1"/>
          <w:sz w:val="28"/>
          <w:szCs w:val="28"/>
        </w:rPr>
        <w:t>с</w:t>
      </w:r>
      <w:r w:rsidRPr="008675D2">
        <w:rPr>
          <w:spacing w:val="-5"/>
          <w:sz w:val="28"/>
          <w:szCs w:val="28"/>
        </w:rPr>
        <w:t>у</w:t>
      </w:r>
      <w:r w:rsidRPr="008675D2">
        <w:rPr>
          <w:spacing w:val="-1"/>
          <w:sz w:val="28"/>
          <w:szCs w:val="28"/>
        </w:rPr>
        <w:t>щ</w:t>
      </w:r>
      <w:r w:rsidRPr="008675D2">
        <w:rPr>
          <w:spacing w:val="1"/>
          <w:sz w:val="28"/>
          <w:szCs w:val="28"/>
        </w:rPr>
        <w:t>е</w:t>
      </w:r>
      <w:r w:rsidRPr="008675D2">
        <w:rPr>
          <w:spacing w:val="-1"/>
          <w:sz w:val="28"/>
          <w:szCs w:val="28"/>
        </w:rPr>
        <w:t>с</w:t>
      </w:r>
      <w:r w:rsidRPr="008675D2">
        <w:rPr>
          <w:spacing w:val="1"/>
          <w:sz w:val="28"/>
          <w:szCs w:val="28"/>
        </w:rPr>
        <w:t>т</w:t>
      </w:r>
      <w:r w:rsidRPr="008675D2">
        <w:rPr>
          <w:sz w:val="28"/>
          <w:szCs w:val="28"/>
        </w:rPr>
        <w:t>вл</w:t>
      </w:r>
      <w:r w:rsidRPr="008675D2">
        <w:rPr>
          <w:spacing w:val="-1"/>
          <w:sz w:val="28"/>
          <w:szCs w:val="28"/>
        </w:rPr>
        <w:t>яе</w:t>
      </w:r>
      <w:r w:rsidRPr="008675D2">
        <w:rPr>
          <w:spacing w:val="1"/>
          <w:sz w:val="28"/>
          <w:szCs w:val="28"/>
        </w:rPr>
        <w:t>т</w:t>
      </w:r>
      <w:r w:rsidRPr="008675D2">
        <w:rPr>
          <w:spacing w:val="-1"/>
          <w:sz w:val="28"/>
          <w:szCs w:val="28"/>
        </w:rPr>
        <w:t>с</w:t>
      </w:r>
      <w:r w:rsidRPr="008675D2">
        <w:rPr>
          <w:sz w:val="28"/>
          <w:szCs w:val="28"/>
        </w:rPr>
        <w:t>я</w:t>
      </w:r>
      <w:r w:rsidRPr="008675D2">
        <w:rPr>
          <w:spacing w:val="48"/>
          <w:sz w:val="28"/>
          <w:szCs w:val="28"/>
        </w:rPr>
        <w:t xml:space="preserve"> </w:t>
      </w:r>
      <w:r w:rsidRPr="008675D2">
        <w:rPr>
          <w:spacing w:val="-1"/>
          <w:sz w:val="28"/>
          <w:szCs w:val="28"/>
        </w:rPr>
        <w:t>с</w:t>
      </w:r>
      <w:r w:rsidRPr="008675D2">
        <w:rPr>
          <w:sz w:val="28"/>
          <w:szCs w:val="28"/>
        </w:rPr>
        <w:t>во</w:t>
      </w:r>
      <w:r w:rsidRPr="008675D2">
        <w:rPr>
          <w:spacing w:val="-1"/>
          <w:sz w:val="28"/>
          <w:szCs w:val="28"/>
        </w:rPr>
        <w:t>е</w:t>
      </w:r>
      <w:r w:rsidRPr="008675D2">
        <w:rPr>
          <w:sz w:val="28"/>
          <w:szCs w:val="28"/>
        </w:rPr>
        <w:t>вр</w:t>
      </w:r>
      <w:r w:rsidRPr="008675D2">
        <w:rPr>
          <w:spacing w:val="-1"/>
          <w:sz w:val="28"/>
          <w:szCs w:val="28"/>
        </w:rPr>
        <w:t>е</w:t>
      </w:r>
      <w:r w:rsidRPr="008675D2">
        <w:rPr>
          <w:sz w:val="28"/>
          <w:szCs w:val="28"/>
        </w:rPr>
        <w:t>м</w:t>
      </w:r>
      <w:r w:rsidRPr="008675D2">
        <w:rPr>
          <w:spacing w:val="-1"/>
          <w:sz w:val="28"/>
          <w:szCs w:val="28"/>
        </w:rPr>
        <w:t>енна</w:t>
      </w:r>
      <w:r w:rsidRPr="008675D2">
        <w:rPr>
          <w:sz w:val="28"/>
          <w:szCs w:val="28"/>
        </w:rPr>
        <w:t>я</w:t>
      </w:r>
      <w:r w:rsidRPr="008675D2">
        <w:rPr>
          <w:w w:val="99"/>
          <w:sz w:val="28"/>
          <w:szCs w:val="28"/>
        </w:rPr>
        <w:t xml:space="preserve"> </w:t>
      </w:r>
      <w:r w:rsidRPr="008675D2">
        <w:rPr>
          <w:spacing w:val="-1"/>
          <w:sz w:val="28"/>
          <w:szCs w:val="28"/>
        </w:rPr>
        <w:t>к</w:t>
      </w:r>
      <w:r w:rsidRPr="008675D2">
        <w:rPr>
          <w:sz w:val="28"/>
          <w:szCs w:val="28"/>
        </w:rPr>
        <w:t>орр</w:t>
      </w:r>
      <w:r w:rsidRPr="008675D2">
        <w:rPr>
          <w:spacing w:val="-1"/>
          <w:sz w:val="28"/>
          <w:szCs w:val="28"/>
        </w:rPr>
        <w:t>екти</w:t>
      </w:r>
      <w:r w:rsidRPr="008675D2">
        <w:rPr>
          <w:sz w:val="28"/>
          <w:szCs w:val="28"/>
        </w:rPr>
        <w:t>ров</w:t>
      </w:r>
      <w:r w:rsidRPr="008675D2">
        <w:rPr>
          <w:spacing w:val="-1"/>
          <w:sz w:val="28"/>
          <w:szCs w:val="28"/>
        </w:rPr>
        <w:t>к</w:t>
      </w:r>
      <w:r w:rsidRPr="008675D2">
        <w:rPr>
          <w:sz w:val="28"/>
          <w:szCs w:val="28"/>
        </w:rPr>
        <w:t>а</w:t>
      </w:r>
      <w:r w:rsidRPr="008675D2">
        <w:rPr>
          <w:spacing w:val="10"/>
          <w:sz w:val="28"/>
          <w:szCs w:val="28"/>
        </w:rPr>
        <w:t xml:space="preserve"> </w:t>
      </w:r>
      <w:r w:rsidRPr="008675D2">
        <w:rPr>
          <w:sz w:val="28"/>
          <w:szCs w:val="28"/>
        </w:rPr>
        <w:t>Про</w:t>
      </w:r>
      <w:r w:rsidRPr="008675D2">
        <w:rPr>
          <w:spacing w:val="-1"/>
          <w:sz w:val="28"/>
          <w:szCs w:val="28"/>
        </w:rPr>
        <w:t>г</w:t>
      </w:r>
      <w:r w:rsidRPr="008675D2">
        <w:rPr>
          <w:sz w:val="28"/>
          <w:szCs w:val="28"/>
        </w:rPr>
        <w:t>р</w:t>
      </w:r>
      <w:r w:rsidRPr="008675D2">
        <w:rPr>
          <w:spacing w:val="-1"/>
          <w:sz w:val="28"/>
          <w:szCs w:val="28"/>
        </w:rPr>
        <w:t>а</w:t>
      </w:r>
      <w:r w:rsidRPr="008675D2">
        <w:rPr>
          <w:sz w:val="28"/>
          <w:szCs w:val="28"/>
        </w:rPr>
        <w:t>ммы.</w:t>
      </w:r>
      <w:r w:rsidRPr="008675D2">
        <w:rPr>
          <w:spacing w:val="6"/>
          <w:sz w:val="28"/>
          <w:szCs w:val="28"/>
        </w:rPr>
        <w:t xml:space="preserve"> </w:t>
      </w:r>
      <w:r w:rsidRPr="008675D2">
        <w:rPr>
          <w:sz w:val="28"/>
          <w:szCs w:val="28"/>
        </w:rPr>
        <w:t>Р</w:t>
      </w:r>
      <w:r w:rsidRPr="008675D2">
        <w:rPr>
          <w:spacing w:val="-1"/>
          <w:sz w:val="28"/>
          <w:szCs w:val="28"/>
        </w:rPr>
        <w:t>ешени</w:t>
      </w:r>
      <w:r w:rsidRPr="008675D2">
        <w:rPr>
          <w:sz w:val="28"/>
          <w:szCs w:val="28"/>
        </w:rPr>
        <w:t>е</w:t>
      </w:r>
      <w:r w:rsidRPr="008675D2">
        <w:rPr>
          <w:spacing w:val="11"/>
          <w:sz w:val="28"/>
          <w:szCs w:val="28"/>
        </w:rPr>
        <w:t xml:space="preserve"> </w:t>
      </w:r>
      <w:r w:rsidRPr="008675D2">
        <w:rPr>
          <w:sz w:val="28"/>
          <w:szCs w:val="28"/>
        </w:rPr>
        <w:t>о</w:t>
      </w:r>
      <w:r w:rsidRPr="008675D2">
        <w:rPr>
          <w:spacing w:val="8"/>
          <w:sz w:val="28"/>
          <w:szCs w:val="28"/>
        </w:rPr>
        <w:t xml:space="preserve"> </w:t>
      </w:r>
      <w:r w:rsidRPr="008675D2">
        <w:rPr>
          <w:spacing w:val="-1"/>
          <w:sz w:val="28"/>
          <w:szCs w:val="28"/>
        </w:rPr>
        <w:t>к</w:t>
      </w:r>
      <w:r w:rsidRPr="008675D2">
        <w:rPr>
          <w:sz w:val="28"/>
          <w:szCs w:val="28"/>
        </w:rPr>
        <w:t>орр</w:t>
      </w:r>
      <w:r w:rsidRPr="008675D2">
        <w:rPr>
          <w:spacing w:val="-1"/>
          <w:sz w:val="28"/>
          <w:szCs w:val="28"/>
        </w:rPr>
        <w:t>екти</w:t>
      </w:r>
      <w:r w:rsidRPr="008675D2">
        <w:rPr>
          <w:sz w:val="28"/>
          <w:szCs w:val="28"/>
        </w:rPr>
        <w:t>ров</w:t>
      </w:r>
      <w:r w:rsidRPr="008675D2">
        <w:rPr>
          <w:spacing w:val="-1"/>
          <w:sz w:val="28"/>
          <w:szCs w:val="28"/>
        </w:rPr>
        <w:t>к</w:t>
      </w:r>
      <w:r w:rsidRPr="008675D2">
        <w:rPr>
          <w:sz w:val="28"/>
          <w:szCs w:val="28"/>
        </w:rPr>
        <w:t>е</w:t>
      </w:r>
      <w:r w:rsidRPr="008675D2">
        <w:rPr>
          <w:spacing w:val="10"/>
          <w:sz w:val="28"/>
          <w:szCs w:val="28"/>
        </w:rPr>
        <w:t xml:space="preserve"> </w:t>
      </w:r>
      <w:r w:rsidRPr="008675D2">
        <w:rPr>
          <w:sz w:val="28"/>
          <w:szCs w:val="28"/>
        </w:rPr>
        <w:t>Про</w:t>
      </w:r>
      <w:r w:rsidRPr="008675D2">
        <w:rPr>
          <w:spacing w:val="-1"/>
          <w:sz w:val="28"/>
          <w:szCs w:val="28"/>
        </w:rPr>
        <w:t>г</w:t>
      </w:r>
      <w:r w:rsidRPr="008675D2">
        <w:rPr>
          <w:sz w:val="28"/>
          <w:szCs w:val="28"/>
        </w:rPr>
        <w:t>р</w:t>
      </w:r>
      <w:r w:rsidRPr="008675D2">
        <w:rPr>
          <w:spacing w:val="-1"/>
          <w:sz w:val="28"/>
          <w:szCs w:val="28"/>
        </w:rPr>
        <w:t>а</w:t>
      </w:r>
      <w:r w:rsidRPr="008675D2">
        <w:rPr>
          <w:sz w:val="28"/>
          <w:szCs w:val="28"/>
        </w:rPr>
        <w:t>ммы</w:t>
      </w:r>
      <w:r w:rsidRPr="008675D2">
        <w:rPr>
          <w:spacing w:val="8"/>
          <w:sz w:val="28"/>
          <w:szCs w:val="28"/>
        </w:rPr>
        <w:t xml:space="preserve"> </w:t>
      </w:r>
      <w:r w:rsidRPr="008675D2">
        <w:rPr>
          <w:spacing w:val="-1"/>
          <w:sz w:val="28"/>
          <w:szCs w:val="28"/>
        </w:rPr>
        <w:t>п</w:t>
      </w:r>
      <w:r w:rsidRPr="008675D2">
        <w:rPr>
          <w:sz w:val="28"/>
          <w:szCs w:val="28"/>
        </w:rPr>
        <w:t>р</w:t>
      </w:r>
      <w:r w:rsidRPr="008675D2">
        <w:rPr>
          <w:spacing w:val="-1"/>
          <w:sz w:val="28"/>
          <w:szCs w:val="28"/>
        </w:rPr>
        <w:t>ини</w:t>
      </w:r>
      <w:r w:rsidRPr="008675D2">
        <w:rPr>
          <w:sz w:val="28"/>
          <w:szCs w:val="28"/>
        </w:rPr>
        <w:t>м</w:t>
      </w:r>
      <w:r w:rsidRPr="008675D2">
        <w:rPr>
          <w:spacing w:val="-1"/>
          <w:sz w:val="28"/>
          <w:szCs w:val="28"/>
        </w:rPr>
        <w:t>а</w:t>
      </w:r>
      <w:r w:rsidRPr="008675D2">
        <w:rPr>
          <w:spacing w:val="1"/>
          <w:sz w:val="28"/>
          <w:szCs w:val="28"/>
        </w:rPr>
        <w:t>е</w:t>
      </w:r>
      <w:r w:rsidRPr="008675D2">
        <w:rPr>
          <w:spacing w:val="-1"/>
          <w:sz w:val="28"/>
          <w:szCs w:val="28"/>
        </w:rPr>
        <w:t>тс</w:t>
      </w:r>
      <w:r w:rsidRPr="008675D2">
        <w:rPr>
          <w:sz w:val="28"/>
          <w:szCs w:val="28"/>
        </w:rPr>
        <w:t>я</w:t>
      </w:r>
      <w:r w:rsidRPr="008675D2">
        <w:rPr>
          <w:w w:val="99"/>
          <w:sz w:val="28"/>
          <w:szCs w:val="28"/>
        </w:rPr>
        <w:t xml:space="preserve"> </w:t>
      </w:r>
      <w:r w:rsidRPr="008675D2">
        <w:rPr>
          <w:spacing w:val="-1"/>
          <w:sz w:val="28"/>
          <w:szCs w:val="28"/>
        </w:rPr>
        <w:t>п</w:t>
      </w:r>
      <w:r w:rsidRPr="008675D2">
        <w:rPr>
          <w:sz w:val="28"/>
          <w:szCs w:val="28"/>
        </w:rPr>
        <w:t>р</w:t>
      </w:r>
      <w:r w:rsidRPr="008675D2">
        <w:rPr>
          <w:spacing w:val="-1"/>
          <w:sz w:val="28"/>
          <w:szCs w:val="28"/>
        </w:rPr>
        <w:t>е</w:t>
      </w:r>
      <w:r w:rsidRPr="008675D2">
        <w:rPr>
          <w:sz w:val="28"/>
          <w:szCs w:val="28"/>
        </w:rPr>
        <w:t>д</w:t>
      </w:r>
      <w:r w:rsidRPr="008675D2">
        <w:rPr>
          <w:spacing w:val="-1"/>
          <w:sz w:val="28"/>
          <w:szCs w:val="28"/>
        </w:rPr>
        <w:t>ста</w:t>
      </w:r>
      <w:r w:rsidRPr="008675D2">
        <w:rPr>
          <w:sz w:val="28"/>
          <w:szCs w:val="28"/>
        </w:rPr>
        <w:t>в</w:t>
      </w:r>
      <w:r w:rsidRPr="008675D2">
        <w:rPr>
          <w:spacing w:val="-1"/>
          <w:sz w:val="28"/>
          <w:szCs w:val="28"/>
        </w:rPr>
        <w:t>ите</w:t>
      </w:r>
      <w:r w:rsidRPr="008675D2">
        <w:rPr>
          <w:sz w:val="28"/>
          <w:szCs w:val="28"/>
        </w:rPr>
        <w:t>ль</w:t>
      </w:r>
      <w:r w:rsidRPr="008675D2">
        <w:rPr>
          <w:spacing w:val="-1"/>
          <w:sz w:val="28"/>
          <w:szCs w:val="28"/>
        </w:rPr>
        <w:t>н</w:t>
      </w:r>
      <w:r w:rsidRPr="008675D2">
        <w:rPr>
          <w:sz w:val="28"/>
          <w:szCs w:val="28"/>
        </w:rPr>
        <w:t>ым</w:t>
      </w:r>
      <w:r w:rsidRPr="008675D2">
        <w:rPr>
          <w:spacing w:val="58"/>
          <w:sz w:val="28"/>
          <w:szCs w:val="28"/>
        </w:rPr>
        <w:t xml:space="preserve"> </w:t>
      </w:r>
      <w:r w:rsidRPr="008675D2">
        <w:rPr>
          <w:sz w:val="28"/>
          <w:szCs w:val="28"/>
        </w:rPr>
        <w:t>ор</w:t>
      </w:r>
      <w:r w:rsidRPr="008675D2">
        <w:rPr>
          <w:spacing w:val="-1"/>
          <w:sz w:val="28"/>
          <w:szCs w:val="28"/>
        </w:rPr>
        <w:t>ган</w:t>
      </w:r>
      <w:r w:rsidRPr="008675D2">
        <w:rPr>
          <w:sz w:val="28"/>
          <w:szCs w:val="28"/>
        </w:rPr>
        <w:t>ом</w:t>
      </w:r>
      <w:r w:rsidRPr="008675D2">
        <w:rPr>
          <w:spacing w:val="59"/>
          <w:sz w:val="28"/>
          <w:szCs w:val="28"/>
        </w:rPr>
        <w:t xml:space="preserve"> </w:t>
      </w:r>
      <w:r w:rsidRPr="008675D2">
        <w:rPr>
          <w:spacing w:val="2"/>
          <w:sz w:val="28"/>
          <w:szCs w:val="28"/>
        </w:rPr>
        <w:t>м</w:t>
      </w:r>
      <w:r w:rsidRPr="008675D2">
        <w:rPr>
          <w:spacing w:val="-6"/>
          <w:sz w:val="28"/>
          <w:szCs w:val="28"/>
        </w:rPr>
        <w:t>у</w:t>
      </w:r>
      <w:r w:rsidRPr="008675D2">
        <w:rPr>
          <w:spacing w:val="1"/>
          <w:sz w:val="28"/>
          <w:szCs w:val="28"/>
        </w:rPr>
        <w:t>н</w:t>
      </w:r>
      <w:r w:rsidRPr="008675D2">
        <w:rPr>
          <w:spacing w:val="-1"/>
          <w:sz w:val="28"/>
          <w:szCs w:val="28"/>
        </w:rPr>
        <w:t>иц</w:t>
      </w:r>
      <w:r w:rsidRPr="008675D2">
        <w:rPr>
          <w:spacing w:val="1"/>
          <w:sz w:val="28"/>
          <w:szCs w:val="28"/>
        </w:rPr>
        <w:t>и</w:t>
      </w:r>
      <w:r w:rsidRPr="008675D2">
        <w:rPr>
          <w:spacing w:val="-1"/>
          <w:sz w:val="28"/>
          <w:szCs w:val="28"/>
        </w:rPr>
        <w:t>па</w:t>
      </w:r>
      <w:r w:rsidRPr="008675D2">
        <w:rPr>
          <w:sz w:val="28"/>
          <w:szCs w:val="28"/>
        </w:rPr>
        <w:t>ль</w:t>
      </w:r>
      <w:r w:rsidRPr="008675D2">
        <w:rPr>
          <w:spacing w:val="-1"/>
          <w:sz w:val="28"/>
          <w:szCs w:val="28"/>
        </w:rPr>
        <w:t>н</w:t>
      </w:r>
      <w:r w:rsidRPr="008675D2">
        <w:rPr>
          <w:sz w:val="28"/>
          <w:szCs w:val="28"/>
        </w:rPr>
        <w:t>о</w:t>
      </w:r>
      <w:r w:rsidRPr="008675D2">
        <w:rPr>
          <w:spacing w:val="-1"/>
          <w:sz w:val="28"/>
          <w:szCs w:val="28"/>
        </w:rPr>
        <w:t>г</w:t>
      </w:r>
      <w:r w:rsidRPr="008675D2">
        <w:rPr>
          <w:sz w:val="28"/>
          <w:szCs w:val="28"/>
        </w:rPr>
        <w:t>о</w:t>
      </w:r>
      <w:r w:rsidRPr="008675D2">
        <w:rPr>
          <w:spacing w:val="1"/>
          <w:sz w:val="28"/>
          <w:szCs w:val="28"/>
        </w:rPr>
        <w:t xml:space="preserve"> </w:t>
      </w:r>
      <w:r w:rsidRPr="008675D2">
        <w:rPr>
          <w:sz w:val="28"/>
          <w:szCs w:val="28"/>
        </w:rPr>
        <w:t>обр</w:t>
      </w:r>
      <w:r w:rsidRPr="008675D2">
        <w:rPr>
          <w:spacing w:val="-1"/>
          <w:sz w:val="28"/>
          <w:szCs w:val="28"/>
        </w:rPr>
        <w:t>аз</w:t>
      </w:r>
      <w:r w:rsidRPr="008675D2">
        <w:rPr>
          <w:sz w:val="28"/>
          <w:szCs w:val="28"/>
        </w:rPr>
        <w:t>ов</w:t>
      </w:r>
      <w:r w:rsidRPr="008675D2">
        <w:rPr>
          <w:spacing w:val="-1"/>
          <w:sz w:val="28"/>
          <w:szCs w:val="28"/>
        </w:rPr>
        <w:t>ани</w:t>
      </w:r>
      <w:r w:rsidRPr="008675D2">
        <w:rPr>
          <w:sz w:val="28"/>
          <w:szCs w:val="28"/>
        </w:rPr>
        <w:t>я</w:t>
      </w:r>
      <w:r w:rsidRPr="008675D2">
        <w:rPr>
          <w:spacing w:val="57"/>
          <w:sz w:val="28"/>
          <w:szCs w:val="28"/>
        </w:rPr>
        <w:t xml:space="preserve"> </w:t>
      </w:r>
      <w:r w:rsidRPr="008675D2">
        <w:rPr>
          <w:spacing w:val="-1"/>
          <w:sz w:val="28"/>
          <w:szCs w:val="28"/>
        </w:rPr>
        <w:t>п</w:t>
      </w:r>
      <w:r w:rsidRPr="008675D2">
        <w:rPr>
          <w:sz w:val="28"/>
          <w:szCs w:val="28"/>
        </w:rPr>
        <w:t>о</w:t>
      </w:r>
      <w:r w:rsidRPr="008675D2">
        <w:rPr>
          <w:spacing w:val="56"/>
          <w:sz w:val="28"/>
          <w:szCs w:val="28"/>
        </w:rPr>
        <w:t xml:space="preserve"> </w:t>
      </w:r>
      <w:r w:rsidRPr="008675D2">
        <w:rPr>
          <w:spacing w:val="-1"/>
          <w:sz w:val="28"/>
          <w:szCs w:val="28"/>
        </w:rPr>
        <w:t>ит</w:t>
      </w:r>
      <w:r w:rsidRPr="008675D2">
        <w:rPr>
          <w:sz w:val="28"/>
          <w:szCs w:val="28"/>
        </w:rPr>
        <w:t>о</w:t>
      </w:r>
      <w:r w:rsidRPr="008675D2">
        <w:rPr>
          <w:spacing w:val="-1"/>
          <w:sz w:val="28"/>
          <w:szCs w:val="28"/>
        </w:rPr>
        <w:t>га</w:t>
      </w:r>
      <w:r w:rsidRPr="008675D2">
        <w:rPr>
          <w:sz w:val="28"/>
          <w:szCs w:val="28"/>
        </w:rPr>
        <w:t>м</w:t>
      </w:r>
      <w:r w:rsidRPr="008675D2">
        <w:rPr>
          <w:spacing w:val="59"/>
          <w:sz w:val="28"/>
          <w:szCs w:val="28"/>
        </w:rPr>
        <w:t xml:space="preserve"> </w:t>
      </w:r>
      <w:r w:rsidRPr="008675D2">
        <w:rPr>
          <w:spacing w:val="-1"/>
          <w:sz w:val="28"/>
          <w:szCs w:val="28"/>
        </w:rPr>
        <w:t>е</w:t>
      </w:r>
      <w:r w:rsidRPr="008675D2">
        <w:rPr>
          <w:sz w:val="28"/>
          <w:szCs w:val="28"/>
        </w:rPr>
        <w:t>ж</w:t>
      </w:r>
      <w:r w:rsidRPr="008675D2">
        <w:rPr>
          <w:spacing w:val="-1"/>
          <w:sz w:val="28"/>
          <w:szCs w:val="28"/>
        </w:rPr>
        <w:t>ег</w:t>
      </w:r>
      <w:r w:rsidRPr="008675D2">
        <w:rPr>
          <w:sz w:val="28"/>
          <w:szCs w:val="28"/>
        </w:rPr>
        <w:t>од</w:t>
      </w:r>
      <w:r w:rsidRPr="008675D2">
        <w:rPr>
          <w:spacing w:val="-1"/>
          <w:sz w:val="28"/>
          <w:szCs w:val="28"/>
        </w:rPr>
        <w:t>н</w:t>
      </w:r>
      <w:r w:rsidRPr="008675D2">
        <w:rPr>
          <w:sz w:val="28"/>
          <w:szCs w:val="28"/>
        </w:rPr>
        <w:t>о</w:t>
      </w:r>
      <w:r w:rsidRPr="008675D2">
        <w:rPr>
          <w:spacing w:val="-1"/>
          <w:sz w:val="28"/>
          <w:szCs w:val="28"/>
        </w:rPr>
        <w:t>г</w:t>
      </w:r>
      <w:r w:rsidRPr="008675D2">
        <w:rPr>
          <w:sz w:val="28"/>
          <w:szCs w:val="28"/>
        </w:rPr>
        <w:t>о р</w:t>
      </w:r>
      <w:r w:rsidRPr="008675D2">
        <w:rPr>
          <w:spacing w:val="-1"/>
          <w:sz w:val="28"/>
          <w:szCs w:val="28"/>
        </w:rPr>
        <w:t>асс</w:t>
      </w:r>
      <w:r w:rsidRPr="008675D2">
        <w:rPr>
          <w:sz w:val="28"/>
          <w:szCs w:val="28"/>
        </w:rPr>
        <w:t>мо</w:t>
      </w:r>
      <w:r w:rsidRPr="008675D2">
        <w:rPr>
          <w:spacing w:val="-1"/>
          <w:sz w:val="28"/>
          <w:szCs w:val="28"/>
        </w:rPr>
        <w:t>т</w:t>
      </w:r>
      <w:r w:rsidRPr="008675D2">
        <w:rPr>
          <w:sz w:val="28"/>
          <w:szCs w:val="28"/>
        </w:rPr>
        <w:t>р</w:t>
      </w:r>
      <w:r w:rsidRPr="008675D2">
        <w:rPr>
          <w:spacing w:val="-1"/>
          <w:sz w:val="28"/>
          <w:szCs w:val="28"/>
        </w:rPr>
        <w:t>ени</w:t>
      </w:r>
      <w:r w:rsidRPr="008675D2">
        <w:rPr>
          <w:sz w:val="28"/>
          <w:szCs w:val="28"/>
        </w:rPr>
        <w:t>я</w:t>
      </w:r>
      <w:r w:rsidRPr="008675D2">
        <w:rPr>
          <w:spacing w:val="46"/>
          <w:sz w:val="28"/>
          <w:szCs w:val="28"/>
        </w:rPr>
        <w:t xml:space="preserve"> </w:t>
      </w:r>
      <w:r w:rsidRPr="008675D2">
        <w:rPr>
          <w:sz w:val="28"/>
          <w:szCs w:val="28"/>
        </w:rPr>
        <w:t>о</w:t>
      </w:r>
      <w:r w:rsidRPr="008675D2">
        <w:rPr>
          <w:spacing w:val="-1"/>
          <w:sz w:val="28"/>
          <w:szCs w:val="28"/>
        </w:rPr>
        <w:t>тчет</w:t>
      </w:r>
      <w:r w:rsidRPr="008675D2">
        <w:rPr>
          <w:sz w:val="28"/>
          <w:szCs w:val="28"/>
        </w:rPr>
        <w:t>а</w:t>
      </w:r>
      <w:r w:rsidRPr="008675D2">
        <w:rPr>
          <w:spacing w:val="47"/>
          <w:sz w:val="28"/>
          <w:szCs w:val="28"/>
        </w:rPr>
        <w:t xml:space="preserve"> </w:t>
      </w:r>
      <w:r w:rsidRPr="008675D2">
        <w:rPr>
          <w:sz w:val="28"/>
          <w:szCs w:val="28"/>
        </w:rPr>
        <w:t>о</w:t>
      </w:r>
      <w:r w:rsidRPr="008675D2">
        <w:rPr>
          <w:spacing w:val="45"/>
          <w:sz w:val="28"/>
          <w:szCs w:val="28"/>
        </w:rPr>
        <w:t xml:space="preserve"> </w:t>
      </w:r>
      <w:r w:rsidRPr="008675D2">
        <w:rPr>
          <w:sz w:val="28"/>
          <w:szCs w:val="28"/>
        </w:rPr>
        <w:t>ходе</w:t>
      </w:r>
      <w:r w:rsidRPr="008675D2">
        <w:rPr>
          <w:spacing w:val="45"/>
          <w:sz w:val="28"/>
          <w:szCs w:val="28"/>
        </w:rPr>
        <w:t xml:space="preserve"> </w:t>
      </w:r>
      <w:r w:rsidRPr="008675D2">
        <w:rPr>
          <w:sz w:val="28"/>
          <w:szCs w:val="28"/>
        </w:rPr>
        <w:t>р</w:t>
      </w:r>
      <w:r w:rsidRPr="008675D2">
        <w:rPr>
          <w:spacing w:val="-1"/>
          <w:sz w:val="28"/>
          <w:szCs w:val="28"/>
        </w:rPr>
        <w:t>еа</w:t>
      </w:r>
      <w:r w:rsidRPr="008675D2">
        <w:rPr>
          <w:sz w:val="28"/>
          <w:szCs w:val="28"/>
        </w:rPr>
        <w:t>л</w:t>
      </w:r>
      <w:r w:rsidRPr="008675D2">
        <w:rPr>
          <w:spacing w:val="-1"/>
          <w:sz w:val="28"/>
          <w:szCs w:val="28"/>
        </w:rPr>
        <w:t>изаци</w:t>
      </w:r>
      <w:r w:rsidRPr="008675D2">
        <w:rPr>
          <w:sz w:val="28"/>
          <w:szCs w:val="28"/>
        </w:rPr>
        <w:t>и</w:t>
      </w:r>
      <w:r w:rsidRPr="008675D2">
        <w:rPr>
          <w:spacing w:val="47"/>
          <w:sz w:val="28"/>
          <w:szCs w:val="28"/>
        </w:rPr>
        <w:t xml:space="preserve"> </w:t>
      </w:r>
      <w:r w:rsidRPr="008675D2">
        <w:rPr>
          <w:sz w:val="28"/>
          <w:szCs w:val="28"/>
        </w:rPr>
        <w:t>Про</w:t>
      </w:r>
      <w:r w:rsidRPr="008675D2">
        <w:rPr>
          <w:spacing w:val="-1"/>
          <w:sz w:val="28"/>
          <w:szCs w:val="28"/>
        </w:rPr>
        <w:t>г</w:t>
      </w:r>
      <w:r w:rsidRPr="008675D2">
        <w:rPr>
          <w:sz w:val="28"/>
          <w:szCs w:val="28"/>
        </w:rPr>
        <w:t>р</w:t>
      </w:r>
      <w:r w:rsidRPr="008675D2">
        <w:rPr>
          <w:spacing w:val="-1"/>
          <w:sz w:val="28"/>
          <w:szCs w:val="28"/>
        </w:rPr>
        <w:t>а</w:t>
      </w:r>
      <w:r w:rsidRPr="008675D2">
        <w:rPr>
          <w:sz w:val="28"/>
          <w:szCs w:val="28"/>
        </w:rPr>
        <w:t>ммы</w:t>
      </w:r>
      <w:r w:rsidRPr="008675D2">
        <w:rPr>
          <w:spacing w:val="46"/>
          <w:sz w:val="28"/>
          <w:szCs w:val="28"/>
        </w:rPr>
        <w:t xml:space="preserve"> </w:t>
      </w:r>
      <w:r w:rsidRPr="008675D2">
        <w:rPr>
          <w:spacing w:val="-1"/>
          <w:sz w:val="28"/>
          <w:szCs w:val="28"/>
        </w:rPr>
        <w:t>и</w:t>
      </w:r>
      <w:r w:rsidRPr="008675D2">
        <w:rPr>
          <w:sz w:val="28"/>
          <w:szCs w:val="28"/>
        </w:rPr>
        <w:t>ли</w:t>
      </w:r>
      <w:r w:rsidRPr="008675D2">
        <w:rPr>
          <w:spacing w:val="43"/>
          <w:sz w:val="28"/>
          <w:szCs w:val="28"/>
        </w:rPr>
        <w:t xml:space="preserve"> </w:t>
      </w:r>
      <w:r w:rsidRPr="008675D2">
        <w:rPr>
          <w:spacing w:val="-1"/>
          <w:sz w:val="28"/>
          <w:szCs w:val="28"/>
        </w:rPr>
        <w:t>п</w:t>
      </w:r>
      <w:r w:rsidRPr="008675D2">
        <w:rPr>
          <w:sz w:val="28"/>
          <w:szCs w:val="28"/>
        </w:rPr>
        <w:t>о</w:t>
      </w:r>
      <w:r w:rsidR="00C45696" w:rsidRPr="008675D2">
        <w:rPr>
          <w:spacing w:val="45"/>
          <w:sz w:val="28"/>
          <w:szCs w:val="28"/>
        </w:rPr>
        <w:t xml:space="preserve"> </w:t>
      </w:r>
      <w:r w:rsidRPr="008675D2">
        <w:rPr>
          <w:spacing w:val="-1"/>
          <w:sz w:val="28"/>
          <w:szCs w:val="28"/>
        </w:rPr>
        <w:t>п</w:t>
      </w:r>
      <w:r w:rsidRPr="008675D2">
        <w:rPr>
          <w:sz w:val="28"/>
          <w:szCs w:val="28"/>
        </w:rPr>
        <w:t>р</w:t>
      </w:r>
      <w:r w:rsidRPr="008675D2">
        <w:rPr>
          <w:spacing w:val="-1"/>
          <w:sz w:val="28"/>
          <w:szCs w:val="28"/>
        </w:rPr>
        <w:t>е</w:t>
      </w:r>
      <w:r w:rsidRPr="008675D2">
        <w:rPr>
          <w:sz w:val="28"/>
          <w:szCs w:val="28"/>
        </w:rPr>
        <w:t>д</w:t>
      </w:r>
      <w:r w:rsidRPr="008675D2">
        <w:rPr>
          <w:spacing w:val="-1"/>
          <w:sz w:val="28"/>
          <w:szCs w:val="28"/>
        </w:rPr>
        <w:t>ста</w:t>
      </w:r>
      <w:r w:rsidRPr="008675D2">
        <w:rPr>
          <w:sz w:val="28"/>
          <w:szCs w:val="28"/>
        </w:rPr>
        <w:t>вл</w:t>
      </w:r>
      <w:r w:rsidRPr="008675D2">
        <w:rPr>
          <w:spacing w:val="-1"/>
          <w:sz w:val="28"/>
          <w:szCs w:val="28"/>
        </w:rPr>
        <w:t>е</w:t>
      </w:r>
      <w:r w:rsidRPr="008675D2">
        <w:rPr>
          <w:spacing w:val="1"/>
          <w:sz w:val="28"/>
          <w:szCs w:val="28"/>
        </w:rPr>
        <w:t>н</w:t>
      </w:r>
      <w:r w:rsidRPr="008675D2">
        <w:rPr>
          <w:spacing w:val="-1"/>
          <w:sz w:val="28"/>
          <w:szCs w:val="28"/>
        </w:rPr>
        <w:t>и</w:t>
      </w:r>
      <w:r w:rsidRPr="008675D2">
        <w:rPr>
          <w:sz w:val="28"/>
          <w:szCs w:val="28"/>
        </w:rPr>
        <w:t>ю</w:t>
      </w:r>
      <w:r w:rsidRPr="008675D2">
        <w:rPr>
          <w:spacing w:val="46"/>
          <w:sz w:val="28"/>
          <w:szCs w:val="28"/>
        </w:rPr>
        <w:t xml:space="preserve"> </w:t>
      </w:r>
      <w:r w:rsidR="009D7799">
        <w:rPr>
          <w:spacing w:val="46"/>
          <w:sz w:val="28"/>
          <w:szCs w:val="28"/>
        </w:rPr>
        <w:t>г</w:t>
      </w:r>
      <w:r w:rsidRPr="008675D2">
        <w:rPr>
          <w:sz w:val="28"/>
          <w:szCs w:val="28"/>
        </w:rPr>
        <w:t>л</w:t>
      </w:r>
      <w:r w:rsidRPr="008675D2">
        <w:rPr>
          <w:spacing w:val="-1"/>
          <w:sz w:val="28"/>
          <w:szCs w:val="28"/>
        </w:rPr>
        <w:t>а</w:t>
      </w:r>
      <w:r w:rsidRPr="008675D2">
        <w:rPr>
          <w:sz w:val="28"/>
          <w:szCs w:val="28"/>
        </w:rPr>
        <w:t>вы</w:t>
      </w:r>
      <w:r w:rsidR="00C45696" w:rsidRPr="008675D2">
        <w:rPr>
          <w:sz w:val="28"/>
          <w:szCs w:val="28"/>
        </w:rPr>
        <w:t xml:space="preserve"> </w:t>
      </w:r>
      <w:r w:rsidR="00692438" w:rsidRPr="008675D2">
        <w:rPr>
          <w:sz w:val="28"/>
          <w:szCs w:val="28"/>
        </w:rPr>
        <w:t>Калужского</w:t>
      </w:r>
      <w:r w:rsidR="00E01FEC" w:rsidRPr="008675D2">
        <w:rPr>
          <w:sz w:val="28"/>
          <w:szCs w:val="28"/>
        </w:rPr>
        <w:t xml:space="preserve"> сельского поселения </w:t>
      </w:r>
      <w:r w:rsidR="00692438" w:rsidRPr="008675D2">
        <w:rPr>
          <w:sz w:val="28"/>
          <w:szCs w:val="28"/>
        </w:rPr>
        <w:t xml:space="preserve">Северского </w:t>
      </w:r>
      <w:r w:rsidR="00E01FEC" w:rsidRPr="008675D2">
        <w:rPr>
          <w:sz w:val="28"/>
          <w:szCs w:val="28"/>
        </w:rPr>
        <w:t>района</w:t>
      </w:r>
      <w:r w:rsidRPr="008675D2">
        <w:rPr>
          <w:sz w:val="28"/>
          <w:szCs w:val="28"/>
        </w:rPr>
        <w:t>.</w:t>
      </w:r>
    </w:p>
    <w:p w:rsidR="0036364E" w:rsidRPr="008675D2" w:rsidRDefault="0036364E" w:rsidP="009D7799">
      <w:pPr>
        <w:pStyle w:val="af5"/>
        <w:spacing w:before="0" w:after="0"/>
        <w:ind w:firstLine="567"/>
        <w:rPr>
          <w:sz w:val="28"/>
          <w:szCs w:val="28"/>
        </w:rPr>
      </w:pPr>
    </w:p>
    <w:sectPr w:rsidR="0036364E" w:rsidRPr="008675D2" w:rsidSect="008675D2">
      <w:footerReference w:type="even" r:id="rId34"/>
      <w:footerReference w:type="default" r:id="rId35"/>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CBB" w:rsidRDefault="00D04CBB" w:rsidP="005D7E20">
      <w:r>
        <w:separator/>
      </w:r>
    </w:p>
  </w:endnote>
  <w:endnote w:type="continuationSeparator" w:id="0">
    <w:p w:rsidR="00D04CBB" w:rsidRDefault="00D04CBB" w:rsidP="005D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PT Sans">
    <w:altName w:val="Corbel"/>
    <w:charset w:val="CC"/>
    <w:family w:val="swiss"/>
    <w:pitch w:val="variable"/>
    <w:sig w:usb0="A00002EF" w:usb1="5000204B" w:usb2="00000000" w:usb3="00000000" w:csb0="000000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rsidP="00022B68">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rsidR="00055FC1" w:rsidRDefault="00055FC1" w:rsidP="00022B68">
    <w:pPr>
      <w:pStyle w:val="ab"/>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rsidP="001F7D7E">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055FC1" w:rsidRDefault="00055FC1" w:rsidP="001F7D7E">
    <w:pPr>
      <w:pStyle w:val="ab"/>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9306389"/>
      <w:docPartObj>
        <w:docPartGallery w:val="Page Numbers (Bottom of Page)"/>
        <w:docPartUnique/>
      </w:docPartObj>
    </w:sdtPr>
    <w:sdtContent>
      <w:p w:rsidR="00055FC1" w:rsidRDefault="00055FC1">
        <w:pPr>
          <w:pStyle w:val="ab"/>
          <w:jc w:val="right"/>
        </w:pPr>
        <w:r>
          <w:fldChar w:fldCharType="begin"/>
        </w:r>
        <w:r>
          <w:instrText>PAGE   \* MERGEFORMAT</w:instrText>
        </w:r>
        <w:r>
          <w:fldChar w:fldCharType="separate"/>
        </w:r>
        <w:r w:rsidR="00A003F6">
          <w:rPr>
            <w:noProof/>
          </w:rPr>
          <w:t>33</w:t>
        </w:r>
        <w:r>
          <w:fldChar w:fldCharType="end"/>
        </w:r>
      </w:p>
    </w:sdtContent>
  </w:sdt>
  <w:p w:rsidR="00055FC1" w:rsidRDefault="00055FC1" w:rsidP="001F7D7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432336"/>
      <w:docPartObj>
        <w:docPartGallery w:val="Page Numbers (Bottom of Page)"/>
        <w:docPartUnique/>
      </w:docPartObj>
    </w:sdtPr>
    <w:sdtContent>
      <w:p w:rsidR="00055FC1" w:rsidRDefault="00055FC1">
        <w:pPr>
          <w:pStyle w:val="ab"/>
          <w:jc w:val="right"/>
        </w:pPr>
        <w:r>
          <w:fldChar w:fldCharType="begin"/>
        </w:r>
        <w:r>
          <w:instrText>PAGE   \* MERGEFORMAT</w:instrText>
        </w:r>
        <w:r>
          <w:fldChar w:fldCharType="separate"/>
        </w:r>
        <w:r w:rsidR="00A003F6">
          <w:rPr>
            <w:noProof/>
          </w:rPr>
          <w:t>2</w:t>
        </w:r>
        <w:r>
          <w:fldChar w:fldCharType="end"/>
        </w:r>
      </w:p>
    </w:sdtContent>
  </w:sdt>
  <w:p w:rsidR="00055FC1" w:rsidRDefault="00055FC1" w:rsidP="00022B68">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pPr>
      <w:pStyle w:val="ab"/>
      <w:jc w:val="right"/>
    </w:pPr>
  </w:p>
  <w:p w:rsidR="00055FC1" w:rsidRDefault="00055FC1">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2996038"/>
      <w:docPartObj>
        <w:docPartGallery w:val="Page Numbers (Bottom of Page)"/>
        <w:docPartUnique/>
      </w:docPartObj>
    </w:sdtPr>
    <w:sdtContent>
      <w:p w:rsidR="00055FC1" w:rsidRDefault="00055FC1">
        <w:pPr>
          <w:pStyle w:val="ab"/>
          <w:jc w:val="right"/>
        </w:pPr>
        <w:r>
          <w:fldChar w:fldCharType="begin"/>
        </w:r>
        <w:r>
          <w:instrText>PAGE   \* MERGEFORMAT</w:instrText>
        </w:r>
        <w:r>
          <w:fldChar w:fldCharType="separate"/>
        </w:r>
        <w:r w:rsidR="00A003F6">
          <w:rPr>
            <w:noProof/>
          </w:rPr>
          <w:t>21</w:t>
        </w:r>
        <w:r>
          <w:fldChar w:fldCharType="end"/>
        </w:r>
      </w:p>
    </w:sdtContent>
  </w:sdt>
  <w:p w:rsidR="00055FC1" w:rsidRPr="003D59D7" w:rsidRDefault="00055FC1" w:rsidP="003D59D7">
    <w:pPr>
      <w:pStyle w:val="ab"/>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6565182"/>
      <w:docPartObj>
        <w:docPartGallery w:val="Page Numbers (Bottom of Page)"/>
        <w:docPartUnique/>
      </w:docPartObj>
    </w:sdtPr>
    <w:sdtContent>
      <w:p w:rsidR="00055FC1" w:rsidRDefault="00055FC1">
        <w:pPr>
          <w:pStyle w:val="ab"/>
          <w:jc w:val="right"/>
        </w:pPr>
        <w:r>
          <w:fldChar w:fldCharType="begin"/>
        </w:r>
        <w:r>
          <w:instrText>PAGE   \* MERGEFORMAT</w:instrText>
        </w:r>
        <w:r>
          <w:fldChar w:fldCharType="separate"/>
        </w:r>
        <w:r w:rsidR="00A003F6">
          <w:rPr>
            <w:noProof/>
          </w:rPr>
          <w:t>30</w:t>
        </w:r>
        <w:r>
          <w:fldChar w:fldCharType="end"/>
        </w:r>
      </w:p>
    </w:sdtContent>
  </w:sdt>
  <w:p w:rsidR="00055FC1" w:rsidRPr="00BB7AD0" w:rsidRDefault="00055FC1" w:rsidP="00BB7AD0">
    <w:pPr>
      <w:pStyle w:val="ab"/>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4423377"/>
      <w:docPartObj>
        <w:docPartGallery w:val="Page Numbers (Bottom of Page)"/>
        <w:docPartUnique/>
      </w:docPartObj>
    </w:sdtPr>
    <w:sdtContent>
      <w:p w:rsidR="00055FC1" w:rsidRDefault="00055FC1">
        <w:pPr>
          <w:pStyle w:val="ab"/>
          <w:jc w:val="right"/>
        </w:pPr>
        <w:r>
          <w:fldChar w:fldCharType="begin"/>
        </w:r>
        <w:r>
          <w:instrText>PAGE   \* MERGEFORMAT</w:instrText>
        </w:r>
        <w:r>
          <w:fldChar w:fldCharType="separate"/>
        </w:r>
        <w:r w:rsidR="00A003F6">
          <w:rPr>
            <w:noProof/>
          </w:rPr>
          <w:t>31</w:t>
        </w:r>
        <w:r>
          <w:fldChar w:fldCharType="end"/>
        </w:r>
      </w:p>
    </w:sdtContent>
  </w:sdt>
  <w:p w:rsidR="00055FC1" w:rsidRDefault="00055F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CBB" w:rsidRDefault="00D04CBB" w:rsidP="005D7E20">
      <w:r>
        <w:separator/>
      </w:r>
    </w:p>
  </w:footnote>
  <w:footnote w:type="continuationSeparator" w:id="0">
    <w:p w:rsidR="00D04CBB" w:rsidRDefault="00D04CBB" w:rsidP="005D7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pPr>
      <w:pStyle w:val="afc"/>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rsidR="00055FC1" w:rsidRDefault="00055FC1">
    <w:pPr>
      <w:pStyle w:val="af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pPr>
      <w:pStyle w:val="afc"/>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Pr="004D47D6" w:rsidRDefault="00055FC1" w:rsidP="004D47D6">
    <w:pPr>
      <w:pStyle w:val="af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Pr="00BB7AD0" w:rsidRDefault="00055FC1" w:rsidP="00BB7AD0">
    <w:pPr>
      <w:pStyle w:val="af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C1" w:rsidRDefault="00055F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0000003"/>
    <w:multiLevelType w:val="singleLevel"/>
    <w:tmpl w:val="00000003"/>
    <w:name w:val="WW8Num5"/>
    <w:lvl w:ilvl="0">
      <w:start w:val="1"/>
      <w:numFmt w:val="bullet"/>
      <w:lvlText w:val=""/>
      <w:lvlJc w:val="left"/>
      <w:pPr>
        <w:tabs>
          <w:tab w:val="num" w:pos="0"/>
        </w:tabs>
        <w:ind w:left="1069" w:hanging="360"/>
      </w:pPr>
      <w:rPr>
        <w:rFonts w:ascii="Symbol" w:hAnsi="Symbol" w:cs="Symbol"/>
        <w:sz w:val="28"/>
        <w:szCs w:val="28"/>
        <w:lang w:val="ru-RU"/>
      </w:rPr>
    </w:lvl>
  </w:abstractNum>
  <w:abstractNum w:abstractNumId="2">
    <w:nsid w:val="00000010"/>
    <w:multiLevelType w:val="singleLevel"/>
    <w:tmpl w:val="00000010"/>
    <w:name w:val="WW8Num15"/>
    <w:lvl w:ilvl="0">
      <w:start w:val="1"/>
      <w:numFmt w:val="bullet"/>
      <w:lvlText w:val=""/>
      <w:lvlJc w:val="left"/>
      <w:pPr>
        <w:tabs>
          <w:tab w:val="num" w:pos="0"/>
        </w:tabs>
        <w:ind w:left="1260" w:hanging="360"/>
      </w:pPr>
      <w:rPr>
        <w:rFonts w:ascii="Symbol" w:hAnsi="Symbol" w:cs="Symbol"/>
      </w:rPr>
    </w:lvl>
  </w:abstractNum>
  <w:abstractNum w:abstractNumId="3">
    <w:nsid w:val="0000001B"/>
    <w:multiLevelType w:val="singleLevel"/>
    <w:tmpl w:val="0000001B"/>
    <w:name w:val="WW8Num37"/>
    <w:lvl w:ilvl="0">
      <w:start w:val="1"/>
      <w:numFmt w:val="bullet"/>
      <w:lvlText w:val=""/>
      <w:lvlJc w:val="left"/>
      <w:pPr>
        <w:tabs>
          <w:tab w:val="num" w:pos="0"/>
        </w:tabs>
        <w:ind w:left="1068" w:hanging="360"/>
      </w:pPr>
      <w:rPr>
        <w:rFonts w:ascii="Symbol" w:hAnsi="Symbol" w:cs="Symbol" w:hint="default"/>
        <w:sz w:val="28"/>
        <w:szCs w:val="28"/>
        <w:lang w:eastAsia="en-US" w:bidi="en-US"/>
      </w:rPr>
    </w:lvl>
  </w:abstractNum>
  <w:abstractNum w:abstractNumId="4">
    <w:nsid w:val="00000020"/>
    <w:multiLevelType w:val="singleLevel"/>
    <w:tmpl w:val="00000020"/>
    <w:name w:val="WW8Num46"/>
    <w:lvl w:ilvl="0">
      <w:start w:val="1"/>
      <w:numFmt w:val="bullet"/>
      <w:lvlText w:val=""/>
      <w:lvlJc w:val="left"/>
      <w:pPr>
        <w:tabs>
          <w:tab w:val="num" w:pos="0"/>
        </w:tabs>
        <w:ind w:left="1068" w:hanging="360"/>
      </w:pPr>
      <w:rPr>
        <w:rFonts w:ascii="Symbol" w:hAnsi="Symbol" w:cs="Symbol" w:hint="default"/>
        <w:sz w:val="28"/>
        <w:szCs w:val="28"/>
      </w:rPr>
    </w:lvl>
  </w:abstractNum>
  <w:abstractNum w:abstractNumId="5">
    <w:nsid w:val="00000021"/>
    <w:multiLevelType w:val="singleLevel"/>
    <w:tmpl w:val="00000021"/>
    <w:name w:val="WW8Num47"/>
    <w:lvl w:ilvl="0">
      <w:start w:val="1"/>
      <w:numFmt w:val="bullet"/>
      <w:lvlText w:val=""/>
      <w:lvlJc w:val="left"/>
      <w:pPr>
        <w:tabs>
          <w:tab w:val="num" w:pos="0"/>
        </w:tabs>
        <w:ind w:left="1068" w:hanging="360"/>
      </w:pPr>
      <w:rPr>
        <w:rFonts w:ascii="Symbol" w:hAnsi="Symbol" w:cs="Symbol" w:hint="default"/>
        <w:spacing w:val="-2"/>
        <w:sz w:val="28"/>
        <w:szCs w:val="28"/>
      </w:rPr>
    </w:lvl>
  </w:abstractNum>
  <w:abstractNum w:abstractNumId="6">
    <w:nsid w:val="00000024"/>
    <w:multiLevelType w:val="singleLevel"/>
    <w:tmpl w:val="00000024"/>
    <w:name w:val="WW8Num53"/>
    <w:lvl w:ilvl="0">
      <w:start w:val="1"/>
      <w:numFmt w:val="bullet"/>
      <w:lvlText w:val=""/>
      <w:lvlJc w:val="left"/>
      <w:pPr>
        <w:tabs>
          <w:tab w:val="num" w:pos="0"/>
        </w:tabs>
        <w:ind w:left="1068" w:hanging="360"/>
      </w:pPr>
      <w:rPr>
        <w:rFonts w:ascii="Symbol" w:hAnsi="Symbol" w:cs="Symbol" w:hint="default"/>
        <w:sz w:val="28"/>
        <w:szCs w:val="28"/>
        <w:lang w:val="ru-RU"/>
      </w:rPr>
    </w:lvl>
  </w:abstractNum>
  <w:abstractNum w:abstractNumId="7">
    <w:nsid w:val="0000002D"/>
    <w:multiLevelType w:val="singleLevel"/>
    <w:tmpl w:val="0000002D"/>
    <w:name w:val="WW8Num72"/>
    <w:lvl w:ilvl="0">
      <w:start w:val="1"/>
      <w:numFmt w:val="bullet"/>
      <w:lvlText w:val=""/>
      <w:lvlJc w:val="left"/>
      <w:pPr>
        <w:tabs>
          <w:tab w:val="num" w:pos="0"/>
        </w:tabs>
        <w:ind w:left="1068" w:hanging="360"/>
      </w:pPr>
      <w:rPr>
        <w:rFonts w:ascii="Symbol" w:hAnsi="Symbol" w:cs="Symbol" w:hint="default"/>
        <w:sz w:val="28"/>
        <w:szCs w:val="28"/>
        <w:lang w:val="ru-RU"/>
      </w:rPr>
    </w:lvl>
  </w:abstractNum>
  <w:abstractNum w:abstractNumId="8">
    <w:nsid w:val="00000030"/>
    <w:multiLevelType w:val="singleLevel"/>
    <w:tmpl w:val="00000030"/>
    <w:name w:val="WW8Num75"/>
    <w:lvl w:ilvl="0">
      <w:start w:val="1"/>
      <w:numFmt w:val="bullet"/>
      <w:lvlText w:val=""/>
      <w:lvlJc w:val="left"/>
      <w:pPr>
        <w:tabs>
          <w:tab w:val="num" w:pos="720"/>
        </w:tabs>
        <w:ind w:left="720" w:hanging="360"/>
      </w:pPr>
      <w:rPr>
        <w:rFonts w:ascii="Symbol" w:hAnsi="Symbol" w:cs="Symbol" w:hint="default"/>
        <w:sz w:val="28"/>
        <w:szCs w:val="28"/>
      </w:rPr>
    </w:lvl>
  </w:abstractNum>
  <w:abstractNum w:abstractNumId="9">
    <w:nsid w:val="000A326C"/>
    <w:multiLevelType w:val="multilevel"/>
    <w:tmpl w:val="6FDA6744"/>
    <w:lvl w:ilvl="0">
      <w:start w:val="1"/>
      <w:numFmt w:val="decimal"/>
      <w:pStyle w:val="a"/>
      <w:isLgl/>
      <w:suff w:val="space"/>
      <w:lvlText w:val="%1"/>
      <w:lvlJc w:val="left"/>
      <w:pPr>
        <w:ind w:left="1"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0">
    <w:nsid w:val="041B246B"/>
    <w:multiLevelType w:val="multilevel"/>
    <w:tmpl w:val="0419001F"/>
    <w:styleLink w:val="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56F13AE"/>
    <w:multiLevelType w:val="hybridMultilevel"/>
    <w:tmpl w:val="6DA4CF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91179FB"/>
    <w:multiLevelType w:val="hybridMultilevel"/>
    <w:tmpl w:val="97AAFF86"/>
    <w:styleLink w:val="20102"/>
    <w:lvl w:ilvl="0" w:tplc="FFFFFFFF">
      <w:start w:val="1"/>
      <w:numFmt w:val="decimal"/>
      <w:pStyle w:val="10"/>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nsid w:val="0CA9733F"/>
    <w:multiLevelType w:val="hybridMultilevel"/>
    <w:tmpl w:val="1ED4F054"/>
    <w:lvl w:ilvl="0" w:tplc="50EE4348">
      <w:start w:val="1"/>
      <w:numFmt w:val="bullet"/>
      <w:pStyle w:val="2"/>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4">
    <w:nsid w:val="106F170E"/>
    <w:multiLevelType w:val="hybridMultilevel"/>
    <w:tmpl w:val="45DC752C"/>
    <w:lvl w:ilvl="0" w:tplc="BA98E176">
      <w:start w:val="1"/>
      <w:numFmt w:val="decimal"/>
      <w:lvlText w:val="%1."/>
      <w:lvlJc w:val="left"/>
      <w:pPr>
        <w:ind w:hanging="347"/>
      </w:pPr>
      <w:rPr>
        <w:rFonts w:ascii="Times New Roman" w:eastAsia="Times New Roman" w:hAnsi="Times New Roman" w:hint="default"/>
        <w:sz w:val="24"/>
        <w:szCs w:val="24"/>
      </w:rPr>
    </w:lvl>
    <w:lvl w:ilvl="1" w:tplc="25CC886A">
      <w:start w:val="1"/>
      <w:numFmt w:val="bullet"/>
      <w:lvlText w:val="•"/>
      <w:lvlJc w:val="left"/>
      <w:rPr>
        <w:rFonts w:hint="default"/>
      </w:rPr>
    </w:lvl>
    <w:lvl w:ilvl="2" w:tplc="F4924A1C">
      <w:start w:val="1"/>
      <w:numFmt w:val="bullet"/>
      <w:lvlText w:val="•"/>
      <w:lvlJc w:val="left"/>
      <w:rPr>
        <w:rFonts w:hint="default"/>
      </w:rPr>
    </w:lvl>
    <w:lvl w:ilvl="3" w:tplc="9C9A332C">
      <w:start w:val="1"/>
      <w:numFmt w:val="bullet"/>
      <w:lvlText w:val="•"/>
      <w:lvlJc w:val="left"/>
      <w:rPr>
        <w:rFonts w:hint="default"/>
      </w:rPr>
    </w:lvl>
    <w:lvl w:ilvl="4" w:tplc="9DE6E97A">
      <w:start w:val="1"/>
      <w:numFmt w:val="bullet"/>
      <w:lvlText w:val="•"/>
      <w:lvlJc w:val="left"/>
      <w:rPr>
        <w:rFonts w:hint="default"/>
      </w:rPr>
    </w:lvl>
    <w:lvl w:ilvl="5" w:tplc="7EF605E4">
      <w:start w:val="1"/>
      <w:numFmt w:val="bullet"/>
      <w:lvlText w:val="•"/>
      <w:lvlJc w:val="left"/>
      <w:rPr>
        <w:rFonts w:hint="default"/>
      </w:rPr>
    </w:lvl>
    <w:lvl w:ilvl="6" w:tplc="752E02A8">
      <w:start w:val="1"/>
      <w:numFmt w:val="bullet"/>
      <w:lvlText w:val="•"/>
      <w:lvlJc w:val="left"/>
      <w:rPr>
        <w:rFonts w:hint="default"/>
      </w:rPr>
    </w:lvl>
    <w:lvl w:ilvl="7" w:tplc="5B02F632">
      <w:start w:val="1"/>
      <w:numFmt w:val="bullet"/>
      <w:lvlText w:val="•"/>
      <w:lvlJc w:val="left"/>
      <w:rPr>
        <w:rFonts w:hint="default"/>
      </w:rPr>
    </w:lvl>
    <w:lvl w:ilvl="8" w:tplc="96604C9A">
      <w:start w:val="1"/>
      <w:numFmt w:val="bullet"/>
      <w:lvlText w:val="•"/>
      <w:lvlJc w:val="left"/>
      <w:rPr>
        <w:rFonts w:hint="default"/>
      </w:rPr>
    </w:lvl>
  </w:abstractNum>
  <w:abstractNum w:abstractNumId="15">
    <w:nsid w:val="11791204"/>
    <w:multiLevelType w:val="hybridMultilevel"/>
    <w:tmpl w:val="BA0A813A"/>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4BC2B86"/>
    <w:multiLevelType w:val="hybridMultilevel"/>
    <w:tmpl w:val="C3648E9C"/>
    <w:styleLink w:val="1ai2"/>
    <w:lvl w:ilvl="0" w:tplc="D9D4350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1634092D"/>
    <w:multiLevelType w:val="multilevel"/>
    <w:tmpl w:val="9B5200D4"/>
    <w:styleLink w:val="1ai111"/>
    <w:lvl w:ilvl="0">
      <w:start w:val="1"/>
      <w:numFmt w:val="decimal"/>
      <w:pStyle w:val="1"/>
      <w:lvlText w:val="%1"/>
      <w:lvlJc w:val="left"/>
      <w:pPr>
        <w:tabs>
          <w:tab w:val="num" w:pos="1418"/>
        </w:tabs>
        <w:ind w:left="1418" w:hanging="851"/>
      </w:pPr>
      <w:rPr>
        <w:rFonts w:hint="default"/>
      </w:rPr>
    </w:lvl>
    <w:lvl w:ilvl="1">
      <w:start w:val="1"/>
      <w:numFmt w:val="decimal"/>
      <w:pStyle w:val="20"/>
      <w:lvlText w:val="%1.%2"/>
      <w:lvlJc w:val="left"/>
      <w:pPr>
        <w:tabs>
          <w:tab w:val="num" w:pos="1701"/>
        </w:tabs>
        <w:ind w:left="1701" w:hanging="1134"/>
      </w:pPr>
      <w:rPr>
        <w:rFonts w:hint="default"/>
      </w:rPr>
    </w:lvl>
    <w:lvl w:ilvl="2">
      <w:start w:val="1"/>
      <w:numFmt w:val="decimal"/>
      <w:pStyle w:val="3"/>
      <w:lvlText w:val="%1.%2.%3"/>
      <w:lvlJc w:val="left"/>
      <w:pPr>
        <w:tabs>
          <w:tab w:val="num" w:pos="1287"/>
        </w:tabs>
        <w:ind w:left="0" w:firstLine="567"/>
      </w:pPr>
      <w:rPr>
        <w:rFonts w:hint="default"/>
      </w:rPr>
    </w:lvl>
    <w:lvl w:ilvl="3">
      <w:start w:val="1"/>
      <w:numFmt w:val="decimal"/>
      <w:pStyle w:val="4"/>
      <w:lvlText w:val="%1.%2.%3.%4"/>
      <w:lvlJc w:val="left"/>
      <w:pPr>
        <w:tabs>
          <w:tab w:val="num" w:pos="1647"/>
        </w:tabs>
        <w:ind w:left="0" w:firstLine="567"/>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Приложение %9."/>
      <w:lvlJc w:val="left"/>
      <w:pPr>
        <w:tabs>
          <w:tab w:val="num" w:pos="0"/>
        </w:tabs>
        <w:ind w:left="0" w:firstLine="0"/>
      </w:pPr>
      <w:rPr>
        <w:rFonts w:ascii="Times New Roman" w:hAnsi="Times New Roman" w:hint="default"/>
        <w:b w:val="0"/>
        <w:i w:val="0"/>
        <w:sz w:val="24"/>
      </w:rPr>
    </w:lvl>
  </w:abstractNum>
  <w:abstractNum w:abstractNumId="18">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9">
    <w:nsid w:val="1AD21F97"/>
    <w:multiLevelType w:val="hybridMultilevel"/>
    <w:tmpl w:val="387EBAFE"/>
    <w:lvl w:ilvl="0" w:tplc="366E8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414CE0"/>
    <w:multiLevelType w:val="multilevel"/>
    <w:tmpl w:val="0B02AAC0"/>
    <w:styleLink w:val="21"/>
    <w:lvl w:ilvl="0">
      <w:start w:val="65535"/>
      <w:numFmt w:val="bullet"/>
      <w:lvlText w:val="–"/>
      <w:lvlJc w:val="left"/>
      <w:pPr>
        <w:ind w:left="143" w:firstLine="567"/>
      </w:pPr>
      <w:rPr>
        <w:rFonts w:ascii="Times New Roman" w:hAnsi="Times New Roman" w:cs="Times New Roman"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21">
    <w:nsid w:val="1D7B3D91"/>
    <w:multiLevelType w:val="hybridMultilevel"/>
    <w:tmpl w:val="240C56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11E459F"/>
    <w:multiLevelType w:val="hybridMultilevel"/>
    <w:tmpl w:val="C832DBC6"/>
    <w:lvl w:ilvl="0" w:tplc="F08A8936">
      <w:start w:val="1"/>
      <w:numFmt w:val="lowerLetter"/>
      <w:pStyle w:val="a1"/>
      <w:lvlText w:val="%1)"/>
      <w:lvlJc w:val="left"/>
      <w:pPr>
        <w:tabs>
          <w:tab w:val="num" w:pos="1418"/>
        </w:tabs>
        <w:ind w:left="1418" w:hanging="567"/>
      </w:pPr>
      <w:rPr>
        <w:rFonts w:hint="default"/>
      </w:rPr>
    </w:lvl>
    <w:lvl w:ilvl="1" w:tplc="0EEA9D32">
      <w:start w:val="1"/>
      <w:numFmt w:val="lowerLetter"/>
      <w:pStyle w:val="a1"/>
      <w:lvlText w:val="%2)"/>
      <w:lvlJc w:val="left"/>
      <w:pPr>
        <w:tabs>
          <w:tab w:val="num" w:pos="1440"/>
        </w:tabs>
        <w:ind w:left="1420" w:hanging="34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2C557F61"/>
    <w:multiLevelType w:val="hybridMultilevel"/>
    <w:tmpl w:val="3E8C0D9A"/>
    <w:lvl w:ilvl="0" w:tplc="F1BA1650">
      <w:start w:val="1"/>
      <w:numFmt w:val="decimal"/>
      <w:pStyle w:val="a2"/>
      <w:lvlText w:val="%1"/>
      <w:lvlJc w:val="left"/>
      <w:pPr>
        <w:tabs>
          <w:tab w:val="num" w:pos="992"/>
        </w:tabs>
        <w:ind w:left="652" w:firstLine="5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nsid w:val="333541B6"/>
    <w:multiLevelType w:val="multilevel"/>
    <w:tmpl w:val="4AD0738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val="0"/>
      </w:rPr>
    </w:lvl>
    <w:lvl w:ilvl="2">
      <w:start w:val="1"/>
      <w:numFmt w:val="decimal"/>
      <w:pStyle w:val="S3"/>
      <w:lvlText w:val="%1.%2.%3"/>
      <w:lvlJc w:val="left"/>
      <w:pPr>
        <w:tabs>
          <w:tab w:val="num" w:pos="1430"/>
        </w:tabs>
        <w:ind w:left="1430" w:hanging="720"/>
      </w:pPr>
      <w:rPr>
        <w:rFonts w:hint="default"/>
      </w:rPr>
    </w:lvl>
    <w:lvl w:ilvl="3">
      <w:start w:val="1"/>
      <w:numFmt w:val="decimal"/>
      <w:pStyle w:val="S4"/>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68E2FD0"/>
    <w:multiLevelType w:val="hybridMultilevel"/>
    <w:tmpl w:val="3904BECE"/>
    <w:lvl w:ilvl="0" w:tplc="D1067A46">
      <w:start w:val="1"/>
      <w:numFmt w:val="bullet"/>
      <w:pStyle w:val="12"/>
      <w:lvlText w:val=""/>
      <w:lvlJc w:val="left"/>
      <w:pPr>
        <w:tabs>
          <w:tab w:val="num" w:pos="851"/>
        </w:tabs>
        <w:ind w:left="851" w:hanging="397"/>
      </w:pPr>
      <w:rPr>
        <w:rFonts w:ascii="Symbol" w:hAnsi="Symbol" w:hint="default"/>
      </w:rPr>
    </w:lvl>
    <w:lvl w:ilvl="1" w:tplc="F3FC8DD2">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7765D40"/>
    <w:multiLevelType w:val="multilevel"/>
    <w:tmpl w:val="0FA2118A"/>
    <w:styleLink w:val="2010"/>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7">
    <w:nsid w:val="38345307"/>
    <w:multiLevelType w:val="multilevel"/>
    <w:tmpl w:val="5CDE3B6A"/>
    <w:styleLink w:val="1ai"/>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38A72825"/>
    <w:multiLevelType w:val="hybridMultilevel"/>
    <w:tmpl w:val="B0B49E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C530853"/>
    <w:multiLevelType w:val="hybridMultilevel"/>
    <w:tmpl w:val="30B86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1104B12"/>
    <w:multiLevelType w:val="hybridMultilevel"/>
    <w:tmpl w:val="8E4A4B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9643F15"/>
    <w:multiLevelType w:val="hybridMultilevel"/>
    <w:tmpl w:val="51220E92"/>
    <w:styleLink w:val="1ai1"/>
    <w:lvl w:ilvl="0" w:tplc="FFFFFFFF">
      <w:start w:val="1"/>
      <w:numFmt w:val="decimal"/>
      <w:lvlText w:val="%1."/>
      <w:lvlJc w:val="left"/>
      <w:pPr>
        <w:tabs>
          <w:tab w:val="num" w:pos="2448"/>
        </w:tabs>
        <w:ind w:left="2448" w:hanging="1368"/>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2">
    <w:nsid w:val="4A2F353E"/>
    <w:multiLevelType w:val="hybridMultilevel"/>
    <w:tmpl w:val="C1D0C1FA"/>
    <w:lvl w:ilvl="0" w:tplc="FFFFFFFF">
      <w:start w:val="1"/>
      <w:numFmt w:val="decimal"/>
      <w:pStyle w:val="S"/>
      <w:lvlText w:val="Рисунок. %1"/>
      <w:lvlJc w:val="left"/>
      <w:pPr>
        <w:tabs>
          <w:tab w:val="num" w:pos="2149"/>
        </w:tabs>
        <w:ind w:left="2149"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33">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4F65195B"/>
    <w:multiLevelType w:val="multilevel"/>
    <w:tmpl w:val="16A8B17E"/>
    <w:lvl w:ilvl="0">
      <w:start w:val="1"/>
      <w:numFmt w:val="decimal"/>
      <w:pStyle w:val="13"/>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5">
    <w:nsid w:val="584C1824"/>
    <w:multiLevelType w:val="hybridMultilevel"/>
    <w:tmpl w:val="04208E48"/>
    <w:lvl w:ilvl="0" w:tplc="FFFFFFFF">
      <w:start w:val="1"/>
      <w:numFmt w:val="bullet"/>
      <w:pStyle w:val="S0"/>
      <w:lvlText w:val=""/>
      <w:lvlJc w:val="left"/>
      <w:pPr>
        <w:tabs>
          <w:tab w:val="num" w:pos="1427"/>
        </w:tabs>
        <w:ind w:left="180" w:firstLine="720"/>
      </w:pPr>
      <w:rPr>
        <w:rFonts w:ascii="Symbol" w:hAnsi="Symbol" w:hint="default"/>
        <w:color w:val="auto"/>
      </w:rPr>
    </w:lvl>
    <w:lvl w:ilvl="1" w:tplc="FFFFFFFF">
      <w:start w:val="4"/>
      <w:numFmt w:val="decimal"/>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6">
    <w:nsid w:val="59E60585"/>
    <w:multiLevelType w:val="hybridMultilevel"/>
    <w:tmpl w:val="1E9A75A6"/>
    <w:styleLink w:val="11111111"/>
    <w:lvl w:ilvl="0" w:tplc="FFFFFFFF">
      <w:start w:val="1"/>
      <w:numFmt w:val="bullet"/>
      <w:lvlText w:val=""/>
      <w:lvlJc w:val="left"/>
      <w:pPr>
        <w:tabs>
          <w:tab w:val="num" w:pos="1069"/>
        </w:tabs>
        <w:ind w:left="1069" w:hanging="360"/>
      </w:pPr>
      <w:rPr>
        <w:rFonts w:ascii="Symbol" w:hAnsi="Symbol" w:hint="default"/>
        <w:color w:val="auto"/>
      </w:rPr>
    </w:lvl>
    <w:lvl w:ilvl="1" w:tplc="FFFFFFFF">
      <w:start w:val="1"/>
      <w:numFmt w:val="bullet"/>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37">
    <w:nsid w:val="6214605D"/>
    <w:multiLevelType w:val="hybridMultilevel"/>
    <w:tmpl w:val="24E6F2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36D237D"/>
    <w:multiLevelType w:val="multilevel"/>
    <w:tmpl w:val="29BEE8E6"/>
    <w:lvl w:ilvl="0">
      <w:start w:val="1"/>
      <w:numFmt w:val="bullet"/>
      <w:pStyle w:val="a3"/>
      <w:suff w:val="space"/>
      <w:lvlText w:val="–"/>
      <w:lvlJc w:val="left"/>
      <w:pPr>
        <w:ind w:left="-567" w:firstLine="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9">
    <w:nsid w:val="6A31238C"/>
    <w:multiLevelType w:val="hybridMultilevel"/>
    <w:tmpl w:val="C10C7094"/>
    <w:lvl w:ilvl="0" w:tplc="FF284DE6">
      <w:start w:val="1"/>
      <w:numFmt w:val="bullet"/>
      <w:pStyle w:val="a4"/>
      <w:lvlText w:val=""/>
      <w:lvlJc w:val="left"/>
      <w:pPr>
        <w:tabs>
          <w:tab w:val="num" w:pos="567"/>
        </w:tabs>
        <w:ind w:left="567"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C5017FB"/>
    <w:multiLevelType w:val="hybridMultilevel"/>
    <w:tmpl w:val="6FA8E7F2"/>
    <w:styleLink w:val="1111112"/>
    <w:lvl w:ilvl="0" w:tplc="D9D435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E226AC1"/>
    <w:multiLevelType w:val="hybridMultilevel"/>
    <w:tmpl w:val="961E7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0CC008F"/>
    <w:multiLevelType w:val="multilevel"/>
    <w:tmpl w:val="D3A4E860"/>
    <w:lvl w:ilvl="0">
      <w:start w:val="1"/>
      <w:numFmt w:val="decimal"/>
      <w:pStyle w:val="a5"/>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abstractNum w:abstractNumId="43">
    <w:nsid w:val="7215549A"/>
    <w:multiLevelType w:val="hybridMultilevel"/>
    <w:tmpl w:val="7CF2DE4E"/>
    <w:styleLink w:val="2010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4BB78B1"/>
    <w:multiLevelType w:val="hybridMultilevel"/>
    <w:tmpl w:val="B74C5C92"/>
    <w:lvl w:ilvl="0" w:tplc="5174438A">
      <w:start w:val="1"/>
      <w:numFmt w:val="bullet"/>
      <w:lvlText w:val=""/>
      <w:lvlJc w:val="left"/>
      <w:pPr>
        <w:ind w:left="644" w:hanging="360"/>
      </w:pPr>
      <w:rPr>
        <w:rFonts w:ascii="Symbol" w:hAnsi="Symbol" w:hint="default"/>
      </w:rPr>
    </w:lvl>
    <w:lvl w:ilvl="1" w:tplc="04190003" w:tentative="1">
      <w:start w:val="1"/>
      <w:numFmt w:val="bullet"/>
      <w:lvlText w:val="o"/>
      <w:lvlJc w:val="left"/>
      <w:pPr>
        <w:ind w:left="358" w:hanging="360"/>
      </w:pPr>
      <w:rPr>
        <w:rFonts w:ascii="Courier New" w:hAnsi="Courier New" w:cs="Courier New" w:hint="default"/>
      </w:rPr>
    </w:lvl>
    <w:lvl w:ilvl="2" w:tplc="04190005" w:tentative="1">
      <w:start w:val="1"/>
      <w:numFmt w:val="bullet"/>
      <w:lvlText w:val=""/>
      <w:lvlJc w:val="left"/>
      <w:pPr>
        <w:ind w:left="1078" w:hanging="360"/>
      </w:pPr>
      <w:rPr>
        <w:rFonts w:ascii="Wingdings" w:hAnsi="Wingdings" w:hint="default"/>
      </w:rPr>
    </w:lvl>
    <w:lvl w:ilvl="3" w:tplc="04190001" w:tentative="1">
      <w:start w:val="1"/>
      <w:numFmt w:val="bullet"/>
      <w:lvlText w:val=""/>
      <w:lvlJc w:val="left"/>
      <w:pPr>
        <w:ind w:left="1798" w:hanging="360"/>
      </w:pPr>
      <w:rPr>
        <w:rFonts w:ascii="Symbol" w:hAnsi="Symbol" w:hint="default"/>
      </w:rPr>
    </w:lvl>
    <w:lvl w:ilvl="4" w:tplc="04190003" w:tentative="1">
      <w:start w:val="1"/>
      <w:numFmt w:val="bullet"/>
      <w:lvlText w:val="o"/>
      <w:lvlJc w:val="left"/>
      <w:pPr>
        <w:ind w:left="2518" w:hanging="360"/>
      </w:pPr>
      <w:rPr>
        <w:rFonts w:ascii="Courier New" w:hAnsi="Courier New" w:cs="Courier New" w:hint="default"/>
      </w:rPr>
    </w:lvl>
    <w:lvl w:ilvl="5" w:tplc="04190005" w:tentative="1">
      <w:start w:val="1"/>
      <w:numFmt w:val="bullet"/>
      <w:lvlText w:val=""/>
      <w:lvlJc w:val="left"/>
      <w:pPr>
        <w:ind w:left="3238" w:hanging="360"/>
      </w:pPr>
      <w:rPr>
        <w:rFonts w:ascii="Wingdings" w:hAnsi="Wingdings" w:hint="default"/>
      </w:rPr>
    </w:lvl>
    <w:lvl w:ilvl="6" w:tplc="04190001" w:tentative="1">
      <w:start w:val="1"/>
      <w:numFmt w:val="bullet"/>
      <w:lvlText w:val=""/>
      <w:lvlJc w:val="left"/>
      <w:pPr>
        <w:ind w:left="3958" w:hanging="360"/>
      </w:pPr>
      <w:rPr>
        <w:rFonts w:ascii="Symbol" w:hAnsi="Symbol" w:hint="default"/>
      </w:rPr>
    </w:lvl>
    <w:lvl w:ilvl="7" w:tplc="04190003" w:tentative="1">
      <w:start w:val="1"/>
      <w:numFmt w:val="bullet"/>
      <w:lvlText w:val="o"/>
      <w:lvlJc w:val="left"/>
      <w:pPr>
        <w:ind w:left="4678" w:hanging="360"/>
      </w:pPr>
      <w:rPr>
        <w:rFonts w:ascii="Courier New" w:hAnsi="Courier New" w:cs="Courier New" w:hint="default"/>
      </w:rPr>
    </w:lvl>
    <w:lvl w:ilvl="8" w:tplc="04190005" w:tentative="1">
      <w:start w:val="1"/>
      <w:numFmt w:val="bullet"/>
      <w:lvlText w:val=""/>
      <w:lvlJc w:val="left"/>
      <w:pPr>
        <w:ind w:left="5398" w:hanging="360"/>
      </w:pPr>
      <w:rPr>
        <w:rFonts w:ascii="Wingdings" w:hAnsi="Wingdings" w:hint="default"/>
      </w:rPr>
    </w:lvl>
  </w:abstractNum>
  <w:abstractNum w:abstractNumId="45">
    <w:nsid w:val="76E91A32"/>
    <w:multiLevelType w:val="hybridMultilevel"/>
    <w:tmpl w:val="646291BC"/>
    <w:lvl w:ilvl="0" w:tplc="D9D4350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9A44BD1"/>
    <w:multiLevelType w:val="multilevel"/>
    <w:tmpl w:val="28408664"/>
    <w:styleLink w:val="20101"/>
    <w:lvl w:ilvl="0">
      <w:start w:val="1"/>
      <w:numFmt w:val="bullet"/>
      <w:suff w:val="space"/>
      <w:lvlText w:val="–"/>
      <w:lvlJc w:val="left"/>
      <w:pPr>
        <w:ind w:left="0"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7">
    <w:nsid w:val="7B246D8E"/>
    <w:multiLevelType w:val="hybridMultilevel"/>
    <w:tmpl w:val="66C27AF2"/>
    <w:lvl w:ilvl="0" w:tplc="366E8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DCB31D8"/>
    <w:multiLevelType w:val="hybridMultilevel"/>
    <w:tmpl w:val="E10AE374"/>
    <w:styleLink w:val="14"/>
    <w:lvl w:ilvl="0" w:tplc="C70221FE">
      <w:start w:val="1"/>
      <w:numFmt w:val="bullet"/>
      <w:pStyle w:val="-"/>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DD76533"/>
    <w:multiLevelType w:val="hybridMultilevel"/>
    <w:tmpl w:val="5A2A885E"/>
    <w:styleLink w:val="111111"/>
    <w:lvl w:ilvl="0" w:tplc="091CCF8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7"/>
  </w:num>
  <w:num w:numId="2">
    <w:abstractNumId w:val="25"/>
  </w:num>
  <w:num w:numId="3">
    <w:abstractNumId w:val="39"/>
  </w:num>
  <w:num w:numId="4">
    <w:abstractNumId w:val="22"/>
  </w:num>
  <w:num w:numId="5">
    <w:abstractNumId w:val="49"/>
  </w:num>
  <w:num w:numId="6">
    <w:abstractNumId w:val="40"/>
  </w:num>
  <w:num w:numId="7">
    <w:abstractNumId w:val="16"/>
  </w:num>
  <w:num w:numId="8">
    <w:abstractNumId w:val="41"/>
  </w:num>
  <w:num w:numId="9">
    <w:abstractNumId w:val="2"/>
  </w:num>
  <w:num w:numId="10">
    <w:abstractNumId w:val="14"/>
  </w:num>
  <w:num w:numId="11">
    <w:abstractNumId w:val="48"/>
  </w:num>
  <w:num w:numId="12">
    <w:abstractNumId w:val="38"/>
  </w:num>
  <w:num w:numId="13">
    <w:abstractNumId w:val="34"/>
  </w:num>
  <w:num w:numId="14">
    <w:abstractNumId w:val="27"/>
  </w:num>
  <w:num w:numId="15">
    <w:abstractNumId w:val="24"/>
  </w:num>
  <w:num w:numId="16">
    <w:abstractNumId w:val="4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0"/>
  </w:num>
  <w:num w:numId="26">
    <w:abstractNumId w:val="20"/>
  </w:num>
  <w:num w:numId="27">
    <w:abstractNumId w:val="26"/>
  </w:num>
  <w:num w:numId="28">
    <w:abstractNumId w:val="31"/>
  </w:num>
  <w:num w:numId="29">
    <w:abstractNumId w:val="33"/>
  </w:num>
  <w:num w:numId="30">
    <w:abstractNumId w:val="36"/>
  </w:num>
  <w:num w:numId="31">
    <w:abstractNumId w:val="43"/>
  </w:num>
  <w:num w:numId="32">
    <w:abstractNumId w:val="46"/>
  </w:num>
  <w:num w:numId="33">
    <w:abstractNumId w:val="19"/>
  </w:num>
  <w:num w:numId="34">
    <w:abstractNumId w:val="47"/>
  </w:num>
  <w:num w:numId="35">
    <w:abstractNumId w:val="28"/>
  </w:num>
  <w:num w:numId="36">
    <w:abstractNumId w:val="11"/>
  </w:num>
  <w:num w:numId="37">
    <w:abstractNumId w:val="15"/>
  </w:num>
  <w:num w:numId="38">
    <w:abstractNumId w:val="37"/>
  </w:num>
  <w:num w:numId="39">
    <w:abstractNumId w:val="21"/>
  </w:num>
  <w:num w:numId="40">
    <w:abstractNumId w:val="29"/>
  </w:num>
  <w:num w:numId="41">
    <w:abstractNumId w:val="45"/>
  </w:num>
  <w:num w:numId="42">
    <w:abstractNumId w:val="30"/>
  </w:num>
  <w:num w:numId="43">
    <w:abstractNumId w:val="1"/>
  </w:num>
  <w:num w:numId="44">
    <w:abstractNumId w:val="3"/>
  </w:num>
  <w:num w:numId="45">
    <w:abstractNumId w:val="4"/>
  </w:num>
  <w:num w:numId="46">
    <w:abstractNumId w:val="7"/>
  </w:num>
  <w:num w:numId="47">
    <w:abstractNumId w:val="8"/>
  </w:num>
  <w:num w:numId="48">
    <w:abstractNumId w:val="6"/>
  </w:num>
  <w:num w:numId="49">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5A1"/>
    <w:rsid w:val="0000070F"/>
    <w:rsid w:val="00001823"/>
    <w:rsid w:val="000025C6"/>
    <w:rsid w:val="00002741"/>
    <w:rsid w:val="0000274B"/>
    <w:rsid w:val="000059A9"/>
    <w:rsid w:val="00006041"/>
    <w:rsid w:val="000109C1"/>
    <w:rsid w:val="00011E14"/>
    <w:rsid w:val="0001262B"/>
    <w:rsid w:val="000146F0"/>
    <w:rsid w:val="000149DF"/>
    <w:rsid w:val="00015225"/>
    <w:rsid w:val="000159C4"/>
    <w:rsid w:val="00016094"/>
    <w:rsid w:val="00016137"/>
    <w:rsid w:val="00017F9B"/>
    <w:rsid w:val="0002045F"/>
    <w:rsid w:val="00020D84"/>
    <w:rsid w:val="00022B68"/>
    <w:rsid w:val="00023876"/>
    <w:rsid w:val="000266C7"/>
    <w:rsid w:val="000267EE"/>
    <w:rsid w:val="000270C2"/>
    <w:rsid w:val="00030F80"/>
    <w:rsid w:val="00031697"/>
    <w:rsid w:val="000319F3"/>
    <w:rsid w:val="00031B7C"/>
    <w:rsid w:val="000343E9"/>
    <w:rsid w:val="00040482"/>
    <w:rsid w:val="000408AE"/>
    <w:rsid w:val="000434AD"/>
    <w:rsid w:val="00043510"/>
    <w:rsid w:val="00044985"/>
    <w:rsid w:val="00044FDA"/>
    <w:rsid w:val="0004538D"/>
    <w:rsid w:val="000454BB"/>
    <w:rsid w:val="00045F44"/>
    <w:rsid w:val="0004757A"/>
    <w:rsid w:val="000476D6"/>
    <w:rsid w:val="0005179B"/>
    <w:rsid w:val="0005252B"/>
    <w:rsid w:val="000546EC"/>
    <w:rsid w:val="00054CBE"/>
    <w:rsid w:val="000552E5"/>
    <w:rsid w:val="00055A0A"/>
    <w:rsid w:val="00055FC1"/>
    <w:rsid w:val="0005619D"/>
    <w:rsid w:val="00057A01"/>
    <w:rsid w:val="00060562"/>
    <w:rsid w:val="00061734"/>
    <w:rsid w:val="00062EAC"/>
    <w:rsid w:val="00063E02"/>
    <w:rsid w:val="00064335"/>
    <w:rsid w:val="000661A6"/>
    <w:rsid w:val="000677F1"/>
    <w:rsid w:val="00067994"/>
    <w:rsid w:val="00070CE4"/>
    <w:rsid w:val="00070EE1"/>
    <w:rsid w:val="00070F49"/>
    <w:rsid w:val="00071C31"/>
    <w:rsid w:val="0007388A"/>
    <w:rsid w:val="00074D75"/>
    <w:rsid w:val="00075C34"/>
    <w:rsid w:val="000766EC"/>
    <w:rsid w:val="00076FF5"/>
    <w:rsid w:val="000773F4"/>
    <w:rsid w:val="00077675"/>
    <w:rsid w:val="000778CE"/>
    <w:rsid w:val="00077C90"/>
    <w:rsid w:val="0008096E"/>
    <w:rsid w:val="00081E9A"/>
    <w:rsid w:val="0008401B"/>
    <w:rsid w:val="00084AFB"/>
    <w:rsid w:val="00085445"/>
    <w:rsid w:val="00085BB6"/>
    <w:rsid w:val="00087D0E"/>
    <w:rsid w:val="00090C60"/>
    <w:rsid w:val="00092782"/>
    <w:rsid w:val="00093EF0"/>
    <w:rsid w:val="000948FD"/>
    <w:rsid w:val="000959C8"/>
    <w:rsid w:val="000A0917"/>
    <w:rsid w:val="000A13EA"/>
    <w:rsid w:val="000A2C78"/>
    <w:rsid w:val="000A3641"/>
    <w:rsid w:val="000A3BAC"/>
    <w:rsid w:val="000A60ED"/>
    <w:rsid w:val="000A720F"/>
    <w:rsid w:val="000B39F1"/>
    <w:rsid w:val="000B43EB"/>
    <w:rsid w:val="000B5715"/>
    <w:rsid w:val="000B7726"/>
    <w:rsid w:val="000C011B"/>
    <w:rsid w:val="000C045F"/>
    <w:rsid w:val="000C19DB"/>
    <w:rsid w:val="000C2C95"/>
    <w:rsid w:val="000C481E"/>
    <w:rsid w:val="000C5D70"/>
    <w:rsid w:val="000C7076"/>
    <w:rsid w:val="000C7666"/>
    <w:rsid w:val="000D09F5"/>
    <w:rsid w:val="000D1B2D"/>
    <w:rsid w:val="000D1BBC"/>
    <w:rsid w:val="000D1E8A"/>
    <w:rsid w:val="000D451F"/>
    <w:rsid w:val="000D46E3"/>
    <w:rsid w:val="000D5AA7"/>
    <w:rsid w:val="000D6627"/>
    <w:rsid w:val="000D693D"/>
    <w:rsid w:val="000D7024"/>
    <w:rsid w:val="000E0F2C"/>
    <w:rsid w:val="000E1379"/>
    <w:rsid w:val="000E19B2"/>
    <w:rsid w:val="000E1A84"/>
    <w:rsid w:val="000E2BF3"/>
    <w:rsid w:val="000E2CCC"/>
    <w:rsid w:val="000E2CEA"/>
    <w:rsid w:val="000E3078"/>
    <w:rsid w:val="000E45B9"/>
    <w:rsid w:val="000E5FD1"/>
    <w:rsid w:val="000E6F3A"/>
    <w:rsid w:val="000E7DFE"/>
    <w:rsid w:val="000F15B3"/>
    <w:rsid w:val="000F1976"/>
    <w:rsid w:val="000F1E47"/>
    <w:rsid w:val="000F3089"/>
    <w:rsid w:val="000F47EA"/>
    <w:rsid w:val="000F48A3"/>
    <w:rsid w:val="000F4C4C"/>
    <w:rsid w:val="000F52BF"/>
    <w:rsid w:val="000F5DFE"/>
    <w:rsid w:val="000F7051"/>
    <w:rsid w:val="000F746D"/>
    <w:rsid w:val="00101AE1"/>
    <w:rsid w:val="00102986"/>
    <w:rsid w:val="00102B56"/>
    <w:rsid w:val="00102CE9"/>
    <w:rsid w:val="00104191"/>
    <w:rsid w:val="001064AC"/>
    <w:rsid w:val="00112908"/>
    <w:rsid w:val="00116542"/>
    <w:rsid w:val="00116B14"/>
    <w:rsid w:val="00117F13"/>
    <w:rsid w:val="001203BC"/>
    <w:rsid w:val="00120718"/>
    <w:rsid w:val="001257B2"/>
    <w:rsid w:val="00125C1C"/>
    <w:rsid w:val="0012600D"/>
    <w:rsid w:val="0012654B"/>
    <w:rsid w:val="001309CB"/>
    <w:rsid w:val="00131976"/>
    <w:rsid w:val="001331E6"/>
    <w:rsid w:val="001359FA"/>
    <w:rsid w:val="00135DD3"/>
    <w:rsid w:val="001361A5"/>
    <w:rsid w:val="0013621D"/>
    <w:rsid w:val="001365FC"/>
    <w:rsid w:val="00137A03"/>
    <w:rsid w:val="00137C26"/>
    <w:rsid w:val="00141B55"/>
    <w:rsid w:val="00143E54"/>
    <w:rsid w:val="00144528"/>
    <w:rsid w:val="00144E50"/>
    <w:rsid w:val="00144EBF"/>
    <w:rsid w:val="00145091"/>
    <w:rsid w:val="00145A1F"/>
    <w:rsid w:val="0014609A"/>
    <w:rsid w:val="00146598"/>
    <w:rsid w:val="001469C4"/>
    <w:rsid w:val="0014740E"/>
    <w:rsid w:val="00150AE6"/>
    <w:rsid w:val="00150B9B"/>
    <w:rsid w:val="0015176D"/>
    <w:rsid w:val="00152C5D"/>
    <w:rsid w:val="00156315"/>
    <w:rsid w:val="0016013A"/>
    <w:rsid w:val="00161024"/>
    <w:rsid w:val="00162168"/>
    <w:rsid w:val="00162537"/>
    <w:rsid w:val="001627E1"/>
    <w:rsid w:val="001671D7"/>
    <w:rsid w:val="00167D0B"/>
    <w:rsid w:val="00170FB5"/>
    <w:rsid w:val="0017311B"/>
    <w:rsid w:val="00177F6C"/>
    <w:rsid w:val="001801D4"/>
    <w:rsid w:val="00180E1C"/>
    <w:rsid w:val="001820E0"/>
    <w:rsid w:val="001824B6"/>
    <w:rsid w:val="00184F4A"/>
    <w:rsid w:val="00185F06"/>
    <w:rsid w:val="00186E4B"/>
    <w:rsid w:val="00187C36"/>
    <w:rsid w:val="00190DE2"/>
    <w:rsid w:val="001924A1"/>
    <w:rsid w:val="00192EA7"/>
    <w:rsid w:val="00193384"/>
    <w:rsid w:val="00193700"/>
    <w:rsid w:val="00193A5D"/>
    <w:rsid w:val="001948BE"/>
    <w:rsid w:val="00194EF4"/>
    <w:rsid w:val="00195CDA"/>
    <w:rsid w:val="00196545"/>
    <w:rsid w:val="001966A6"/>
    <w:rsid w:val="00196E4F"/>
    <w:rsid w:val="0019774A"/>
    <w:rsid w:val="001A0E18"/>
    <w:rsid w:val="001A55B1"/>
    <w:rsid w:val="001A5888"/>
    <w:rsid w:val="001A5EA7"/>
    <w:rsid w:val="001A5FFE"/>
    <w:rsid w:val="001A63D4"/>
    <w:rsid w:val="001A6E11"/>
    <w:rsid w:val="001A6EF7"/>
    <w:rsid w:val="001A773E"/>
    <w:rsid w:val="001B079F"/>
    <w:rsid w:val="001B1558"/>
    <w:rsid w:val="001B301C"/>
    <w:rsid w:val="001B4F19"/>
    <w:rsid w:val="001B5FE2"/>
    <w:rsid w:val="001B688A"/>
    <w:rsid w:val="001B7610"/>
    <w:rsid w:val="001C06B7"/>
    <w:rsid w:val="001C2700"/>
    <w:rsid w:val="001C2878"/>
    <w:rsid w:val="001C50BA"/>
    <w:rsid w:val="001C658E"/>
    <w:rsid w:val="001C7382"/>
    <w:rsid w:val="001D24EB"/>
    <w:rsid w:val="001D267D"/>
    <w:rsid w:val="001D3854"/>
    <w:rsid w:val="001D3CEB"/>
    <w:rsid w:val="001D4372"/>
    <w:rsid w:val="001D4816"/>
    <w:rsid w:val="001D4B77"/>
    <w:rsid w:val="001D4F6E"/>
    <w:rsid w:val="001D53B1"/>
    <w:rsid w:val="001D5FEA"/>
    <w:rsid w:val="001D72B5"/>
    <w:rsid w:val="001D7354"/>
    <w:rsid w:val="001E204B"/>
    <w:rsid w:val="001E333A"/>
    <w:rsid w:val="001E5785"/>
    <w:rsid w:val="001E6B37"/>
    <w:rsid w:val="001E746E"/>
    <w:rsid w:val="001F0751"/>
    <w:rsid w:val="001F079B"/>
    <w:rsid w:val="001F313F"/>
    <w:rsid w:val="001F330B"/>
    <w:rsid w:val="001F418C"/>
    <w:rsid w:val="001F4E20"/>
    <w:rsid w:val="001F58D1"/>
    <w:rsid w:val="001F7588"/>
    <w:rsid w:val="001F7660"/>
    <w:rsid w:val="001F7D7E"/>
    <w:rsid w:val="002000AD"/>
    <w:rsid w:val="002027FD"/>
    <w:rsid w:val="00203695"/>
    <w:rsid w:val="00204659"/>
    <w:rsid w:val="0020565C"/>
    <w:rsid w:val="0020584D"/>
    <w:rsid w:val="0020638C"/>
    <w:rsid w:val="00206690"/>
    <w:rsid w:val="0021265C"/>
    <w:rsid w:val="00212C88"/>
    <w:rsid w:val="002145A3"/>
    <w:rsid w:val="00215DA8"/>
    <w:rsid w:val="00215E2A"/>
    <w:rsid w:val="002161A8"/>
    <w:rsid w:val="002213ED"/>
    <w:rsid w:val="0022159C"/>
    <w:rsid w:val="00221BBB"/>
    <w:rsid w:val="00222D49"/>
    <w:rsid w:val="00223080"/>
    <w:rsid w:val="0022404A"/>
    <w:rsid w:val="00224140"/>
    <w:rsid w:val="00225BF8"/>
    <w:rsid w:val="0022729B"/>
    <w:rsid w:val="002273D1"/>
    <w:rsid w:val="00230315"/>
    <w:rsid w:val="00231055"/>
    <w:rsid w:val="00231250"/>
    <w:rsid w:val="00231466"/>
    <w:rsid w:val="00232D1D"/>
    <w:rsid w:val="00232DD6"/>
    <w:rsid w:val="0023324B"/>
    <w:rsid w:val="002332EB"/>
    <w:rsid w:val="00233498"/>
    <w:rsid w:val="00234361"/>
    <w:rsid w:val="00235D5C"/>
    <w:rsid w:val="00235F95"/>
    <w:rsid w:val="002363E4"/>
    <w:rsid w:val="0023712F"/>
    <w:rsid w:val="002406CF"/>
    <w:rsid w:val="00242210"/>
    <w:rsid w:val="00242BBC"/>
    <w:rsid w:val="002438CD"/>
    <w:rsid w:val="00243BFD"/>
    <w:rsid w:val="00243FF7"/>
    <w:rsid w:val="0024467F"/>
    <w:rsid w:val="00245B8A"/>
    <w:rsid w:val="00246D7B"/>
    <w:rsid w:val="00247B29"/>
    <w:rsid w:val="0025039A"/>
    <w:rsid w:val="002517FC"/>
    <w:rsid w:val="00251D7F"/>
    <w:rsid w:val="00254479"/>
    <w:rsid w:val="002557D2"/>
    <w:rsid w:val="00255834"/>
    <w:rsid w:val="00255912"/>
    <w:rsid w:val="002563DE"/>
    <w:rsid w:val="00256454"/>
    <w:rsid w:val="00257462"/>
    <w:rsid w:val="002579F3"/>
    <w:rsid w:val="00261E5C"/>
    <w:rsid w:val="002623EC"/>
    <w:rsid w:val="00263814"/>
    <w:rsid w:val="00264902"/>
    <w:rsid w:val="0026545A"/>
    <w:rsid w:val="0026706F"/>
    <w:rsid w:val="00267234"/>
    <w:rsid w:val="00272083"/>
    <w:rsid w:val="002724A2"/>
    <w:rsid w:val="00272BBD"/>
    <w:rsid w:val="0027632E"/>
    <w:rsid w:val="002765A4"/>
    <w:rsid w:val="00281007"/>
    <w:rsid w:val="0028170B"/>
    <w:rsid w:val="00282532"/>
    <w:rsid w:val="00282565"/>
    <w:rsid w:val="00282F7D"/>
    <w:rsid w:val="00286B8E"/>
    <w:rsid w:val="00290FC6"/>
    <w:rsid w:val="002913ED"/>
    <w:rsid w:val="00292481"/>
    <w:rsid w:val="002938C1"/>
    <w:rsid w:val="00293B1B"/>
    <w:rsid w:val="00293CCF"/>
    <w:rsid w:val="00295C68"/>
    <w:rsid w:val="00296979"/>
    <w:rsid w:val="002A0344"/>
    <w:rsid w:val="002A0D53"/>
    <w:rsid w:val="002A202F"/>
    <w:rsid w:val="002A229E"/>
    <w:rsid w:val="002A2B03"/>
    <w:rsid w:val="002A3867"/>
    <w:rsid w:val="002A4577"/>
    <w:rsid w:val="002A45B1"/>
    <w:rsid w:val="002A5D20"/>
    <w:rsid w:val="002A6F60"/>
    <w:rsid w:val="002A7244"/>
    <w:rsid w:val="002A7298"/>
    <w:rsid w:val="002A760E"/>
    <w:rsid w:val="002A78E9"/>
    <w:rsid w:val="002A7BC5"/>
    <w:rsid w:val="002B16F3"/>
    <w:rsid w:val="002B27F9"/>
    <w:rsid w:val="002B2960"/>
    <w:rsid w:val="002B302B"/>
    <w:rsid w:val="002B4120"/>
    <w:rsid w:val="002B412A"/>
    <w:rsid w:val="002B466E"/>
    <w:rsid w:val="002B63A7"/>
    <w:rsid w:val="002C4503"/>
    <w:rsid w:val="002C5D62"/>
    <w:rsid w:val="002C6916"/>
    <w:rsid w:val="002D03D7"/>
    <w:rsid w:val="002D0AFE"/>
    <w:rsid w:val="002D0DCD"/>
    <w:rsid w:val="002D1C4D"/>
    <w:rsid w:val="002D202F"/>
    <w:rsid w:val="002D2340"/>
    <w:rsid w:val="002D247C"/>
    <w:rsid w:val="002D2764"/>
    <w:rsid w:val="002D2D84"/>
    <w:rsid w:val="002D3457"/>
    <w:rsid w:val="002D34AC"/>
    <w:rsid w:val="002D3781"/>
    <w:rsid w:val="002D699F"/>
    <w:rsid w:val="002E0002"/>
    <w:rsid w:val="002E076E"/>
    <w:rsid w:val="002E1136"/>
    <w:rsid w:val="002E1F3C"/>
    <w:rsid w:val="002E282B"/>
    <w:rsid w:val="002E4EF0"/>
    <w:rsid w:val="002E59E8"/>
    <w:rsid w:val="002E7180"/>
    <w:rsid w:val="002E7F22"/>
    <w:rsid w:val="002F1687"/>
    <w:rsid w:val="002F2EDD"/>
    <w:rsid w:val="002F3BA9"/>
    <w:rsid w:val="00300208"/>
    <w:rsid w:val="0030046B"/>
    <w:rsid w:val="00301323"/>
    <w:rsid w:val="00302351"/>
    <w:rsid w:val="00302363"/>
    <w:rsid w:val="00302FE0"/>
    <w:rsid w:val="00304924"/>
    <w:rsid w:val="003064B9"/>
    <w:rsid w:val="00306679"/>
    <w:rsid w:val="003067B0"/>
    <w:rsid w:val="003068E0"/>
    <w:rsid w:val="003078E0"/>
    <w:rsid w:val="003107E6"/>
    <w:rsid w:val="003114F7"/>
    <w:rsid w:val="003123D3"/>
    <w:rsid w:val="003142B1"/>
    <w:rsid w:val="003157B1"/>
    <w:rsid w:val="00316A63"/>
    <w:rsid w:val="003172F0"/>
    <w:rsid w:val="00320051"/>
    <w:rsid w:val="00320064"/>
    <w:rsid w:val="0032053C"/>
    <w:rsid w:val="00320844"/>
    <w:rsid w:val="00321E83"/>
    <w:rsid w:val="00322E1F"/>
    <w:rsid w:val="00323663"/>
    <w:rsid w:val="00324889"/>
    <w:rsid w:val="00324937"/>
    <w:rsid w:val="003250DA"/>
    <w:rsid w:val="0032511B"/>
    <w:rsid w:val="0032579C"/>
    <w:rsid w:val="00325A45"/>
    <w:rsid w:val="00325A65"/>
    <w:rsid w:val="00325E3C"/>
    <w:rsid w:val="003262DA"/>
    <w:rsid w:val="003279D3"/>
    <w:rsid w:val="003316F4"/>
    <w:rsid w:val="00331E58"/>
    <w:rsid w:val="003326DE"/>
    <w:rsid w:val="00334DD8"/>
    <w:rsid w:val="0033500D"/>
    <w:rsid w:val="003367B2"/>
    <w:rsid w:val="00337D97"/>
    <w:rsid w:val="0034099D"/>
    <w:rsid w:val="003411B8"/>
    <w:rsid w:val="00341A08"/>
    <w:rsid w:val="00342259"/>
    <w:rsid w:val="00344466"/>
    <w:rsid w:val="00347CD9"/>
    <w:rsid w:val="00347FA0"/>
    <w:rsid w:val="0035032A"/>
    <w:rsid w:val="003503E7"/>
    <w:rsid w:val="00351F9E"/>
    <w:rsid w:val="0035220E"/>
    <w:rsid w:val="00352296"/>
    <w:rsid w:val="003528A0"/>
    <w:rsid w:val="00353DAF"/>
    <w:rsid w:val="0035556B"/>
    <w:rsid w:val="0035565B"/>
    <w:rsid w:val="003563E5"/>
    <w:rsid w:val="003568C6"/>
    <w:rsid w:val="00356CE1"/>
    <w:rsid w:val="00357AB0"/>
    <w:rsid w:val="00360086"/>
    <w:rsid w:val="00361339"/>
    <w:rsid w:val="00362599"/>
    <w:rsid w:val="00362FD0"/>
    <w:rsid w:val="0036364E"/>
    <w:rsid w:val="00366377"/>
    <w:rsid w:val="003674BE"/>
    <w:rsid w:val="00367515"/>
    <w:rsid w:val="00367724"/>
    <w:rsid w:val="003705BF"/>
    <w:rsid w:val="0037101C"/>
    <w:rsid w:val="00371548"/>
    <w:rsid w:val="003718B9"/>
    <w:rsid w:val="00371AF7"/>
    <w:rsid w:val="00373053"/>
    <w:rsid w:val="00373493"/>
    <w:rsid w:val="00376AFA"/>
    <w:rsid w:val="00376C6F"/>
    <w:rsid w:val="00382C80"/>
    <w:rsid w:val="003834BF"/>
    <w:rsid w:val="003865A9"/>
    <w:rsid w:val="00387A36"/>
    <w:rsid w:val="00387B32"/>
    <w:rsid w:val="00387BA4"/>
    <w:rsid w:val="003905F1"/>
    <w:rsid w:val="00393F85"/>
    <w:rsid w:val="00393FEB"/>
    <w:rsid w:val="00394D75"/>
    <w:rsid w:val="00395D8B"/>
    <w:rsid w:val="003963FC"/>
    <w:rsid w:val="0039792C"/>
    <w:rsid w:val="00397DBB"/>
    <w:rsid w:val="003A529E"/>
    <w:rsid w:val="003A588B"/>
    <w:rsid w:val="003A656E"/>
    <w:rsid w:val="003A7591"/>
    <w:rsid w:val="003B0116"/>
    <w:rsid w:val="003B12A3"/>
    <w:rsid w:val="003B18D0"/>
    <w:rsid w:val="003B1C22"/>
    <w:rsid w:val="003B28DC"/>
    <w:rsid w:val="003B3162"/>
    <w:rsid w:val="003B34C3"/>
    <w:rsid w:val="003B4463"/>
    <w:rsid w:val="003B48AB"/>
    <w:rsid w:val="003C0C6B"/>
    <w:rsid w:val="003C1AEF"/>
    <w:rsid w:val="003C3D13"/>
    <w:rsid w:val="003C4439"/>
    <w:rsid w:val="003C4635"/>
    <w:rsid w:val="003C4694"/>
    <w:rsid w:val="003C501C"/>
    <w:rsid w:val="003C59B0"/>
    <w:rsid w:val="003C6260"/>
    <w:rsid w:val="003C695B"/>
    <w:rsid w:val="003D09AD"/>
    <w:rsid w:val="003D0A34"/>
    <w:rsid w:val="003D1695"/>
    <w:rsid w:val="003D1DA5"/>
    <w:rsid w:val="003D59D7"/>
    <w:rsid w:val="003D7857"/>
    <w:rsid w:val="003E0918"/>
    <w:rsid w:val="003E0BDC"/>
    <w:rsid w:val="003E172F"/>
    <w:rsid w:val="003E2EA5"/>
    <w:rsid w:val="003E2FE6"/>
    <w:rsid w:val="003E4DC7"/>
    <w:rsid w:val="003E5A83"/>
    <w:rsid w:val="003F01C9"/>
    <w:rsid w:val="003F1C62"/>
    <w:rsid w:val="003F26B9"/>
    <w:rsid w:val="003F2E10"/>
    <w:rsid w:val="003F32EC"/>
    <w:rsid w:val="003F4EC8"/>
    <w:rsid w:val="003F56E2"/>
    <w:rsid w:val="003F5FCA"/>
    <w:rsid w:val="00400559"/>
    <w:rsid w:val="00404045"/>
    <w:rsid w:val="0040448A"/>
    <w:rsid w:val="004044B5"/>
    <w:rsid w:val="00404AA0"/>
    <w:rsid w:val="00406EAD"/>
    <w:rsid w:val="00407F83"/>
    <w:rsid w:val="0041052E"/>
    <w:rsid w:val="00412242"/>
    <w:rsid w:val="004125C8"/>
    <w:rsid w:val="0041345A"/>
    <w:rsid w:val="004147B9"/>
    <w:rsid w:val="00414F1D"/>
    <w:rsid w:val="00415E68"/>
    <w:rsid w:val="004163C1"/>
    <w:rsid w:val="00417808"/>
    <w:rsid w:val="004225FD"/>
    <w:rsid w:val="00423990"/>
    <w:rsid w:val="00423E9E"/>
    <w:rsid w:val="00424DCA"/>
    <w:rsid w:val="00425C6F"/>
    <w:rsid w:val="004260AA"/>
    <w:rsid w:val="00427299"/>
    <w:rsid w:val="004273ED"/>
    <w:rsid w:val="00427B87"/>
    <w:rsid w:val="0043033A"/>
    <w:rsid w:val="00432373"/>
    <w:rsid w:val="004329B1"/>
    <w:rsid w:val="00432B8C"/>
    <w:rsid w:val="004330E2"/>
    <w:rsid w:val="00433766"/>
    <w:rsid w:val="004356F5"/>
    <w:rsid w:val="004358F1"/>
    <w:rsid w:val="00436BCB"/>
    <w:rsid w:val="00440888"/>
    <w:rsid w:val="0044146B"/>
    <w:rsid w:val="0044450D"/>
    <w:rsid w:val="004446D6"/>
    <w:rsid w:val="004449BF"/>
    <w:rsid w:val="00445762"/>
    <w:rsid w:val="00446A23"/>
    <w:rsid w:val="0044777C"/>
    <w:rsid w:val="004511C7"/>
    <w:rsid w:val="00453752"/>
    <w:rsid w:val="00453785"/>
    <w:rsid w:val="00453F04"/>
    <w:rsid w:val="00455BDD"/>
    <w:rsid w:val="00456CD9"/>
    <w:rsid w:val="00457E27"/>
    <w:rsid w:val="00460A27"/>
    <w:rsid w:val="004623D1"/>
    <w:rsid w:val="0046351E"/>
    <w:rsid w:val="00463E02"/>
    <w:rsid w:val="00464A21"/>
    <w:rsid w:val="004654FF"/>
    <w:rsid w:val="004663C1"/>
    <w:rsid w:val="004666D2"/>
    <w:rsid w:val="004667CF"/>
    <w:rsid w:val="00467921"/>
    <w:rsid w:val="004719E6"/>
    <w:rsid w:val="00473C49"/>
    <w:rsid w:val="00476B23"/>
    <w:rsid w:val="00483CA0"/>
    <w:rsid w:val="00485542"/>
    <w:rsid w:val="00486B9A"/>
    <w:rsid w:val="004874A5"/>
    <w:rsid w:val="00492289"/>
    <w:rsid w:val="00492533"/>
    <w:rsid w:val="004933C7"/>
    <w:rsid w:val="00493C36"/>
    <w:rsid w:val="004942D0"/>
    <w:rsid w:val="00495419"/>
    <w:rsid w:val="00496446"/>
    <w:rsid w:val="004A0090"/>
    <w:rsid w:val="004A3647"/>
    <w:rsid w:val="004A4E6B"/>
    <w:rsid w:val="004A5041"/>
    <w:rsid w:val="004A651D"/>
    <w:rsid w:val="004A7419"/>
    <w:rsid w:val="004A7682"/>
    <w:rsid w:val="004B104C"/>
    <w:rsid w:val="004B3007"/>
    <w:rsid w:val="004B32F4"/>
    <w:rsid w:val="004B3FA2"/>
    <w:rsid w:val="004B5532"/>
    <w:rsid w:val="004B5A9B"/>
    <w:rsid w:val="004B7908"/>
    <w:rsid w:val="004C001C"/>
    <w:rsid w:val="004C04B2"/>
    <w:rsid w:val="004C1270"/>
    <w:rsid w:val="004C19A9"/>
    <w:rsid w:val="004C1C0F"/>
    <w:rsid w:val="004C2E18"/>
    <w:rsid w:val="004C2E1B"/>
    <w:rsid w:val="004C31E8"/>
    <w:rsid w:val="004C45BA"/>
    <w:rsid w:val="004C52BF"/>
    <w:rsid w:val="004C5BE8"/>
    <w:rsid w:val="004C5E78"/>
    <w:rsid w:val="004C719E"/>
    <w:rsid w:val="004D1098"/>
    <w:rsid w:val="004D194B"/>
    <w:rsid w:val="004D1E86"/>
    <w:rsid w:val="004D34A3"/>
    <w:rsid w:val="004D47D6"/>
    <w:rsid w:val="004D4C0C"/>
    <w:rsid w:val="004D7A98"/>
    <w:rsid w:val="004D7EE5"/>
    <w:rsid w:val="004E1265"/>
    <w:rsid w:val="004E19F0"/>
    <w:rsid w:val="004E4597"/>
    <w:rsid w:val="004E5B91"/>
    <w:rsid w:val="004F0B5A"/>
    <w:rsid w:val="004F2308"/>
    <w:rsid w:val="004F3E84"/>
    <w:rsid w:val="004F4813"/>
    <w:rsid w:val="004F5185"/>
    <w:rsid w:val="004F5BE7"/>
    <w:rsid w:val="004F722E"/>
    <w:rsid w:val="004F7D2A"/>
    <w:rsid w:val="00500A94"/>
    <w:rsid w:val="00500B56"/>
    <w:rsid w:val="00501960"/>
    <w:rsid w:val="00501B21"/>
    <w:rsid w:val="00502B3B"/>
    <w:rsid w:val="00502CCE"/>
    <w:rsid w:val="00502FE3"/>
    <w:rsid w:val="0050390B"/>
    <w:rsid w:val="00504275"/>
    <w:rsid w:val="005044D6"/>
    <w:rsid w:val="00506E0E"/>
    <w:rsid w:val="00507070"/>
    <w:rsid w:val="00507BCB"/>
    <w:rsid w:val="00510441"/>
    <w:rsid w:val="00510884"/>
    <w:rsid w:val="00510EA2"/>
    <w:rsid w:val="005115A1"/>
    <w:rsid w:val="00511CE7"/>
    <w:rsid w:val="00511FCC"/>
    <w:rsid w:val="005126E9"/>
    <w:rsid w:val="00512D02"/>
    <w:rsid w:val="00512FFB"/>
    <w:rsid w:val="0051468E"/>
    <w:rsid w:val="00516151"/>
    <w:rsid w:val="00516FA0"/>
    <w:rsid w:val="00517A76"/>
    <w:rsid w:val="00520216"/>
    <w:rsid w:val="005208C5"/>
    <w:rsid w:val="00520FF6"/>
    <w:rsid w:val="00523B38"/>
    <w:rsid w:val="00523C15"/>
    <w:rsid w:val="00524D0A"/>
    <w:rsid w:val="0052676A"/>
    <w:rsid w:val="00527047"/>
    <w:rsid w:val="00527195"/>
    <w:rsid w:val="005303CA"/>
    <w:rsid w:val="00530A6E"/>
    <w:rsid w:val="005321C9"/>
    <w:rsid w:val="005340D2"/>
    <w:rsid w:val="00534758"/>
    <w:rsid w:val="005367A5"/>
    <w:rsid w:val="0053705E"/>
    <w:rsid w:val="005401A6"/>
    <w:rsid w:val="00540D61"/>
    <w:rsid w:val="00541589"/>
    <w:rsid w:val="00542E01"/>
    <w:rsid w:val="0054368E"/>
    <w:rsid w:val="00544463"/>
    <w:rsid w:val="0054508F"/>
    <w:rsid w:val="0054595A"/>
    <w:rsid w:val="00546A7C"/>
    <w:rsid w:val="00547803"/>
    <w:rsid w:val="00551ACB"/>
    <w:rsid w:val="00553229"/>
    <w:rsid w:val="005534C3"/>
    <w:rsid w:val="00553872"/>
    <w:rsid w:val="00553A1B"/>
    <w:rsid w:val="00557E09"/>
    <w:rsid w:val="00561231"/>
    <w:rsid w:val="0056226B"/>
    <w:rsid w:val="0056286F"/>
    <w:rsid w:val="00564706"/>
    <w:rsid w:val="00566FDA"/>
    <w:rsid w:val="005678AC"/>
    <w:rsid w:val="00570033"/>
    <w:rsid w:val="00572951"/>
    <w:rsid w:val="005731F3"/>
    <w:rsid w:val="00574465"/>
    <w:rsid w:val="00575904"/>
    <w:rsid w:val="00575929"/>
    <w:rsid w:val="005765C1"/>
    <w:rsid w:val="005767A9"/>
    <w:rsid w:val="005775DA"/>
    <w:rsid w:val="00577ADD"/>
    <w:rsid w:val="00581611"/>
    <w:rsid w:val="00585A26"/>
    <w:rsid w:val="00586ED2"/>
    <w:rsid w:val="005879F2"/>
    <w:rsid w:val="005902B9"/>
    <w:rsid w:val="00593116"/>
    <w:rsid w:val="00594107"/>
    <w:rsid w:val="005942F3"/>
    <w:rsid w:val="00595D0B"/>
    <w:rsid w:val="00596138"/>
    <w:rsid w:val="00597E6A"/>
    <w:rsid w:val="005A0149"/>
    <w:rsid w:val="005A034A"/>
    <w:rsid w:val="005A1015"/>
    <w:rsid w:val="005A20F6"/>
    <w:rsid w:val="005A26E1"/>
    <w:rsid w:val="005A30BE"/>
    <w:rsid w:val="005A4BF3"/>
    <w:rsid w:val="005A4F66"/>
    <w:rsid w:val="005A6A16"/>
    <w:rsid w:val="005A6F43"/>
    <w:rsid w:val="005A6F71"/>
    <w:rsid w:val="005A7AFA"/>
    <w:rsid w:val="005B165B"/>
    <w:rsid w:val="005B166D"/>
    <w:rsid w:val="005B3377"/>
    <w:rsid w:val="005B44C2"/>
    <w:rsid w:val="005B498D"/>
    <w:rsid w:val="005B5E9A"/>
    <w:rsid w:val="005B7CD0"/>
    <w:rsid w:val="005C0207"/>
    <w:rsid w:val="005C4C37"/>
    <w:rsid w:val="005C5ECA"/>
    <w:rsid w:val="005C6147"/>
    <w:rsid w:val="005C663E"/>
    <w:rsid w:val="005C7278"/>
    <w:rsid w:val="005C7E2C"/>
    <w:rsid w:val="005D0251"/>
    <w:rsid w:val="005D0388"/>
    <w:rsid w:val="005D1277"/>
    <w:rsid w:val="005D511E"/>
    <w:rsid w:val="005D7E20"/>
    <w:rsid w:val="005D7FA1"/>
    <w:rsid w:val="005E0887"/>
    <w:rsid w:val="005E0B90"/>
    <w:rsid w:val="005E2A94"/>
    <w:rsid w:val="005E3463"/>
    <w:rsid w:val="005E37DF"/>
    <w:rsid w:val="005E471D"/>
    <w:rsid w:val="005E6811"/>
    <w:rsid w:val="005E6CB4"/>
    <w:rsid w:val="005E707C"/>
    <w:rsid w:val="005F03AB"/>
    <w:rsid w:val="005F2083"/>
    <w:rsid w:val="005F28B4"/>
    <w:rsid w:val="005F40C7"/>
    <w:rsid w:val="005F44F5"/>
    <w:rsid w:val="005F7715"/>
    <w:rsid w:val="00605DA8"/>
    <w:rsid w:val="0060714A"/>
    <w:rsid w:val="006077FD"/>
    <w:rsid w:val="00611DCD"/>
    <w:rsid w:val="006121FB"/>
    <w:rsid w:val="00613C7A"/>
    <w:rsid w:val="0061427A"/>
    <w:rsid w:val="00614A1B"/>
    <w:rsid w:val="006156FE"/>
    <w:rsid w:val="00620C61"/>
    <w:rsid w:val="006218C0"/>
    <w:rsid w:val="006224E1"/>
    <w:rsid w:val="00622A48"/>
    <w:rsid w:val="006241D3"/>
    <w:rsid w:val="00624D69"/>
    <w:rsid w:val="006276B3"/>
    <w:rsid w:val="00630658"/>
    <w:rsid w:val="00630AB6"/>
    <w:rsid w:val="00630C0C"/>
    <w:rsid w:val="006313DB"/>
    <w:rsid w:val="006321C9"/>
    <w:rsid w:val="0063298C"/>
    <w:rsid w:val="00632B2E"/>
    <w:rsid w:val="006331FE"/>
    <w:rsid w:val="006337D6"/>
    <w:rsid w:val="0063468B"/>
    <w:rsid w:val="00640E1A"/>
    <w:rsid w:val="006412F6"/>
    <w:rsid w:val="0064143A"/>
    <w:rsid w:val="00641B4F"/>
    <w:rsid w:val="00641F18"/>
    <w:rsid w:val="00643858"/>
    <w:rsid w:val="00643C85"/>
    <w:rsid w:val="00644E50"/>
    <w:rsid w:val="0064511B"/>
    <w:rsid w:val="006469B1"/>
    <w:rsid w:val="00647B1C"/>
    <w:rsid w:val="00650B7F"/>
    <w:rsid w:val="00653044"/>
    <w:rsid w:val="00653C6B"/>
    <w:rsid w:val="00654D29"/>
    <w:rsid w:val="006567ED"/>
    <w:rsid w:val="00656B41"/>
    <w:rsid w:val="006600F9"/>
    <w:rsid w:val="006620D2"/>
    <w:rsid w:val="006630EB"/>
    <w:rsid w:val="00663914"/>
    <w:rsid w:val="00664949"/>
    <w:rsid w:val="00667C28"/>
    <w:rsid w:val="00670933"/>
    <w:rsid w:val="00673D18"/>
    <w:rsid w:val="00674577"/>
    <w:rsid w:val="006751CA"/>
    <w:rsid w:val="0067553F"/>
    <w:rsid w:val="00675579"/>
    <w:rsid w:val="00677B25"/>
    <w:rsid w:val="0068059F"/>
    <w:rsid w:val="00683D2B"/>
    <w:rsid w:val="00684BC2"/>
    <w:rsid w:val="00684E56"/>
    <w:rsid w:val="006859F4"/>
    <w:rsid w:val="00686961"/>
    <w:rsid w:val="00686D87"/>
    <w:rsid w:val="00692438"/>
    <w:rsid w:val="00693FF0"/>
    <w:rsid w:val="00694E22"/>
    <w:rsid w:val="006A02F5"/>
    <w:rsid w:val="006A0D38"/>
    <w:rsid w:val="006A2E65"/>
    <w:rsid w:val="006A30D8"/>
    <w:rsid w:val="006A41B7"/>
    <w:rsid w:val="006A4A3E"/>
    <w:rsid w:val="006A4ABA"/>
    <w:rsid w:val="006A4B54"/>
    <w:rsid w:val="006A7379"/>
    <w:rsid w:val="006B113A"/>
    <w:rsid w:val="006B16E9"/>
    <w:rsid w:val="006B177C"/>
    <w:rsid w:val="006B19D0"/>
    <w:rsid w:val="006B4BA5"/>
    <w:rsid w:val="006B5024"/>
    <w:rsid w:val="006B566A"/>
    <w:rsid w:val="006B6B24"/>
    <w:rsid w:val="006B6ED4"/>
    <w:rsid w:val="006B7042"/>
    <w:rsid w:val="006B73DE"/>
    <w:rsid w:val="006B7E04"/>
    <w:rsid w:val="006B7F2D"/>
    <w:rsid w:val="006C0DA8"/>
    <w:rsid w:val="006C61DF"/>
    <w:rsid w:val="006C6CA9"/>
    <w:rsid w:val="006C6FC3"/>
    <w:rsid w:val="006C7035"/>
    <w:rsid w:val="006D0D61"/>
    <w:rsid w:val="006D12DA"/>
    <w:rsid w:val="006D15D8"/>
    <w:rsid w:val="006D1661"/>
    <w:rsid w:val="006D16F0"/>
    <w:rsid w:val="006D19D5"/>
    <w:rsid w:val="006D1C0F"/>
    <w:rsid w:val="006D2E10"/>
    <w:rsid w:val="006D482B"/>
    <w:rsid w:val="006D4CE7"/>
    <w:rsid w:val="006D5D8D"/>
    <w:rsid w:val="006D7295"/>
    <w:rsid w:val="006E141D"/>
    <w:rsid w:val="006E25FD"/>
    <w:rsid w:val="006E261C"/>
    <w:rsid w:val="006E34C0"/>
    <w:rsid w:val="006E3F6E"/>
    <w:rsid w:val="006E4A57"/>
    <w:rsid w:val="006E506E"/>
    <w:rsid w:val="006F0E01"/>
    <w:rsid w:val="006F2864"/>
    <w:rsid w:val="006F3679"/>
    <w:rsid w:val="006F3D6D"/>
    <w:rsid w:val="006F6C5D"/>
    <w:rsid w:val="007007F0"/>
    <w:rsid w:val="00701269"/>
    <w:rsid w:val="00701D1C"/>
    <w:rsid w:val="00702B28"/>
    <w:rsid w:val="00703614"/>
    <w:rsid w:val="007040EE"/>
    <w:rsid w:val="007055EC"/>
    <w:rsid w:val="00707AA8"/>
    <w:rsid w:val="007100FD"/>
    <w:rsid w:val="00710DD3"/>
    <w:rsid w:val="007110F5"/>
    <w:rsid w:val="00711194"/>
    <w:rsid w:val="00711501"/>
    <w:rsid w:val="007115E1"/>
    <w:rsid w:val="00711660"/>
    <w:rsid w:val="007116F0"/>
    <w:rsid w:val="0071203A"/>
    <w:rsid w:val="00712906"/>
    <w:rsid w:val="00712B6F"/>
    <w:rsid w:val="00712F31"/>
    <w:rsid w:val="00713F2B"/>
    <w:rsid w:val="0071453A"/>
    <w:rsid w:val="00715B8F"/>
    <w:rsid w:val="00716F71"/>
    <w:rsid w:val="00717BC7"/>
    <w:rsid w:val="0072116B"/>
    <w:rsid w:val="00721246"/>
    <w:rsid w:val="0072270A"/>
    <w:rsid w:val="00722BDD"/>
    <w:rsid w:val="007249AA"/>
    <w:rsid w:val="0072631A"/>
    <w:rsid w:val="007271BF"/>
    <w:rsid w:val="00730697"/>
    <w:rsid w:val="007310A0"/>
    <w:rsid w:val="007326EC"/>
    <w:rsid w:val="007327F0"/>
    <w:rsid w:val="00732FBE"/>
    <w:rsid w:val="007333E4"/>
    <w:rsid w:val="00734311"/>
    <w:rsid w:val="00734993"/>
    <w:rsid w:val="0073523B"/>
    <w:rsid w:val="00735319"/>
    <w:rsid w:val="007410D3"/>
    <w:rsid w:val="00741512"/>
    <w:rsid w:val="007423A7"/>
    <w:rsid w:val="00743101"/>
    <w:rsid w:val="0074341A"/>
    <w:rsid w:val="0074524B"/>
    <w:rsid w:val="00745C68"/>
    <w:rsid w:val="0074626A"/>
    <w:rsid w:val="0074760C"/>
    <w:rsid w:val="00747AA5"/>
    <w:rsid w:val="00750C0A"/>
    <w:rsid w:val="0075118A"/>
    <w:rsid w:val="007545A4"/>
    <w:rsid w:val="007545F6"/>
    <w:rsid w:val="00754869"/>
    <w:rsid w:val="00754AA8"/>
    <w:rsid w:val="00754C48"/>
    <w:rsid w:val="007579A2"/>
    <w:rsid w:val="00757ACE"/>
    <w:rsid w:val="00757F03"/>
    <w:rsid w:val="00764AFA"/>
    <w:rsid w:val="0076539E"/>
    <w:rsid w:val="00766AA0"/>
    <w:rsid w:val="00766BC3"/>
    <w:rsid w:val="007670ED"/>
    <w:rsid w:val="00770B75"/>
    <w:rsid w:val="00771486"/>
    <w:rsid w:val="00772164"/>
    <w:rsid w:val="00774544"/>
    <w:rsid w:val="00777198"/>
    <w:rsid w:val="00777833"/>
    <w:rsid w:val="00777A25"/>
    <w:rsid w:val="00781E82"/>
    <w:rsid w:val="00783D49"/>
    <w:rsid w:val="0078400A"/>
    <w:rsid w:val="007868DA"/>
    <w:rsid w:val="00786955"/>
    <w:rsid w:val="007869B9"/>
    <w:rsid w:val="00786C9F"/>
    <w:rsid w:val="00786E16"/>
    <w:rsid w:val="0078799A"/>
    <w:rsid w:val="00787F9B"/>
    <w:rsid w:val="00790788"/>
    <w:rsid w:val="007919B4"/>
    <w:rsid w:val="00791F47"/>
    <w:rsid w:val="0079228D"/>
    <w:rsid w:val="007933B6"/>
    <w:rsid w:val="0079440D"/>
    <w:rsid w:val="00794B0B"/>
    <w:rsid w:val="0079623F"/>
    <w:rsid w:val="007A0853"/>
    <w:rsid w:val="007A2B90"/>
    <w:rsid w:val="007A30FA"/>
    <w:rsid w:val="007A369C"/>
    <w:rsid w:val="007A387F"/>
    <w:rsid w:val="007A4467"/>
    <w:rsid w:val="007A741E"/>
    <w:rsid w:val="007A78D2"/>
    <w:rsid w:val="007A7C4D"/>
    <w:rsid w:val="007B1D76"/>
    <w:rsid w:val="007B1FEE"/>
    <w:rsid w:val="007B3A4C"/>
    <w:rsid w:val="007B40A4"/>
    <w:rsid w:val="007C066A"/>
    <w:rsid w:val="007C1E94"/>
    <w:rsid w:val="007C349A"/>
    <w:rsid w:val="007C3E21"/>
    <w:rsid w:val="007C4325"/>
    <w:rsid w:val="007C5299"/>
    <w:rsid w:val="007C53EC"/>
    <w:rsid w:val="007C5533"/>
    <w:rsid w:val="007D0BEE"/>
    <w:rsid w:val="007D137B"/>
    <w:rsid w:val="007D1B90"/>
    <w:rsid w:val="007D244E"/>
    <w:rsid w:val="007D3E6C"/>
    <w:rsid w:val="007D49B2"/>
    <w:rsid w:val="007D7C24"/>
    <w:rsid w:val="007D7D52"/>
    <w:rsid w:val="007E01EB"/>
    <w:rsid w:val="007E07AF"/>
    <w:rsid w:val="007E0824"/>
    <w:rsid w:val="007E1652"/>
    <w:rsid w:val="007E34F5"/>
    <w:rsid w:val="007E35EB"/>
    <w:rsid w:val="007E4F3C"/>
    <w:rsid w:val="007E53E0"/>
    <w:rsid w:val="007E6450"/>
    <w:rsid w:val="007E68E6"/>
    <w:rsid w:val="007F02D5"/>
    <w:rsid w:val="007F0784"/>
    <w:rsid w:val="007F0C6B"/>
    <w:rsid w:val="007F1EC1"/>
    <w:rsid w:val="007F22B6"/>
    <w:rsid w:val="007F275C"/>
    <w:rsid w:val="007F2CC6"/>
    <w:rsid w:val="007F3A7E"/>
    <w:rsid w:val="007F3C7A"/>
    <w:rsid w:val="007F4094"/>
    <w:rsid w:val="007F4327"/>
    <w:rsid w:val="007F5DD0"/>
    <w:rsid w:val="007F5E10"/>
    <w:rsid w:val="007F7498"/>
    <w:rsid w:val="0080012F"/>
    <w:rsid w:val="008012C8"/>
    <w:rsid w:val="00801996"/>
    <w:rsid w:val="00801E1A"/>
    <w:rsid w:val="008033F7"/>
    <w:rsid w:val="00806A53"/>
    <w:rsid w:val="00806FA7"/>
    <w:rsid w:val="00807BE8"/>
    <w:rsid w:val="008101E6"/>
    <w:rsid w:val="00812197"/>
    <w:rsid w:val="008126BF"/>
    <w:rsid w:val="00812BA9"/>
    <w:rsid w:val="008134BD"/>
    <w:rsid w:val="00814AA7"/>
    <w:rsid w:val="008209E6"/>
    <w:rsid w:val="00821909"/>
    <w:rsid w:val="00822B9F"/>
    <w:rsid w:val="0082385A"/>
    <w:rsid w:val="00825433"/>
    <w:rsid w:val="008254B4"/>
    <w:rsid w:val="0082569A"/>
    <w:rsid w:val="00826322"/>
    <w:rsid w:val="00831343"/>
    <w:rsid w:val="008317E5"/>
    <w:rsid w:val="00831CCE"/>
    <w:rsid w:val="008328BE"/>
    <w:rsid w:val="00832CAF"/>
    <w:rsid w:val="0083343D"/>
    <w:rsid w:val="00836A46"/>
    <w:rsid w:val="00837AA3"/>
    <w:rsid w:val="00837CB2"/>
    <w:rsid w:val="00840FAC"/>
    <w:rsid w:val="00841FB5"/>
    <w:rsid w:val="008421C0"/>
    <w:rsid w:val="00842462"/>
    <w:rsid w:val="00843945"/>
    <w:rsid w:val="00844769"/>
    <w:rsid w:val="008459A6"/>
    <w:rsid w:val="008471E9"/>
    <w:rsid w:val="0085063D"/>
    <w:rsid w:val="008512A3"/>
    <w:rsid w:val="008521D8"/>
    <w:rsid w:val="00852336"/>
    <w:rsid w:val="0085269C"/>
    <w:rsid w:val="00853503"/>
    <w:rsid w:val="00855EEE"/>
    <w:rsid w:val="00855F8C"/>
    <w:rsid w:val="008563E5"/>
    <w:rsid w:val="00857C3D"/>
    <w:rsid w:val="008625B4"/>
    <w:rsid w:val="00862FF4"/>
    <w:rsid w:val="00866E6C"/>
    <w:rsid w:val="008675D2"/>
    <w:rsid w:val="008713F1"/>
    <w:rsid w:val="00871600"/>
    <w:rsid w:val="00874279"/>
    <w:rsid w:val="00876FFC"/>
    <w:rsid w:val="00881C99"/>
    <w:rsid w:val="008820B3"/>
    <w:rsid w:val="00883326"/>
    <w:rsid w:val="00884E10"/>
    <w:rsid w:val="008862C0"/>
    <w:rsid w:val="00886E8E"/>
    <w:rsid w:val="0088704B"/>
    <w:rsid w:val="00887575"/>
    <w:rsid w:val="00890708"/>
    <w:rsid w:val="008909C9"/>
    <w:rsid w:val="0089160D"/>
    <w:rsid w:val="00891AFC"/>
    <w:rsid w:val="00893AB1"/>
    <w:rsid w:val="0089571B"/>
    <w:rsid w:val="0089581C"/>
    <w:rsid w:val="008958F6"/>
    <w:rsid w:val="00896E7F"/>
    <w:rsid w:val="00897796"/>
    <w:rsid w:val="008A22FA"/>
    <w:rsid w:val="008A5A2D"/>
    <w:rsid w:val="008A6070"/>
    <w:rsid w:val="008A6163"/>
    <w:rsid w:val="008A6723"/>
    <w:rsid w:val="008A717B"/>
    <w:rsid w:val="008A7405"/>
    <w:rsid w:val="008A7610"/>
    <w:rsid w:val="008A77C0"/>
    <w:rsid w:val="008B18B8"/>
    <w:rsid w:val="008B2FF0"/>
    <w:rsid w:val="008B3B88"/>
    <w:rsid w:val="008B3CBE"/>
    <w:rsid w:val="008B7814"/>
    <w:rsid w:val="008C103F"/>
    <w:rsid w:val="008C29F3"/>
    <w:rsid w:val="008C2DDA"/>
    <w:rsid w:val="008D055F"/>
    <w:rsid w:val="008D1247"/>
    <w:rsid w:val="008D1AAE"/>
    <w:rsid w:val="008D3908"/>
    <w:rsid w:val="008D3FC9"/>
    <w:rsid w:val="008D4035"/>
    <w:rsid w:val="008D616F"/>
    <w:rsid w:val="008D6A70"/>
    <w:rsid w:val="008E13C7"/>
    <w:rsid w:val="008E1A88"/>
    <w:rsid w:val="008E201D"/>
    <w:rsid w:val="008E33EC"/>
    <w:rsid w:val="008E34FA"/>
    <w:rsid w:val="008E36E8"/>
    <w:rsid w:val="008E3B7D"/>
    <w:rsid w:val="008E6590"/>
    <w:rsid w:val="008E6C81"/>
    <w:rsid w:val="008F23F6"/>
    <w:rsid w:val="008F28B2"/>
    <w:rsid w:val="008F2EF2"/>
    <w:rsid w:val="008F4849"/>
    <w:rsid w:val="008F518E"/>
    <w:rsid w:val="008F5C61"/>
    <w:rsid w:val="00902772"/>
    <w:rsid w:val="0090288F"/>
    <w:rsid w:val="00903F63"/>
    <w:rsid w:val="009055B5"/>
    <w:rsid w:val="009062BD"/>
    <w:rsid w:val="00906A2E"/>
    <w:rsid w:val="009070F8"/>
    <w:rsid w:val="00910283"/>
    <w:rsid w:val="00911279"/>
    <w:rsid w:val="009122BD"/>
    <w:rsid w:val="009127F1"/>
    <w:rsid w:val="00912962"/>
    <w:rsid w:val="00912CF2"/>
    <w:rsid w:val="00913519"/>
    <w:rsid w:val="00913A30"/>
    <w:rsid w:val="009163D5"/>
    <w:rsid w:val="0091754F"/>
    <w:rsid w:val="009213EA"/>
    <w:rsid w:val="00921802"/>
    <w:rsid w:val="009218A5"/>
    <w:rsid w:val="00922091"/>
    <w:rsid w:val="00922851"/>
    <w:rsid w:val="0092333E"/>
    <w:rsid w:val="00925880"/>
    <w:rsid w:val="009301B8"/>
    <w:rsid w:val="00931A7F"/>
    <w:rsid w:val="00931C59"/>
    <w:rsid w:val="009322B0"/>
    <w:rsid w:val="0093275D"/>
    <w:rsid w:val="00933173"/>
    <w:rsid w:val="009336E0"/>
    <w:rsid w:val="00933E3E"/>
    <w:rsid w:val="0093689C"/>
    <w:rsid w:val="00936E60"/>
    <w:rsid w:val="00937839"/>
    <w:rsid w:val="009379F3"/>
    <w:rsid w:val="00937A92"/>
    <w:rsid w:val="0094049B"/>
    <w:rsid w:val="00940503"/>
    <w:rsid w:val="00941B46"/>
    <w:rsid w:val="0094344F"/>
    <w:rsid w:val="00945B65"/>
    <w:rsid w:val="009508CA"/>
    <w:rsid w:val="00950FBF"/>
    <w:rsid w:val="009513BB"/>
    <w:rsid w:val="009518B3"/>
    <w:rsid w:val="0095282F"/>
    <w:rsid w:val="00952C24"/>
    <w:rsid w:val="00952FDF"/>
    <w:rsid w:val="00954BED"/>
    <w:rsid w:val="009556BB"/>
    <w:rsid w:val="00957819"/>
    <w:rsid w:val="009578A4"/>
    <w:rsid w:val="00960333"/>
    <w:rsid w:val="0096037A"/>
    <w:rsid w:val="009615DE"/>
    <w:rsid w:val="00962927"/>
    <w:rsid w:val="00962D59"/>
    <w:rsid w:val="00963D0A"/>
    <w:rsid w:val="00966A20"/>
    <w:rsid w:val="009676E9"/>
    <w:rsid w:val="00970306"/>
    <w:rsid w:val="009712AD"/>
    <w:rsid w:val="00973697"/>
    <w:rsid w:val="00974D81"/>
    <w:rsid w:val="009767C8"/>
    <w:rsid w:val="009779AA"/>
    <w:rsid w:val="00977E3D"/>
    <w:rsid w:val="009801FB"/>
    <w:rsid w:val="00980701"/>
    <w:rsid w:val="00981FE6"/>
    <w:rsid w:val="009823BB"/>
    <w:rsid w:val="009830B2"/>
    <w:rsid w:val="00983CD1"/>
    <w:rsid w:val="0099056E"/>
    <w:rsid w:val="00990CF3"/>
    <w:rsid w:val="00991009"/>
    <w:rsid w:val="00991A28"/>
    <w:rsid w:val="00991C89"/>
    <w:rsid w:val="00991F91"/>
    <w:rsid w:val="00992F20"/>
    <w:rsid w:val="0099687C"/>
    <w:rsid w:val="009975C6"/>
    <w:rsid w:val="00997FE2"/>
    <w:rsid w:val="009A0317"/>
    <w:rsid w:val="009A08E2"/>
    <w:rsid w:val="009A11FD"/>
    <w:rsid w:val="009A17C5"/>
    <w:rsid w:val="009A1967"/>
    <w:rsid w:val="009A2CA4"/>
    <w:rsid w:val="009A31AF"/>
    <w:rsid w:val="009A39B6"/>
    <w:rsid w:val="009A4549"/>
    <w:rsid w:val="009A5910"/>
    <w:rsid w:val="009A59CC"/>
    <w:rsid w:val="009A7CC8"/>
    <w:rsid w:val="009B1161"/>
    <w:rsid w:val="009B296F"/>
    <w:rsid w:val="009B42AB"/>
    <w:rsid w:val="009B4B82"/>
    <w:rsid w:val="009B5308"/>
    <w:rsid w:val="009B7483"/>
    <w:rsid w:val="009C048F"/>
    <w:rsid w:val="009C09D9"/>
    <w:rsid w:val="009C565E"/>
    <w:rsid w:val="009C7648"/>
    <w:rsid w:val="009C7D71"/>
    <w:rsid w:val="009D1E93"/>
    <w:rsid w:val="009D2C5D"/>
    <w:rsid w:val="009D504E"/>
    <w:rsid w:val="009D5570"/>
    <w:rsid w:val="009D62DD"/>
    <w:rsid w:val="009D7799"/>
    <w:rsid w:val="009E0BD7"/>
    <w:rsid w:val="009E0DA2"/>
    <w:rsid w:val="009E1150"/>
    <w:rsid w:val="009E28C6"/>
    <w:rsid w:val="009E2D6B"/>
    <w:rsid w:val="009E42A8"/>
    <w:rsid w:val="009E4B43"/>
    <w:rsid w:val="009E4C21"/>
    <w:rsid w:val="009E67D1"/>
    <w:rsid w:val="009E7FF8"/>
    <w:rsid w:val="009F03F9"/>
    <w:rsid w:val="009F08C5"/>
    <w:rsid w:val="009F25C0"/>
    <w:rsid w:val="009F3295"/>
    <w:rsid w:val="009F4F1A"/>
    <w:rsid w:val="009F54E5"/>
    <w:rsid w:val="009F5BE2"/>
    <w:rsid w:val="009F6180"/>
    <w:rsid w:val="00A003F6"/>
    <w:rsid w:val="00A00CEB"/>
    <w:rsid w:val="00A00EF0"/>
    <w:rsid w:val="00A01A68"/>
    <w:rsid w:val="00A030B4"/>
    <w:rsid w:val="00A03F37"/>
    <w:rsid w:val="00A043E6"/>
    <w:rsid w:val="00A0462F"/>
    <w:rsid w:val="00A06B8D"/>
    <w:rsid w:val="00A074A9"/>
    <w:rsid w:val="00A07501"/>
    <w:rsid w:val="00A10273"/>
    <w:rsid w:val="00A10855"/>
    <w:rsid w:val="00A11867"/>
    <w:rsid w:val="00A1274B"/>
    <w:rsid w:val="00A13AB1"/>
    <w:rsid w:val="00A155C4"/>
    <w:rsid w:val="00A15686"/>
    <w:rsid w:val="00A166A6"/>
    <w:rsid w:val="00A17947"/>
    <w:rsid w:val="00A20EAD"/>
    <w:rsid w:val="00A20F7D"/>
    <w:rsid w:val="00A21EDD"/>
    <w:rsid w:val="00A22F78"/>
    <w:rsid w:val="00A236C1"/>
    <w:rsid w:val="00A24930"/>
    <w:rsid w:val="00A253F5"/>
    <w:rsid w:val="00A25F91"/>
    <w:rsid w:val="00A3002F"/>
    <w:rsid w:val="00A334DD"/>
    <w:rsid w:val="00A33609"/>
    <w:rsid w:val="00A33929"/>
    <w:rsid w:val="00A35050"/>
    <w:rsid w:val="00A356E3"/>
    <w:rsid w:val="00A362AF"/>
    <w:rsid w:val="00A37B5C"/>
    <w:rsid w:val="00A40123"/>
    <w:rsid w:val="00A408EC"/>
    <w:rsid w:val="00A42263"/>
    <w:rsid w:val="00A42B77"/>
    <w:rsid w:val="00A44364"/>
    <w:rsid w:val="00A44682"/>
    <w:rsid w:val="00A458A0"/>
    <w:rsid w:val="00A46A0A"/>
    <w:rsid w:val="00A50025"/>
    <w:rsid w:val="00A52AE3"/>
    <w:rsid w:val="00A52D1B"/>
    <w:rsid w:val="00A5402B"/>
    <w:rsid w:val="00A54F30"/>
    <w:rsid w:val="00A55CC5"/>
    <w:rsid w:val="00A56585"/>
    <w:rsid w:val="00A57A6F"/>
    <w:rsid w:val="00A61DB8"/>
    <w:rsid w:val="00A61E48"/>
    <w:rsid w:val="00A61E8E"/>
    <w:rsid w:val="00A6276D"/>
    <w:rsid w:val="00A627ED"/>
    <w:rsid w:val="00A63807"/>
    <w:rsid w:val="00A64DEB"/>
    <w:rsid w:val="00A65E81"/>
    <w:rsid w:val="00A66EBC"/>
    <w:rsid w:val="00A6732B"/>
    <w:rsid w:val="00A71392"/>
    <w:rsid w:val="00A71F18"/>
    <w:rsid w:val="00A7207A"/>
    <w:rsid w:val="00A72117"/>
    <w:rsid w:val="00A73B5E"/>
    <w:rsid w:val="00A74044"/>
    <w:rsid w:val="00A74359"/>
    <w:rsid w:val="00A747FB"/>
    <w:rsid w:val="00A74B97"/>
    <w:rsid w:val="00A80695"/>
    <w:rsid w:val="00A80F82"/>
    <w:rsid w:val="00A8129A"/>
    <w:rsid w:val="00A83390"/>
    <w:rsid w:val="00A838CE"/>
    <w:rsid w:val="00A84333"/>
    <w:rsid w:val="00A846D4"/>
    <w:rsid w:val="00A90055"/>
    <w:rsid w:val="00A900D2"/>
    <w:rsid w:val="00A927AB"/>
    <w:rsid w:val="00A92C96"/>
    <w:rsid w:val="00A92D39"/>
    <w:rsid w:val="00AA30BC"/>
    <w:rsid w:val="00AA3101"/>
    <w:rsid w:val="00AA3F93"/>
    <w:rsid w:val="00AA4C4A"/>
    <w:rsid w:val="00AA6F3F"/>
    <w:rsid w:val="00AA7255"/>
    <w:rsid w:val="00AB01CE"/>
    <w:rsid w:val="00AB2552"/>
    <w:rsid w:val="00AB2A99"/>
    <w:rsid w:val="00AB311B"/>
    <w:rsid w:val="00AB3831"/>
    <w:rsid w:val="00AB4208"/>
    <w:rsid w:val="00AB45A4"/>
    <w:rsid w:val="00AB47C4"/>
    <w:rsid w:val="00AB52E4"/>
    <w:rsid w:val="00AB54BA"/>
    <w:rsid w:val="00AC091B"/>
    <w:rsid w:val="00AC0B44"/>
    <w:rsid w:val="00AC1297"/>
    <w:rsid w:val="00AC2463"/>
    <w:rsid w:val="00AC31EC"/>
    <w:rsid w:val="00AC32BB"/>
    <w:rsid w:val="00AC426C"/>
    <w:rsid w:val="00AC4BDE"/>
    <w:rsid w:val="00AC7621"/>
    <w:rsid w:val="00AD032A"/>
    <w:rsid w:val="00AD16F6"/>
    <w:rsid w:val="00AD1A4C"/>
    <w:rsid w:val="00AD2358"/>
    <w:rsid w:val="00AD304D"/>
    <w:rsid w:val="00AD3BF7"/>
    <w:rsid w:val="00AD5A0B"/>
    <w:rsid w:val="00AD5DDA"/>
    <w:rsid w:val="00AD66CF"/>
    <w:rsid w:val="00AE0834"/>
    <w:rsid w:val="00AE1CD5"/>
    <w:rsid w:val="00AE2121"/>
    <w:rsid w:val="00AE274E"/>
    <w:rsid w:val="00AE2942"/>
    <w:rsid w:val="00AE2C5C"/>
    <w:rsid w:val="00AE2CBF"/>
    <w:rsid w:val="00AE2F66"/>
    <w:rsid w:val="00AE43FF"/>
    <w:rsid w:val="00AE444A"/>
    <w:rsid w:val="00AE47BA"/>
    <w:rsid w:val="00AE4C75"/>
    <w:rsid w:val="00AE587D"/>
    <w:rsid w:val="00AE5DF3"/>
    <w:rsid w:val="00AE65E3"/>
    <w:rsid w:val="00AE694B"/>
    <w:rsid w:val="00AE7433"/>
    <w:rsid w:val="00AE74D0"/>
    <w:rsid w:val="00AF0969"/>
    <w:rsid w:val="00AF15F4"/>
    <w:rsid w:val="00AF2B63"/>
    <w:rsid w:val="00AF3458"/>
    <w:rsid w:val="00AF392D"/>
    <w:rsid w:val="00AF6F59"/>
    <w:rsid w:val="00AF71D3"/>
    <w:rsid w:val="00AF78DC"/>
    <w:rsid w:val="00B0039B"/>
    <w:rsid w:val="00B03304"/>
    <w:rsid w:val="00B04309"/>
    <w:rsid w:val="00B047A9"/>
    <w:rsid w:val="00B05A3D"/>
    <w:rsid w:val="00B05CF7"/>
    <w:rsid w:val="00B06A16"/>
    <w:rsid w:val="00B10C34"/>
    <w:rsid w:val="00B112CD"/>
    <w:rsid w:val="00B123FC"/>
    <w:rsid w:val="00B1283A"/>
    <w:rsid w:val="00B13921"/>
    <w:rsid w:val="00B14596"/>
    <w:rsid w:val="00B162E7"/>
    <w:rsid w:val="00B17939"/>
    <w:rsid w:val="00B219E8"/>
    <w:rsid w:val="00B22679"/>
    <w:rsid w:val="00B22D93"/>
    <w:rsid w:val="00B24870"/>
    <w:rsid w:val="00B24A3E"/>
    <w:rsid w:val="00B26A91"/>
    <w:rsid w:val="00B2740D"/>
    <w:rsid w:val="00B27BA2"/>
    <w:rsid w:val="00B309FD"/>
    <w:rsid w:val="00B3131C"/>
    <w:rsid w:val="00B33F8B"/>
    <w:rsid w:val="00B342B2"/>
    <w:rsid w:val="00B36B7F"/>
    <w:rsid w:val="00B371C4"/>
    <w:rsid w:val="00B373CE"/>
    <w:rsid w:val="00B402F9"/>
    <w:rsid w:val="00B4030B"/>
    <w:rsid w:val="00B41378"/>
    <w:rsid w:val="00B428F6"/>
    <w:rsid w:val="00B43733"/>
    <w:rsid w:val="00B43B84"/>
    <w:rsid w:val="00B443AC"/>
    <w:rsid w:val="00B4477E"/>
    <w:rsid w:val="00B44BA3"/>
    <w:rsid w:val="00B46DC3"/>
    <w:rsid w:val="00B521E9"/>
    <w:rsid w:val="00B52FCB"/>
    <w:rsid w:val="00B55920"/>
    <w:rsid w:val="00B560E3"/>
    <w:rsid w:val="00B6073D"/>
    <w:rsid w:val="00B63255"/>
    <w:rsid w:val="00B63AF2"/>
    <w:rsid w:val="00B65421"/>
    <w:rsid w:val="00B65765"/>
    <w:rsid w:val="00B70983"/>
    <w:rsid w:val="00B71A4C"/>
    <w:rsid w:val="00B71CE4"/>
    <w:rsid w:val="00B71DD9"/>
    <w:rsid w:val="00B71FAA"/>
    <w:rsid w:val="00B728EA"/>
    <w:rsid w:val="00B7545F"/>
    <w:rsid w:val="00B75938"/>
    <w:rsid w:val="00B8211C"/>
    <w:rsid w:val="00B850E0"/>
    <w:rsid w:val="00B85C01"/>
    <w:rsid w:val="00B8744F"/>
    <w:rsid w:val="00B9066B"/>
    <w:rsid w:val="00B90DAB"/>
    <w:rsid w:val="00B91009"/>
    <w:rsid w:val="00B953B4"/>
    <w:rsid w:val="00B962F2"/>
    <w:rsid w:val="00B97F91"/>
    <w:rsid w:val="00BA1487"/>
    <w:rsid w:val="00BA1C2D"/>
    <w:rsid w:val="00BA2361"/>
    <w:rsid w:val="00BA3880"/>
    <w:rsid w:val="00BA3A4E"/>
    <w:rsid w:val="00BA4550"/>
    <w:rsid w:val="00BA5315"/>
    <w:rsid w:val="00BA5D24"/>
    <w:rsid w:val="00BA6A9F"/>
    <w:rsid w:val="00BB096E"/>
    <w:rsid w:val="00BB1249"/>
    <w:rsid w:val="00BB3FB0"/>
    <w:rsid w:val="00BB4F1E"/>
    <w:rsid w:val="00BB67D7"/>
    <w:rsid w:val="00BB68E2"/>
    <w:rsid w:val="00BB7562"/>
    <w:rsid w:val="00BB7AD0"/>
    <w:rsid w:val="00BC04CA"/>
    <w:rsid w:val="00BC10FA"/>
    <w:rsid w:val="00BC2AD4"/>
    <w:rsid w:val="00BC3B48"/>
    <w:rsid w:val="00BC3C4C"/>
    <w:rsid w:val="00BC6A33"/>
    <w:rsid w:val="00BD087E"/>
    <w:rsid w:val="00BD3861"/>
    <w:rsid w:val="00BE0CED"/>
    <w:rsid w:val="00BE17CD"/>
    <w:rsid w:val="00BE272D"/>
    <w:rsid w:val="00BE2CB7"/>
    <w:rsid w:val="00BE44F7"/>
    <w:rsid w:val="00BE55EF"/>
    <w:rsid w:val="00BE6090"/>
    <w:rsid w:val="00BE6209"/>
    <w:rsid w:val="00BE746F"/>
    <w:rsid w:val="00BE7B79"/>
    <w:rsid w:val="00BF06EF"/>
    <w:rsid w:val="00BF12E4"/>
    <w:rsid w:val="00BF2695"/>
    <w:rsid w:val="00BF38AC"/>
    <w:rsid w:val="00BF3CAF"/>
    <w:rsid w:val="00BF3FD2"/>
    <w:rsid w:val="00BF4755"/>
    <w:rsid w:val="00BF517B"/>
    <w:rsid w:val="00BF7BF5"/>
    <w:rsid w:val="00C0083D"/>
    <w:rsid w:val="00C02E88"/>
    <w:rsid w:val="00C0385A"/>
    <w:rsid w:val="00C03CE9"/>
    <w:rsid w:val="00C04210"/>
    <w:rsid w:val="00C069F3"/>
    <w:rsid w:val="00C07FE9"/>
    <w:rsid w:val="00C10F95"/>
    <w:rsid w:val="00C17F2F"/>
    <w:rsid w:val="00C2054B"/>
    <w:rsid w:val="00C21326"/>
    <w:rsid w:val="00C21A84"/>
    <w:rsid w:val="00C24169"/>
    <w:rsid w:val="00C24B91"/>
    <w:rsid w:val="00C25832"/>
    <w:rsid w:val="00C30059"/>
    <w:rsid w:val="00C3185F"/>
    <w:rsid w:val="00C33353"/>
    <w:rsid w:val="00C34286"/>
    <w:rsid w:val="00C34414"/>
    <w:rsid w:val="00C34810"/>
    <w:rsid w:val="00C37DD1"/>
    <w:rsid w:val="00C400E9"/>
    <w:rsid w:val="00C4014F"/>
    <w:rsid w:val="00C416FD"/>
    <w:rsid w:val="00C41B59"/>
    <w:rsid w:val="00C44457"/>
    <w:rsid w:val="00C45696"/>
    <w:rsid w:val="00C4641F"/>
    <w:rsid w:val="00C47390"/>
    <w:rsid w:val="00C501F8"/>
    <w:rsid w:val="00C52430"/>
    <w:rsid w:val="00C5366A"/>
    <w:rsid w:val="00C5370A"/>
    <w:rsid w:val="00C5396D"/>
    <w:rsid w:val="00C548C5"/>
    <w:rsid w:val="00C552F6"/>
    <w:rsid w:val="00C56032"/>
    <w:rsid w:val="00C56DFE"/>
    <w:rsid w:val="00C56E5E"/>
    <w:rsid w:val="00C60445"/>
    <w:rsid w:val="00C6059D"/>
    <w:rsid w:val="00C6077D"/>
    <w:rsid w:val="00C60B8E"/>
    <w:rsid w:val="00C60BE0"/>
    <w:rsid w:val="00C62C31"/>
    <w:rsid w:val="00C62C4B"/>
    <w:rsid w:val="00C63096"/>
    <w:rsid w:val="00C6331D"/>
    <w:rsid w:val="00C6409A"/>
    <w:rsid w:val="00C651C7"/>
    <w:rsid w:val="00C65394"/>
    <w:rsid w:val="00C6660A"/>
    <w:rsid w:val="00C66771"/>
    <w:rsid w:val="00C675D5"/>
    <w:rsid w:val="00C67A3D"/>
    <w:rsid w:val="00C67A7F"/>
    <w:rsid w:val="00C67F1C"/>
    <w:rsid w:val="00C7173F"/>
    <w:rsid w:val="00C71E8C"/>
    <w:rsid w:val="00C726B7"/>
    <w:rsid w:val="00C72D31"/>
    <w:rsid w:val="00C746BD"/>
    <w:rsid w:val="00C765B4"/>
    <w:rsid w:val="00C76A5E"/>
    <w:rsid w:val="00C77182"/>
    <w:rsid w:val="00C779AE"/>
    <w:rsid w:val="00C77A99"/>
    <w:rsid w:val="00C8082C"/>
    <w:rsid w:val="00C80C47"/>
    <w:rsid w:val="00C80FA6"/>
    <w:rsid w:val="00C83E69"/>
    <w:rsid w:val="00C842AC"/>
    <w:rsid w:val="00C85869"/>
    <w:rsid w:val="00C85F03"/>
    <w:rsid w:val="00C86E3D"/>
    <w:rsid w:val="00C91B87"/>
    <w:rsid w:val="00C91D85"/>
    <w:rsid w:val="00C926E9"/>
    <w:rsid w:val="00C92993"/>
    <w:rsid w:val="00C94365"/>
    <w:rsid w:val="00C94A03"/>
    <w:rsid w:val="00C94E80"/>
    <w:rsid w:val="00C950A3"/>
    <w:rsid w:val="00C9512D"/>
    <w:rsid w:val="00C973BE"/>
    <w:rsid w:val="00CA0D70"/>
    <w:rsid w:val="00CA1360"/>
    <w:rsid w:val="00CA4129"/>
    <w:rsid w:val="00CA5DA6"/>
    <w:rsid w:val="00CA61F3"/>
    <w:rsid w:val="00CA6358"/>
    <w:rsid w:val="00CA7DC0"/>
    <w:rsid w:val="00CB61D0"/>
    <w:rsid w:val="00CC008C"/>
    <w:rsid w:val="00CC107D"/>
    <w:rsid w:val="00CC184E"/>
    <w:rsid w:val="00CC245C"/>
    <w:rsid w:val="00CC2BAC"/>
    <w:rsid w:val="00CC2CDB"/>
    <w:rsid w:val="00CC3D61"/>
    <w:rsid w:val="00CC4B62"/>
    <w:rsid w:val="00CC605E"/>
    <w:rsid w:val="00CC7E35"/>
    <w:rsid w:val="00CD0DF9"/>
    <w:rsid w:val="00CD35F9"/>
    <w:rsid w:val="00CD49C7"/>
    <w:rsid w:val="00CD526A"/>
    <w:rsid w:val="00CD52B3"/>
    <w:rsid w:val="00CD6E5E"/>
    <w:rsid w:val="00CD757A"/>
    <w:rsid w:val="00CE366D"/>
    <w:rsid w:val="00CE40D5"/>
    <w:rsid w:val="00CE450D"/>
    <w:rsid w:val="00CE4670"/>
    <w:rsid w:val="00CE4C33"/>
    <w:rsid w:val="00CE52A2"/>
    <w:rsid w:val="00CE56F7"/>
    <w:rsid w:val="00CE71C5"/>
    <w:rsid w:val="00CE7E26"/>
    <w:rsid w:val="00CF0889"/>
    <w:rsid w:val="00CF2899"/>
    <w:rsid w:val="00CF31BE"/>
    <w:rsid w:val="00CF46E9"/>
    <w:rsid w:val="00CF4D9F"/>
    <w:rsid w:val="00CF78E4"/>
    <w:rsid w:val="00CF7ACB"/>
    <w:rsid w:val="00D00342"/>
    <w:rsid w:val="00D0156F"/>
    <w:rsid w:val="00D01AD8"/>
    <w:rsid w:val="00D020DC"/>
    <w:rsid w:val="00D02E99"/>
    <w:rsid w:val="00D03C32"/>
    <w:rsid w:val="00D04BE0"/>
    <w:rsid w:val="00D04CBB"/>
    <w:rsid w:val="00D057CB"/>
    <w:rsid w:val="00D06BAE"/>
    <w:rsid w:val="00D071B1"/>
    <w:rsid w:val="00D07972"/>
    <w:rsid w:val="00D1024C"/>
    <w:rsid w:val="00D10BCE"/>
    <w:rsid w:val="00D1187B"/>
    <w:rsid w:val="00D12084"/>
    <w:rsid w:val="00D12606"/>
    <w:rsid w:val="00D12B2F"/>
    <w:rsid w:val="00D14034"/>
    <w:rsid w:val="00D14380"/>
    <w:rsid w:val="00D14BBD"/>
    <w:rsid w:val="00D14F8B"/>
    <w:rsid w:val="00D1540E"/>
    <w:rsid w:val="00D17052"/>
    <w:rsid w:val="00D20F08"/>
    <w:rsid w:val="00D21A26"/>
    <w:rsid w:val="00D24EFD"/>
    <w:rsid w:val="00D26FE2"/>
    <w:rsid w:val="00D272CA"/>
    <w:rsid w:val="00D2755F"/>
    <w:rsid w:val="00D30AD8"/>
    <w:rsid w:val="00D30DD3"/>
    <w:rsid w:val="00D315DC"/>
    <w:rsid w:val="00D3172A"/>
    <w:rsid w:val="00D32B58"/>
    <w:rsid w:val="00D331BB"/>
    <w:rsid w:val="00D3342E"/>
    <w:rsid w:val="00D346C1"/>
    <w:rsid w:val="00D34A06"/>
    <w:rsid w:val="00D36D8C"/>
    <w:rsid w:val="00D36F18"/>
    <w:rsid w:val="00D40D8F"/>
    <w:rsid w:val="00D40FDD"/>
    <w:rsid w:val="00D42540"/>
    <w:rsid w:val="00D427EE"/>
    <w:rsid w:val="00D46EBE"/>
    <w:rsid w:val="00D51098"/>
    <w:rsid w:val="00D531E5"/>
    <w:rsid w:val="00D54EFF"/>
    <w:rsid w:val="00D566DE"/>
    <w:rsid w:val="00D572FB"/>
    <w:rsid w:val="00D6050A"/>
    <w:rsid w:val="00D60690"/>
    <w:rsid w:val="00D60DBC"/>
    <w:rsid w:val="00D61720"/>
    <w:rsid w:val="00D62F3F"/>
    <w:rsid w:val="00D633FF"/>
    <w:rsid w:val="00D63836"/>
    <w:rsid w:val="00D63ADC"/>
    <w:rsid w:val="00D65555"/>
    <w:rsid w:val="00D65E9A"/>
    <w:rsid w:val="00D664C2"/>
    <w:rsid w:val="00D665F9"/>
    <w:rsid w:val="00D66EEF"/>
    <w:rsid w:val="00D6741C"/>
    <w:rsid w:val="00D679C8"/>
    <w:rsid w:val="00D71045"/>
    <w:rsid w:val="00D71F02"/>
    <w:rsid w:val="00D7217F"/>
    <w:rsid w:val="00D727E8"/>
    <w:rsid w:val="00D72E0B"/>
    <w:rsid w:val="00D7379D"/>
    <w:rsid w:val="00D73DFD"/>
    <w:rsid w:val="00D73F19"/>
    <w:rsid w:val="00D74148"/>
    <w:rsid w:val="00D74237"/>
    <w:rsid w:val="00D74773"/>
    <w:rsid w:val="00D749F8"/>
    <w:rsid w:val="00D759A9"/>
    <w:rsid w:val="00D77CAD"/>
    <w:rsid w:val="00D80379"/>
    <w:rsid w:val="00D81725"/>
    <w:rsid w:val="00D82A64"/>
    <w:rsid w:val="00D83315"/>
    <w:rsid w:val="00D83799"/>
    <w:rsid w:val="00D85388"/>
    <w:rsid w:val="00D85C2E"/>
    <w:rsid w:val="00D86357"/>
    <w:rsid w:val="00D873A5"/>
    <w:rsid w:val="00D90AA1"/>
    <w:rsid w:val="00D9169D"/>
    <w:rsid w:val="00D9238A"/>
    <w:rsid w:val="00D93B89"/>
    <w:rsid w:val="00D9487C"/>
    <w:rsid w:val="00D963EF"/>
    <w:rsid w:val="00D97648"/>
    <w:rsid w:val="00D976EB"/>
    <w:rsid w:val="00D97A53"/>
    <w:rsid w:val="00DA04F8"/>
    <w:rsid w:val="00DA170A"/>
    <w:rsid w:val="00DA2E3A"/>
    <w:rsid w:val="00DA4A0A"/>
    <w:rsid w:val="00DA526A"/>
    <w:rsid w:val="00DA61D8"/>
    <w:rsid w:val="00DB01B5"/>
    <w:rsid w:val="00DB0A10"/>
    <w:rsid w:val="00DB0D59"/>
    <w:rsid w:val="00DB0E31"/>
    <w:rsid w:val="00DB126F"/>
    <w:rsid w:val="00DB40E8"/>
    <w:rsid w:val="00DB42E1"/>
    <w:rsid w:val="00DB603B"/>
    <w:rsid w:val="00DB6D7A"/>
    <w:rsid w:val="00DB7727"/>
    <w:rsid w:val="00DC0D72"/>
    <w:rsid w:val="00DC0F3D"/>
    <w:rsid w:val="00DC1948"/>
    <w:rsid w:val="00DC22EC"/>
    <w:rsid w:val="00DC244E"/>
    <w:rsid w:val="00DC2A32"/>
    <w:rsid w:val="00DC31D1"/>
    <w:rsid w:val="00DC5A27"/>
    <w:rsid w:val="00DC7AC1"/>
    <w:rsid w:val="00DC7F4F"/>
    <w:rsid w:val="00DD0144"/>
    <w:rsid w:val="00DD0BC1"/>
    <w:rsid w:val="00DD0D0E"/>
    <w:rsid w:val="00DD0DF6"/>
    <w:rsid w:val="00DD11EC"/>
    <w:rsid w:val="00DD522E"/>
    <w:rsid w:val="00DD6A63"/>
    <w:rsid w:val="00DE2388"/>
    <w:rsid w:val="00DE29A5"/>
    <w:rsid w:val="00DE2A75"/>
    <w:rsid w:val="00DE3639"/>
    <w:rsid w:val="00DE3822"/>
    <w:rsid w:val="00DE3941"/>
    <w:rsid w:val="00DE44CF"/>
    <w:rsid w:val="00DE5BA2"/>
    <w:rsid w:val="00DE5FAA"/>
    <w:rsid w:val="00DE664E"/>
    <w:rsid w:val="00DE6FAD"/>
    <w:rsid w:val="00DE7BE3"/>
    <w:rsid w:val="00DF0031"/>
    <w:rsid w:val="00DF1244"/>
    <w:rsid w:val="00DF276A"/>
    <w:rsid w:val="00DF5889"/>
    <w:rsid w:val="00DF62E4"/>
    <w:rsid w:val="00E0158E"/>
    <w:rsid w:val="00E01C08"/>
    <w:rsid w:val="00E01FEC"/>
    <w:rsid w:val="00E02F68"/>
    <w:rsid w:val="00E04BC7"/>
    <w:rsid w:val="00E05077"/>
    <w:rsid w:val="00E054DB"/>
    <w:rsid w:val="00E054EF"/>
    <w:rsid w:val="00E05A86"/>
    <w:rsid w:val="00E06CCD"/>
    <w:rsid w:val="00E07431"/>
    <w:rsid w:val="00E07DD0"/>
    <w:rsid w:val="00E119EE"/>
    <w:rsid w:val="00E12328"/>
    <w:rsid w:val="00E14932"/>
    <w:rsid w:val="00E14B22"/>
    <w:rsid w:val="00E15C3E"/>
    <w:rsid w:val="00E15CD1"/>
    <w:rsid w:val="00E20514"/>
    <w:rsid w:val="00E21A1A"/>
    <w:rsid w:val="00E231C7"/>
    <w:rsid w:val="00E23A3D"/>
    <w:rsid w:val="00E23C9F"/>
    <w:rsid w:val="00E25B36"/>
    <w:rsid w:val="00E26DB3"/>
    <w:rsid w:val="00E30793"/>
    <w:rsid w:val="00E311A7"/>
    <w:rsid w:val="00E32393"/>
    <w:rsid w:val="00E33105"/>
    <w:rsid w:val="00E34530"/>
    <w:rsid w:val="00E349DF"/>
    <w:rsid w:val="00E35AEB"/>
    <w:rsid w:val="00E36AE6"/>
    <w:rsid w:val="00E37DF8"/>
    <w:rsid w:val="00E4488E"/>
    <w:rsid w:val="00E449B8"/>
    <w:rsid w:val="00E45E30"/>
    <w:rsid w:val="00E473CF"/>
    <w:rsid w:val="00E47B61"/>
    <w:rsid w:val="00E509A7"/>
    <w:rsid w:val="00E51552"/>
    <w:rsid w:val="00E5184C"/>
    <w:rsid w:val="00E5211B"/>
    <w:rsid w:val="00E54551"/>
    <w:rsid w:val="00E54786"/>
    <w:rsid w:val="00E568BA"/>
    <w:rsid w:val="00E60CED"/>
    <w:rsid w:val="00E63EB4"/>
    <w:rsid w:val="00E6440D"/>
    <w:rsid w:val="00E64C2B"/>
    <w:rsid w:val="00E651BF"/>
    <w:rsid w:val="00E660DD"/>
    <w:rsid w:val="00E67674"/>
    <w:rsid w:val="00E70345"/>
    <w:rsid w:val="00E70D74"/>
    <w:rsid w:val="00E7273E"/>
    <w:rsid w:val="00E72E59"/>
    <w:rsid w:val="00E735AA"/>
    <w:rsid w:val="00E735BD"/>
    <w:rsid w:val="00E737D4"/>
    <w:rsid w:val="00E74E7C"/>
    <w:rsid w:val="00E753A9"/>
    <w:rsid w:val="00E8159E"/>
    <w:rsid w:val="00E82ED4"/>
    <w:rsid w:val="00E83D78"/>
    <w:rsid w:val="00E84DE1"/>
    <w:rsid w:val="00E875E8"/>
    <w:rsid w:val="00E90431"/>
    <w:rsid w:val="00E90DBC"/>
    <w:rsid w:val="00E911F7"/>
    <w:rsid w:val="00E9190D"/>
    <w:rsid w:val="00E91BE2"/>
    <w:rsid w:val="00E930AD"/>
    <w:rsid w:val="00E93423"/>
    <w:rsid w:val="00E93E83"/>
    <w:rsid w:val="00E95571"/>
    <w:rsid w:val="00E95FB2"/>
    <w:rsid w:val="00E95FDF"/>
    <w:rsid w:val="00E97DA7"/>
    <w:rsid w:val="00EA2FC9"/>
    <w:rsid w:val="00EA390A"/>
    <w:rsid w:val="00EA3AAF"/>
    <w:rsid w:val="00EA3BC4"/>
    <w:rsid w:val="00EA4A4D"/>
    <w:rsid w:val="00EA4FA2"/>
    <w:rsid w:val="00EA5E03"/>
    <w:rsid w:val="00EB0BFF"/>
    <w:rsid w:val="00EB276F"/>
    <w:rsid w:val="00EB47CF"/>
    <w:rsid w:val="00EB5D6F"/>
    <w:rsid w:val="00EC0A19"/>
    <w:rsid w:val="00EC194C"/>
    <w:rsid w:val="00EC2196"/>
    <w:rsid w:val="00EC25B5"/>
    <w:rsid w:val="00EC2797"/>
    <w:rsid w:val="00EC27F0"/>
    <w:rsid w:val="00EC39E8"/>
    <w:rsid w:val="00EC3B88"/>
    <w:rsid w:val="00EC3F35"/>
    <w:rsid w:val="00EC4835"/>
    <w:rsid w:val="00EC7E76"/>
    <w:rsid w:val="00EC7FB0"/>
    <w:rsid w:val="00ED0772"/>
    <w:rsid w:val="00ED206C"/>
    <w:rsid w:val="00ED3530"/>
    <w:rsid w:val="00ED64FE"/>
    <w:rsid w:val="00ED68DB"/>
    <w:rsid w:val="00ED6B95"/>
    <w:rsid w:val="00ED7DE7"/>
    <w:rsid w:val="00ED7F92"/>
    <w:rsid w:val="00EE07D5"/>
    <w:rsid w:val="00EE0B5B"/>
    <w:rsid w:val="00EE14F0"/>
    <w:rsid w:val="00EE1827"/>
    <w:rsid w:val="00EE18E1"/>
    <w:rsid w:val="00EE1F95"/>
    <w:rsid w:val="00EE227B"/>
    <w:rsid w:val="00EE2CEA"/>
    <w:rsid w:val="00EE41E4"/>
    <w:rsid w:val="00EE4647"/>
    <w:rsid w:val="00EF03E3"/>
    <w:rsid w:val="00EF06D2"/>
    <w:rsid w:val="00EF1C6D"/>
    <w:rsid w:val="00EF3AE1"/>
    <w:rsid w:val="00EF5CE6"/>
    <w:rsid w:val="00EF62FA"/>
    <w:rsid w:val="00EF71E5"/>
    <w:rsid w:val="00F00176"/>
    <w:rsid w:val="00F01F32"/>
    <w:rsid w:val="00F026C3"/>
    <w:rsid w:val="00F02784"/>
    <w:rsid w:val="00F03C46"/>
    <w:rsid w:val="00F04B5A"/>
    <w:rsid w:val="00F05BF8"/>
    <w:rsid w:val="00F100C2"/>
    <w:rsid w:val="00F11CE9"/>
    <w:rsid w:val="00F13225"/>
    <w:rsid w:val="00F13CCD"/>
    <w:rsid w:val="00F15F44"/>
    <w:rsid w:val="00F1608F"/>
    <w:rsid w:val="00F164A2"/>
    <w:rsid w:val="00F206A9"/>
    <w:rsid w:val="00F20DC3"/>
    <w:rsid w:val="00F211E8"/>
    <w:rsid w:val="00F22031"/>
    <w:rsid w:val="00F30CB7"/>
    <w:rsid w:val="00F32588"/>
    <w:rsid w:val="00F37475"/>
    <w:rsid w:val="00F37B69"/>
    <w:rsid w:val="00F43086"/>
    <w:rsid w:val="00F438BC"/>
    <w:rsid w:val="00F445F1"/>
    <w:rsid w:val="00F44864"/>
    <w:rsid w:val="00F44B94"/>
    <w:rsid w:val="00F455AA"/>
    <w:rsid w:val="00F4576D"/>
    <w:rsid w:val="00F45FC5"/>
    <w:rsid w:val="00F47F82"/>
    <w:rsid w:val="00F505CD"/>
    <w:rsid w:val="00F50813"/>
    <w:rsid w:val="00F52AED"/>
    <w:rsid w:val="00F53642"/>
    <w:rsid w:val="00F54956"/>
    <w:rsid w:val="00F552C4"/>
    <w:rsid w:val="00F56229"/>
    <w:rsid w:val="00F5724D"/>
    <w:rsid w:val="00F57434"/>
    <w:rsid w:val="00F574F4"/>
    <w:rsid w:val="00F60C16"/>
    <w:rsid w:val="00F61973"/>
    <w:rsid w:val="00F655BF"/>
    <w:rsid w:val="00F65C49"/>
    <w:rsid w:val="00F66596"/>
    <w:rsid w:val="00F67F51"/>
    <w:rsid w:val="00F7165C"/>
    <w:rsid w:val="00F72FB4"/>
    <w:rsid w:val="00F73110"/>
    <w:rsid w:val="00F753F2"/>
    <w:rsid w:val="00F76296"/>
    <w:rsid w:val="00F7637A"/>
    <w:rsid w:val="00F76D88"/>
    <w:rsid w:val="00F805AA"/>
    <w:rsid w:val="00F80B4E"/>
    <w:rsid w:val="00F819EE"/>
    <w:rsid w:val="00F8270B"/>
    <w:rsid w:val="00F833C5"/>
    <w:rsid w:val="00F85171"/>
    <w:rsid w:val="00F8596F"/>
    <w:rsid w:val="00F902B5"/>
    <w:rsid w:val="00F90E5F"/>
    <w:rsid w:val="00F91A5C"/>
    <w:rsid w:val="00F920F2"/>
    <w:rsid w:val="00F92819"/>
    <w:rsid w:val="00F93318"/>
    <w:rsid w:val="00F939F9"/>
    <w:rsid w:val="00F94434"/>
    <w:rsid w:val="00F95381"/>
    <w:rsid w:val="00F954FD"/>
    <w:rsid w:val="00F95DB8"/>
    <w:rsid w:val="00F96DC3"/>
    <w:rsid w:val="00F96EEB"/>
    <w:rsid w:val="00F9710A"/>
    <w:rsid w:val="00F97397"/>
    <w:rsid w:val="00F973B1"/>
    <w:rsid w:val="00F97DDD"/>
    <w:rsid w:val="00FA1536"/>
    <w:rsid w:val="00FA1AE6"/>
    <w:rsid w:val="00FA29A9"/>
    <w:rsid w:val="00FA44B5"/>
    <w:rsid w:val="00FA6873"/>
    <w:rsid w:val="00FA6A4F"/>
    <w:rsid w:val="00FB098F"/>
    <w:rsid w:val="00FB0A88"/>
    <w:rsid w:val="00FB0E46"/>
    <w:rsid w:val="00FB19A2"/>
    <w:rsid w:val="00FB237A"/>
    <w:rsid w:val="00FB2569"/>
    <w:rsid w:val="00FB3487"/>
    <w:rsid w:val="00FB4412"/>
    <w:rsid w:val="00FB4682"/>
    <w:rsid w:val="00FB49E2"/>
    <w:rsid w:val="00FB5513"/>
    <w:rsid w:val="00FB752A"/>
    <w:rsid w:val="00FC1F29"/>
    <w:rsid w:val="00FC24AF"/>
    <w:rsid w:val="00FC2DBD"/>
    <w:rsid w:val="00FC2F28"/>
    <w:rsid w:val="00FC46E1"/>
    <w:rsid w:val="00FC5262"/>
    <w:rsid w:val="00FC66EC"/>
    <w:rsid w:val="00FC6FB5"/>
    <w:rsid w:val="00FD2092"/>
    <w:rsid w:val="00FD212F"/>
    <w:rsid w:val="00FD37EF"/>
    <w:rsid w:val="00FD3D4D"/>
    <w:rsid w:val="00FD43CD"/>
    <w:rsid w:val="00FD6EFB"/>
    <w:rsid w:val="00FE0F0C"/>
    <w:rsid w:val="00FE2018"/>
    <w:rsid w:val="00FE295D"/>
    <w:rsid w:val="00FE397E"/>
    <w:rsid w:val="00FE425E"/>
    <w:rsid w:val="00FE4B02"/>
    <w:rsid w:val="00FE525E"/>
    <w:rsid w:val="00FF1595"/>
    <w:rsid w:val="00FF3166"/>
    <w:rsid w:val="00FF3FD0"/>
    <w:rsid w:val="00FF4C4B"/>
    <w:rsid w:val="00FF60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7F494D-74BB-4329-AC8C-FEA9A73FF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5115A1"/>
    <w:pPr>
      <w:widowControl w:val="0"/>
      <w:snapToGrid w:val="0"/>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Заголовок 1 Знак Знак,Заголовок 1 Знак Знак Знак"/>
    <w:basedOn w:val="a6"/>
    <w:next w:val="a7"/>
    <w:link w:val="15"/>
    <w:qFormat/>
    <w:rsid w:val="006B7E04"/>
    <w:pPr>
      <w:pageBreakBefore/>
      <w:widowControl/>
      <w:numPr>
        <w:numId w:val="1"/>
      </w:numPr>
      <w:tabs>
        <w:tab w:val="clear" w:pos="1418"/>
        <w:tab w:val="left" w:pos="1701"/>
      </w:tabs>
      <w:suppressAutoHyphens/>
      <w:snapToGrid/>
      <w:spacing w:after="240" w:line="252" w:lineRule="auto"/>
      <w:ind w:left="1702" w:right="567"/>
      <w:jc w:val="left"/>
      <w:outlineLvl w:val="0"/>
    </w:pPr>
    <w:rPr>
      <w:rFonts w:eastAsia="SimSun" w:cs="Arial"/>
      <w:b/>
      <w:bCs/>
      <w:caps/>
      <w:sz w:val="28"/>
      <w:szCs w:val="32"/>
    </w:rPr>
  </w:style>
  <w:style w:type="paragraph" w:styleId="20">
    <w:name w:val="heading 2"/>
    <w:aliases w:val="Знак2 Знак,Знак2,Знак2 Знак Знак Знак,Знак2 Знак1,ГЛАВА,Заголовок 2 Знак1,Заголовок 2 Знак Знак,Заголовок 21, Знак2, Знак2 Знак Знак Знак, Знак2 Знак1"/>
    <w:basedOn w:val="a6"/>
    <w:next w:val="a7"/>
    <w:link w:val="22"/>
    <w:uiPriority w:val="9"/>
    <w:qFormat/>
    <w:rsid w:val="006B7E04"/>
    <w:pPr>
      <w:keepNext/>
      <w:keepLines/>
      <w:widowControl/>
      <w:numPr>
        <w:ilvl w:val="1"/>
        <w:numId w:val="1"/>
      </w:numPr>
      <w:suppressAutoHyphens/>
      <w:snapToGrid/>
      <w:spacing w:before="240" w:line="252" w:lineRule="auto"/>
      <w:ind w:left="1702" w:right="284" w:hanging="851"/>
      <w:jc w:val="left"/>
      <w:outlineLvl w:val="1"/>
    </w:pPr>
    <w:rPr>
      <w:rFonts w:eastAsia="SimSun"/>
      <w:b/>
      <w:bCs/>
      <w:sz w:val="28"/>
      <w:szCs w:val="28"/>
    </w:rPr>
  </w:style>
  <w:style w:type="paragraph" w:styleId="3">
    <w:name w:val="heading 3"/>
    <w:aliases w:val="Знак3 Знак,Знак3,Знак3 Знак Знак Знак,ПодЗаголовок, Знак3, Знак3 Знак Знак Знак, Знак,Знак14"/>
    <w:basedOn w:val="a6"/>
    <w:next w:val="a7"/>
    <w:link w:val="30"/>
    <w:qFormat/>
    <w:rsid w:val="006B7E04"/>
    <w:pPr>
      <w:keepNext/>
      <w:keepLines/>
      <w:widowControl/>
      <w:numPr>
        <w:ilvl w:val="2"/>
        <w:numId w:val="1"/>
      </w:numPr>
      <w:tabs>
        <w:tab w:val="clear" w:pos="1287"/>
        <w:tab w:val="left" w:pos="1814"/>
      </w:tabs>
      <w:suppressAutoHyphens/>
      <w:snapToGrid/>
      <w:spacing w:before="120" w:line="252" w:lineRule="auto"/>
      <w:ind w:firstLine="851"/>
      <w:jc w:val="left"/>
      <w:outlineLvl w:val="2"/>
    </w:pPr>
    <w:rPr>
      <w:rFonts w:eastAsia="SimSun"/>
      <w:b/>
      <w:bCs/>
      <w:sz w:val="28"/>
      <w:szCs w:val="26"/>
    </w:rPr>
  </w:style>
  <w:style w:type="paragraph" w:styleId="4">
    <w:name w:val="heading 4"/>
    <w:basedOn w:val="a6"/>
    <w:next w:val="a7"/>
    <w:link w:val="40"/>
    <w:qFormat/>
    <w:rsid w:val="006B7E04"/>
    <w:pPr>
      <w:widowControl/>
      <w:numPr>
        <w:ilvl w:val="3"/>
        <w:numId w:val="1"/>
      </w:numPr>
      <w:tabs>
        <w:tab w:val="clear" w:pos="1647"/>
        <w:tab w:val="left" w:pos="1985"/>
      </w:tabs>
      <w:snapToGrid/>
      <w:spacing w:before="120" w:line="252" w:lineRule="auto"/>
      <w:ind w:firstLine="851"/>
      <w:jc w:val="left"/>
      <w:outlineLvl w:val="3"/>
    </w:pPr>
    <w:rPr>
      <w:rFonts w:eastAsia="SimSun"/>
      <w:sz w:val="28"/>
      <w:szCs w:val="28"/>
    </w:rPr>
  </w:style>
  <w:style w:type="paragraph" w:styleId="5">
    <w:name w:val="heading 5"/>
    <w:basedOn w:val="a6"/>
    <w:next w:val="a6"/>
    <w:link w:val="50"/>
    <w:unhideWhenUsed/>
    <w:qFormat/>
    <w:rsid w:val="00382C8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6"/>
    <w:next w:val="a6"/>
    <w:link w:val="60"/>
    <w:unhideWhenUsed/>
    <w:qFormat/>
    <w:rsid w:val="00D97648"/>
    <w:pPr>
      <w:widowControl/>
      <w:snapToGrid/>
      <w:spacing w:before="240" w:after="60"/>
      <w:ind w:firstLine="567"/>
      <w:jc w:val="left"/>
      <w:outlineLvl w:val="5"/>
    </w:pPr>
    <w:rPr>
      <w:b/>
      <w:bCs/>
      <w:sz w:val="22"/>
      <w:szCs w:val="22"/>
      <w:lang w:val="x-none" w:eastAsia="x-none"/>
    </w:rPr>
  </w:style>
  <w:style w:type="paragraph" w:styleId="7">
    <w:name w:val="heading 7"/>
    <w:aliases w:val="Заголовок x.x"/>
    <w:basedOn w:val="a6"/>
    <w:next w:val="a6"/>
    <w:link w:val="70"/>
    <w:unhideWhenUsed/>
    <w:qFormat/>
    <w:rsid w:val="00D97648"/>
    <w:pPr>
      <w:widowControl/>
      <w:snapToGrid/>
      <w:spacing w:before="240" w:after="60"/>
      <w:ind w:firstLine="567"/>
      <w:jc w:val="left"/>
      <w:outlineLvl w:val="6"/>
    </w:pPr>
    <w:rPr>
      <w:sz w:val="24"/>
      <w:szCs w:val="24"/>
      <w:lang w:val="x-none" w:eastAsia="x-none"/>
    </w:rPr>
  </w:style>
  <w:style w:type="paragraph" w:styleId="8">
    <w:name w:val="heading 8"/>
    <w:basedOn w:val="a6"/>
    <w:next w:val="a6"/>
    <w:link w:val="80"/>
    <w:unhideWhenUsed/>
    <w:qFormat/>
    <w:rsid w:val="00D97648"/>
    <w:pPr>
      <w:widowControl/>
      <w:snapToGrid/>
      <w:spacing w:before="240" w:after="60"/>
      <w:ind w:firstLine="567"/>
      <w:jc w:val="left"/>
      <w:outlineLvl w:val="7"/>
    </w:pPr>
    <w:rPr>
      <w:i/>
      <w:iCs/>
      <w:sz w:val="24"/>
      <w:szCs w:val="24"/>
      <w:lang w:val="x-none" w:eastAsia="x-none"/>
    </w:rPr>
  </w:style>
  <w:style w:type="paragraph" w:styleId="9">
    <w:name w:val="heading 9"/>
    <w:basedOn w:val="a6"/>
    <w:next w:val="a6"/>
    <w:link w:val="90"/>
    <w:unhideWhenUsed/>
    <w:qFormat/>
    <w:rsid w:val="00D97648"/>
    <w:pPr>
      <w:widowControl/>
      <w:snapToGrid/>
      <w:spacing w:before="240" w:after="60"/>
      <w:ind w:firstLine="567"/>
      <w:jc w:val="left"/>
      <w:outlineLvl w:val="8"/>
    </w:pPr>
    <w:rPr>
      <w:rFonts w:ascii="Arial" w:hAnsi="Arial"/>
      <w:sz w:val="22"/>
      <w:szCs w:val="22"/>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footer"/>
    <w:aliases w:val="Знак,Знак6, Знак6"/>
    <w:basedOn w:val="a6"/>
    <w:link w:val="ac"/>
    <w:uiPriority w:val="99"/>
    <w:rsid w:val="005115A1"/>
    <w:pPr>
      <w:tabs>
        <w:tab w:val="center" w:pos="4153"/>
        <w:tab w:val="right" w:pos="8306"/>
      </w:tabs>
    </w:pPr>
  </w:style>
  <w:style w:type="character" w:customStyle="1" w:styleId="ac">
    <w:name w:val="Нижний колонтитул Знак"/>
    <w:aliases w:val="Знак Знак,Знак6 Знак, Знак6 Знак"/>
    <w:basedOn w:val="a8"/>
    <w:link w:val="ab"/>
    <w:uiPriority w:val="99"/>
    <w:rsid w:val="005115A1"/>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5115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page number"/>
    <w:basedOn w:val="a8"/>
    <w:rsid w:val="005115A1"/>
  </w:style>
  <w:style w:type="paragraph" w:styleId="ae">
    <w:name w:val="Body Text Indent"/>
    <w:basedOn w:val="a6"/>
    <w:link w:val="af"/>
    <w:rsid w:val="005115A1"/>
    <w:pPr>
      <w:widowControl/>
      <w:snapToGrid/>
      <w:spacing w:after="120"/>
      <w:ind w:left="283"/>
      <w:jc w:val="left"/>
    </w:pPr>
    <w:rPr>
      <w:sz w:val="24"/>
      <w:szCs w:val="24"/>
    </w:rPr>
  </w:style>
  <w:style w:type="character" w:customStyle="1" w:styleId="af">
    <w:name w:val="Основной текст с отступом Знак"/>
    <w:basedOn w:val="a8"/>
    <w:link w:val="ae"/>
    <w:rsid w:val="005115A1"/>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115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0">
    <w:name w:val="Основной текст с отступом 21"/>
    <w:basedOn w:val="a6"/>
    <w:rsid w:val="005115A1"/>
    <w:pPr>
      <w:widowControl/>
      <w:suppressAutoHyphens/>
      <w:snapToGrid/>
      <w:ind w:firstLine="708"/>
    </w:pPr>
    <w:rPr>
      <w:sz w:val="28"/>
      <w:lang w:eastAsia="ar-SA"/>
    </w:rPr>
  </w:style>
  <w:style w:type="paragraph" w:styleId="a7">
    <w:name w:val="Plain Text"/>
    <w:aliases w:val=" Знак7"/>
    <w:basedOn w:val="a6"/>
    <w:link w:val="af0"/>
    <w:rsid w:val="005115A1"/>
    <w:pPr>
      <w:widowControl/>
      <w:snapToGrid/>
      <w:jc w:val="left"/>
    </w:pPr>
    <w:rPr>
      <w:rFonts w:ascii="Courier New" w:hAnsi="Courier New"/>
    </w:rPr>
  </w:style>
  <w:style w:type="character" w:customStyle="1" w:styleId="af0">
    <w:name w:val="Текст Знак"/>
    <w:aliases w:val=" Знак7 Знак"/>
    <w:basedOn w:val="a8"/>
    <w:link w:val="a7"/>
    <w:rsid w:val="005115A1"/>
    <w:rPr>
      <w:rFonts w:ascii="Courier New" w:eastAsia="Times New Roman" w:hAnsi="Courier New" w:cs="Times New Roman"/>
      <w:sz w:val="20"/>
      <w:szCs w:val="20"/>
      <w:lang w:eastAsia="ru-RU"/>
    </w:rPr>
  </w:style>
  <w:style w:type="paragraph" w:customStyle="1" w:styleId="ConsNonformat">
    <w:name w:val="ConsNonformat"/>
    <w:rsid w:val="005115A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15">
    <w:name w:val="Заголовок 1 Знак"/>
    <w:aliases w:val="Заголовок 1 Знак Знак Знак1,Заголовок 1 Знак Знак Знак Знак"/>
    <w:basedOn w:val="a8"/>
    <w:link w:val="1"/>
    <w:rsid w:val="006B7E04"/>
    <w:rPr>
      <w:rFonts w:ascii="Times New Roman" w:eastAsia="SimSun" w:hAnsi="Times New Roman" w:cs="Arial"/>
      <w:b/>
      <w:bCs/>
      <w:caps/>
      <w:sz w:val="28"/>
      <w:szCs w:val="32"/>
      <w:lang w:eastAsia="ru-RU"/>
    </w:rPr>
  </w:style>
  <w:style w:type="character" w:customStyle="1" w:styleId="22">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 Знак2 Знак, Знак2 Знак Знак Знак Знак, Знак2 Знак1 Знак"/>
    <w:basedOn w:val="a8"/>
    <w:link w:val="20"/>
    <w:uiPriority w:val="9"/>
    <w:rsid w:val="006B7E04"/>
    <w:rPr>
      <w:rFonts w:ascii="Times New Roman" w:eastAsia="SimSun" w:hAnsi="Times New Roman" w:cs="Times New Roman"/>
      <w:b/>
      <w:bCs/>
      <w:sz w:val="28"/>
      <w:szCs w:val="28"/>
      <w:lang w:eastAsia="ru-RU"/>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 Знак Знак,Знак14 Знак"/>
    <w:basedOn w:val="a8"/>
    <w:link w:val="3"/>
    <w:rsid w:val="006B7E04"/>
    <w:rPr>
      <w:rFonts w:ascii="Times New Roman" w:eastAsia="SimSun" w:hAnsi="Times New Roman" w:cs="Times New Roman"/>
      <w:b/>
      <w:bCs/>
      <w:sz w:val="28"/>
      <w:szCs w:val="26"/>
      <w:lang w:eastAsia="ru-RU"/>
    </w:rPr>
  </w:style>
  <w:style w:type="character" w:customStyle="1" w:styleId="40">
    <w:name w:val="Заголовок 4 Знак"/>
    <w:basedOn w:val="a8"/>
    <w:link w:val="4"/>
    <w:rsid w:val="006B7E04"/>
    <w:rPr>
      <w:rFonts w:ascii="Times New Roman" w:eastAsia="SimSun" w:hAnsi="Times New Roman" w:cs="Times New Roman"/>
      <w:sz w:val="28"/>
      <w:szCs w:val="28"/>
      <w:lang w:eastAsia="ru-RU"/>
    </w:rPr>
  </w:style>
  <w:style w:type="paragraph" w:customStyle="1" w:styleId="31">
    <w:name w:val="Текст3"/>
    <w:basedOn w:val="3"/>
    <w:rsid w:val="006B7E04"/>
    <w:pPr>
      <w:keepNext w:val="0"/>
      <w:keepLines w:val="0"/>
      <w:suppressAutoHyphens w:val="0"/>
      <w:spacing w:before="80"/>
      <w:jc w:val="both"/>
    </w:pPr>
    <w:rPr>
      <w:b w:val="0"/>
      <w:bCs w:val="0"/>
    </w:rPr>
  </w:style>
  <w:style w:type="paragraph" w:customStyle="1" w:styleId="12">
    <w:name w:val="Маркированный1"/>
    <w:rsid w:val="006B7E04"/>
    <w:pPr>
      <w:numPr>
        <w:numId w:val="2"/>
      </w:numPr>
      <w:tabs>
        <w:tab w:val="clear" w:pos="851"/>
        <w:tab w:val="left" w:pos="1247"/>
      </w:tabs>
      <w:spacing w:before="40" w:after="0" w:line="240" w:lineRule="auto"/>
      <w:ind w:left="1248"/>
      <w:jc w:val="both"/>
    </w:pPr>
    <w:rPr>
      <w:rFonts w:ascii="Times New Roman" w:eastAsia="SimSun" w:hAnsi="Times New Roman" w:cs="Times New Roman"/>
      <w:sz w:val="28"/>
      <w:szCs w:val="20"/>
      <w:lang w:eastAsia="ru-RU"/>
    </w:rPr>
  </w:style>
  <w:style w:type="paragraph" w:customStyle="1" w:styleId="a4">
    <w:name w:val="МаркТабл"/>
    <w:rsid w:val="00B402F9"/>
    <w:pPr>
      <w:numPr>
        <w:numId w:val="3"/>
      </w:numPr>
      <w:tabs>
        <w:tab w:val="left" w:pos="680"/>
      </w:tabs>
      <w:spacing w:after="0" w:line="240" w:lineRule="auto"/>
    </w:pPr>
    <w:rPr>
      <w:rFonts w:ascii="Times New Roman" w:eastAsia="SimSun" w:hAnsi="Times New Roman" w:cs="Times New Roman"/>
      <w:sz w:val="24"/>
      <w:szCs w:val="20"/>
      <w:lang w:eastAsia="ru-RU"/>
    </w:rPr>
  </w:style>
  <w:style w:type="paragraph" w:customStyle="1" w:styleId="23">
    <w:name w:val="Текст2"/>
    <w:basedOn w:val="20"/>
    <w:rsid w:val="00941B46"/>
    <w:pPr>
      <w:keepNext w:val="0"/>
      <w:keepLines w:val="0"/>
      <w:suppressAutoHyphens w:val="0"/>
      <w:spacing w:before="80"/>
      <w:ind w:left="0" w:right="0" w:firstLine="851"/>
      <w:jc w:val="both"/>
    </w:pPr>
    <w:rPr>
      <w:b w:val="0"/>
      <w:bCs w:val="0"/>
    </w:rPr>
  </w:style>
  <w:style w:type="paragraph" w:customStyle="1" w:styleId="ConsPlusCell">
    <w:name w:val="ConsPlusCell"/>
    <w:uiPriority w:val="99"/>
    <w:rsid w:val="00644E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KeepChar">
    <w:name w:val="Body Text Keep Char"/>
    <w:basedOn w:val="a8"/>
    <w:link w:val="BodyTextKeep"/>
    <w:locked/>
    <w:rsid w:val="00644E50"/>
    <w:rPr>
      <w:spacing w:val="-5"/>
      <w:sz w:val="24"/>
      <w:szCs w:val="24"/>
    </w:rPr>
  </w:style>
  <w:style w:type="paragraph" w:customStyle="1" w:styleId="BodyTextKeep">
    <w:name w:val="Body Text Keep"/>
    <w:basedOn w:val="af1"/>
    <w:link w:val="BodyTextKeepChar"/>
    <w:rsid w:val="00644E50"/>
    <w:pPr>
      <w:widowControl/>
      <w:snapToGrid/>
      <w:spacing w:before="120"/>
      <w:ind w:firstLine="567"/>
    </w:pPr>
    <w:rPr>
      <w:rFonts w:asciiTheme="minorHAnsi" w:eastAsiaTheme="minorHAnsi" w:hAnsiTheme="minorHAnsi" w:cstheme="minorBidi"/>
      <w:spacing w:val="-5"/>
      <w:sz w:val="24"/>
      <w:szCs w:val="24"/>
      <w:lang w:eastAsia="en-US"/>
    </w:rPr>
  </w:style>
  <w:style w:type="paragraph" w:styleId="af1">
    <w:name w:val="Body Text"/>
    <w:aliases w:val="Знак1 Знак Знак Знак Знак,Знак1 Знак Знак Знак, Знак1 Знак Знак Знак Знак, Знак1 Знак Знак Знак"/>
    <w:basedOn w:val="a6"/>
    <w:link w:val="af2"/>
    <w:uiPriority w:val="99"/>
    <w:unhideWhenUsed/>
    <w:rsid w:val="00644E50"/>
    <w:pPr>
      <w:spacing w:after="120"/>
    </w:pPr>
  </w:style>
  <w:style w:type="character" w:customStyle="1" w:styleId="af2">
    <w:name w:val="Основной текст Знак"/>
    <w:aliases w:val="Знак1 Знак Знак Знак Знак Знак,Знак1 Знак Знак Знак Знак1, Знак1 Знак Знак Знак Знак Знак, Знак1 Знак Знак Знак Знак1"/>
    <w:basedOn w:val="a8"/>
    <w:link w:val="af1"/>
    <w:uiPriority w:val="99"/>
    <w:rsid w:val="00644E50"/>
    <w:rPr>
      <w:rFonts w:ascii="Times New Roman" w:eastAsia="Times New Roman" w:hAnsi="Times New Roman" w:cs="Times New Roman"/>
      <w:sz w:val="20"/>
      <w:szCs w:val="20"/>
      <w:lang w:eastAsia="ru-RU"/>
    </w:rPr>
  </w:style>
  <w:style w:type="paragraph" w:styleId="af3">
    <w:name w:val="List Paragraph"/>
    <w:basedOn w:val="a6"/>
    <w:link w:val="af4"/>
    <w:qFormat/>
    <w:rsid w:val="000D6627"/>
    <w:pPr>
      <w:ind w:left="720"/>
      <w:contextualSpacing/>
    </w:pPr>
  </w:style>
  <w:style w:type="paragraph" w:customStyle="1" w:styleId="310">
    <w:name w:val="Заголовок 31"/>
    <w:basedOn w:val="a6"/>
    <w:uiPriority w:val="1"/>
    <w:qFormat/>
    <w:rsid w:val="00A22F78"/>
    <w:pPr>
      <w:snapToGrid/>
      <w:ind w:left="894"/>
      <w:jc w:val="left"/>
      <w:outlineLvl w:val="3"/>
    </w:pPr>
    <w:rPr>
      <w:rFonts w:cstheme="minorBidi"/>
      <w:b/>
      <w:bCs/>
      <w:sz w:val="26"/>
      <w:szCs w:val="26"/>
      <w:lang w:val="en-US" w:eastAsia="en-US"/>
    </w:rPr>
  </w:style>
  <w:style w:type="character" w:customStyle="1" w:styleId="FontStyle46">
    <w:name w:val="Font Style46"/>
    <w:basedOn w:val="a8"/>
    <w:rsid w:val="008F4849"/>
    <w:rPr>
      <w:rFonts w:ascii="Times New Roman" w:hAnsi="Times New Roman" w:cs="Times New Roman"/>
      <w:sz w:val="24"/>
      <w:szCs w:val="24"/>
    </w:rPr>
  </w:style>
  <w:style w:type="paragraph" w:customStyle="1" w:styleId="Style2">
    <w:name w:val="Style2"/>
    <w:basedOn w:val="a6"/>
    <w:rsid w:val="005E0887"/>
    <w:pPr>
      <w:autoSpaceDE w:val="0"/>
      <w:autoSpaceDN w:val="0"/>
      <w:adjustRightInd w:val="0"/>
      <w:snapToGrid/>
      <w:spacing w:line="484" w:lineRule="exact"/>
      <w:ind w:firstLine="696"/>
    </w:pPr>
    <w:rPr>
      <w:sz w:val="24"/>
      <w:szCs w:val="24"/>
    </w:rPr>
  </w:style>
  <w:style w:type="character" w:customStyle="1" w:styleId="ConsPlusNormal0">
    <w:name w:val="ConsPlusNormal Знак"/>
    <w:basedOn w:val="a8"/>
    <w:link w:val="ConsPlusNormal"/>
    <w:locked/>
    <w:rsid w:val="005E0887"/>
    <w:rPr>
      <w:rFonts w:ascii="Arial" w:eastAsia="Times New Roman" w:hAnsi="Arial" w:cs="Arial"/>
      <w:sz w:val="20"/>
      <w:szCs w:val="20"/>
      <w:lang w:eastAsia="ru-RU"/>
    </w:rPr>
  </w:style>
  <w:style w:type="paragraph" w:styleId="af5">
    <w:name w:val="Normal (Web)"/>
    <w:aliases w:val="Обычный (Web),Обычный (Web)1,Обычный (веб)1,Обычный (веб) Знак1,Обычный (веб) Знак Знак"/>
    <w:basedOn w:val="a6"/>
    <w:link w:val="af6"/>
    <w:uiPriority w:val="99"/>
    <w:rsid w:val="005E0887"/>
    <w:pPr>
      <w:widowControl/>
      <w:snapToGrid/>
      <w:spacing w:before="75" w:after="75"/>
      <w:jc w:val="left"/>
    </w:pPr>
    <w:rPr>
      <w:sz w:val="24"/>
      <w:szCs w:val="24"/>
    </w:rPr>
  </w:style>
  <w:style w:type="paragraph" w:styleId="a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6"/>
    <w:link w:val="af8"/>
    <w:uiPriority w:val="99"/>
    <w:rsid w:val="0054595A"/>
    <w:pPr>
      <w:widowControl/>
      <w:snapToGrid/>
    </w:pPr>
    <w:rPr>
      <w:rFonts w:eastAsia="SimSun"/>
    </w:rPr>
  </w:style>
  <w:style w:type="character" w:customStyle="1" w:styleId="a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8"/>
    <w:link w:val="af7"/>
    <w:uiPriority w:val="99"/>
    <w:rsid w:val="0054595A"/>
    <w:rPr>
      <w:rFonts w:ascii="Times New Roman" w:eastAsia="SimSun" w:hAnsi="Times New Roman" w:cs="Times New Roman"/>
      <w:sz w:val="20"/>
      <w:szCs w:val="20"/>
      <w:lang w:eastAsia="ru-RU"/>
    </w:rPr>
  </w:style>
  <w:style w:type="character" w:styleId="af9">
    <w:name w:val="footnote reference"/>
    <w:basedOn w:val="a8"/>
    <w:uiPriority w:val="99"/>
    <w:rsid w:val="0054595A"/>
    <w:rPr>
      <w:vertAlign w:val="superscript"/>
    </w:rPr>
  </w:style>
  <w:style w:type="paragraph" w:customStyle="1" w:styleId="afa">
    <w:name w:val="Текст таблиц"/>
    <w:link w:val="afb"/>
    <w:rsid w:val="00E06CCD"/>
    <w:pPr>
      <w:spacing w:after="0" w:line="240" w:lineRule="auto"/>
    </w:pPr>
    <w:rPr>
      <w:rFonts w:ascii="Times New Roman" w:eastAsia="SimSun" w:hAnsi="Times New Roman" w:cs="Times New Roman"/>
      <w:sz w:val="24"/>
      <w:szCs w:val="20"/>
      <w:lang w:eastAsia="ru-RU"/>
    </w:rPr>
  </w:style>
  <w:style w:type="character" w:customStyle="1" w:styleId="afb">
    <w:name w:val="Текст таблиц Знак"/>
    <w:basedOn w:val="a8"/>
    <w:link w:val="afa"/>
    <w:rsid w:val="00E06CCD"/>
    <w:rPr>
      <w:rFonts w:ascii="Times New Roman" w:eastAsia="SimSun" w:hAnsi="Times New Roman" w:cs="Times New Roman"/>
      <w:sz w:val="24"/>
      <w:szCs w:val="20"/>
      <w:lang w:eastAsia="ru-RU"/>
    </w:rPr>
  </w:style>
  <w:style w:type="paragraph" w:customStyle="1" w:styleId="a1">
    <w:name w:val="МаркированныйА"/>
    <w:basedOn w:val="a6"/>
    <w:rsid w:val="00E06CCD"/>
    <w:pPr>
      <w:widowControl/>
      <w:numPr>
        <w:ilvl w:val="1"/>
        <w:numId w:val="4"/>
      </w:numPr>
      <w:tabs>
        <w:tab w:val="clear" w:pos="1440"/>
        <w:tab w:val="num" w:pos="1418"/>
      </w:tabs>
      <w:snapToGrid/>
      <w:spacing w:before="40"/>
      <w:ind w:left="1418" w:hanging="567"/>
    </w:pPr>
    <w:rPr>
      <w:rFonts w:eastAsia="SimSun"/>
      <w:sz w:val="28"/>
    </w:rPr>
  </w:style>
  <w:style w:type="paragraph" w:styleId="24">
    <w:name w:val="Body Text 2"/>
    <w:aliases w:val="Знак1"/>
    <w:basedOn w:val="a6"/>
    <w:link w:val="25"/>
    <w:rsid w:val="00E06CCD"/>
    <w:pPr>
      <w:widowControl/>
      <w:snapToGrid/>
      <w:spacing w:after="120" w:line="480" w:lineRule="auto"/>
      <w:jc w:val="left"/>
    </w:pPr>
    <w:rPr>
      <w:rFonts w:eastAsia="SimSun"/>
      <w:sz w:val="24"/>
      <w:szCs w:val="24"/>
    </w:rPr>
  </w:style>
  <w:style w:type="character" w:customStyle="1" w:styleId="25">
    <w:name w:val="Основной текст 2 Знак"/>
    <w:aliases w:val="Знак1 Знак"/>
    <w:basedOn w:val="a8"/>
    <w:link w:val="24"/>
    <w:rsid w:val="00E06CCD"/>
    <w:rPr>
      <w:rFonts w:ascii="Times New Roman" w:eastAsia="SimSun" w:hAnsi="Times New Roman" w:cs="Times New Roman"/>
      <w:sz w:val="24"/>
      <w:szCs w:val="24"/>
      <w:lang w:eastAsia="ru-RU"/>
    </w:rPr>
  </w:style>
  <w:style w:type="paragraph" w:styleId="afc">
    <w:name w:val="header"/>
    <w:aliases w:val="Знак4, Знак4"/>
    <w:basedOn w:val="a6"/>
    <w:link w:val="afd"/>
    <w:rsid w:val="008E36E8"/>
    <w:pPr>
      <w:widowControl/>
      <w:tabs>
        <w:tab w:val="center" w:pos="4677"/>
        <w:tab w:val="right" w:pos="9355"/>
      </w:tabs>
      <w:snapToGrid/>
      <w:jc w:val="left"/>
    </w:pPr>
    <w:rPr>
      <w:sz w:val="24"/>
      <w:szCs w:val="24"/>
    </w:rPr>
  </w:style>
  <w:style w:type="character" w:customStyle="1" w:styleId="afd">
    <w:name w:val="Верхний колонтитул Знак"/>
    <w:aliases w:val="Знак4 Знак, Знак4 Знак"/>
    <w:basedOn w:val="a8"/>
    <w:link w:val="afc"/>
    <w:rsid w:val="008E36E8"/>
    <w:rPr>
      <w:rFonts w:ascii="Times New Roman" w:eastAsia="Times New Roman" w:hAnsi="Times New Roman" w:cs="Times New Roman"/>
      <w:sz w:val="24"/>
      <w:szCs w:val="24"/>
      <w:lang w:eastAsia="ru-RU"/>
    </w:rPr>
  </w:style>
  <w:style w:type="character" w:styleId="afe">
    <w:name w:val="Strong"/>
    <w:basedOn w:val="a8"/>
    <w:uiPriority w:val="22"/>
    <w:qFormat/>
    <w:rsid w:val="00CF0889"/>
    <w:rPr>
      <w:b/>
      <w:bCs/>
    </w:rPr>
  </w:style>
  <w:style w:type="paragraph" w:customStyle="1" w:styleId="ConsPlusTitle">
    <w:name w:val="ConsPlusTitle"/>
    <w:uiPriority w:val="99"/>
    <w:rsid w:val="002D2D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
    <w:name w:val="No Spacing"/>
    <w:aliases w:val="Перечисление"/>
    <w:link w:val="aff0"/>
    <w:uiPriority w:val="1"/>
    <w:qFormat/>
    <w:rsid w:val="007C349A"/>
    <w:pPr>
      <w:spacing w:after="0" w:line="240" w:lineRule="auto"/>
    </w:pPr>
    <w:rPr>
      <w:rFonts w:eastAsiaTheme="minorEastAsia"/>
      <w:lang w:eastAsia="ru-RU"/>
    </w:rPr>
  </w:style>
  <w:style w:type="character" w:customStyle="1" w:styleId="aff0">
    <w:name w:val="Без интервала Знак"/>
    <w:aliases w:val="Перечисление Знак"/>
    <w:basedOn w:val="a8"/>
    <w:link w:val="aff"/>
    <w:uiPriority w:val="1"/>
    <w:rsid w:val="007C349A"/>
    <w:rPr>
      <w:rFonts w:eastAsiaTheme="minorEastAsia"/>
      <w:lang w:eastAsia="ru-RU"/>
    </w:rPr>
  </w:style>
  <w:style w:type="paragraph" w:styleId="aff1">
    <w:name w:val="Balloon Text"/>
    <w:aliases w:val="Знак5, Знак5"/>
    <w:basedOn w:val="a6"/>
    <w:link w:val="aff2"/>
    <w:unhideWhenUsed/>
    <w:rsid w:val="000F1976"/>
    <w:rPr>
      <w:rFonts w:ascii="Tahoma" w:hAnsi="Tahoma" w:cs="Tahoma"/>
      <w:sz w:val="16"/>
      <w:szCs w:val="16"/>
    </w:rPr>
  </w:style>
  <w:style w:type="character" w:customStyle="1" w:styleId="aff2">
    <w:name w:val="Текст выноски Знак"/>
    <w:aliases w:val="Знак5 Знак, Знак5 Знак"/>
    <w:basedOn w:val="a8"/>
    <w:link w:val="aff1"/>
    <w:rsid w:val="000F1976"/>
    <w:rPr>
      <w:rFonts w:ascii="Tahoma" w:eastAsia="Times New Roman" w:hAnsi="Tahoma" w:cs="Tahoma"/>
      <w:sz w:val="16"/>
      <w:szCs w:val="16"/>
      <w:lang w:eastAsia="ru-RU"/>
    </w:rPr>
  </w:style>
  <w:style w:type="character" w:customStyle="1" w:styleId="Bodytext">
    <w:name w:val="Body text_"/>
    <w:basedOn w:val="a8"/>
    <w:link w:val="Bodytext1"/>
    <w:rsid w:val="000F1976"/>
    <w:rPr>
      <w:rFonts w:ascii="Arial" w:hAnsi="Arial" w:cs="Arial"/>
      <w:sz w:val="23"/>
      <w:szCs w:val="23"/>
      <w:shd w:val="clear" w:color="auto" w:fill="FFFFFF"/>
    </w:rPr>
  </w:style>
  <w:style w:type="paragraph" w:customStyle="1" w:styleId="Bodytext1">
    <w:name w:val="Body text1"/>
    <w:basedOn w:val="a6"/>
    <w:link w:val="Bodytext"/>
    <w:rsid w:val="000F1976"/>
    <w:pPr>
      <w:widowControl/>
      <w:shd w:val="clear" w:color="auto" w:fill="FFFFFF"/>
      <w:snapToGrid/>
      <w:spacing w:line="240" w:lineRule="atLeast"/>
      <w:ind w:hanging="720"/>
      <w:jc w:val="left"/>
    </w:pPr>
    <w:rPr>
      <w:rFonts w:ascii="Arial" w:eastAsiaTheme="minorHAnsi" w:hAnsi="Arial" w:cs="Arial"/>
      <w:sz w:val="23"/>
      <w:szCs w:val="23"/>
      <w:lang w:eastAsia="en-US"/>
    </w:rPr>
  </w:style>
  <w:style w:type="character" w:styleId="aff3">
    <w:name w:val="Hyperlink"/>
    <w:basedOn w:val="a8"/>
    <w:uiPriority w:val="99"/>
    <w:rsid w:val="000F1976"/>
    <w:rPr>
      <w:color w:val="0000FF"/>
      <w:u w:val="single"/>
    </w:rPr>
  </w:style>
  <w:style w:type="paragraph" w:customStyle="1" w:styleId="aff4">
    <w:name w:val="Знак Знак Знак Знак Знак Знак Знак"/>
    <w:basedOn w:val="a6"/>
    <w:rsid w:val="00B4030B"/>
    <w:pPr>
      <w:widowControl/>
      <w:snapToGrid/>
      <w:spacing w:before="100" w:beforeAutospacing="1" w:after="100" w:afterAutospacing="1"/>
      <w:jc w:val="left"/>
    </w:pPr>
    <w:rPr>
      <w:rFonts w:ascii="Tahoma" w:hAnsi="Tahoma"/>
      <w:lang w:val="en-US" w:eastAsia="en-US"/>
    </w:rPr>
  </w:style>
  <w:style w:type="character" w:customStyle="1" w:styleId="aff5">
    <w:name w:val="Основной текст_"/>
    <w:basedOn w:val="a8"/>
    <w:link w:val="26"/>
    <w:rsid w:val="000F7051"/>
    <w:rPr>
      <w:rFonts w:ascii="Times New Roman" w:eastAsia="Times New Roman" w:hAnsi="Times New Roman" w:cs="Times New Roman"/>
      <w:sz w:val="26"/>
      <w:szCs w:val="26"/>
      <w:shd w:val="clear" w:color="auto" w:fill="FFFFFF"/>
    </w:rPr>
  </w:style>
  <w:style w:type="character" w:customStyle="1" w:styleId="14pt">
    <w:name w:val="Основной текст + 14 pt;Полужирный"/>
    <w:basedOn w:val="aff5"/>
    <w:rsid w:val="000F7051"/>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7">
    <w:name w:val="Основной текст (2)_"/>
    <w:basedOn w:val="a8"/>
    <w:link w:val="28"/>
    <w:rsid w:val="000F7051"/>
    <w:rPr>
      <w:rFonts w:ascii="Times New Roman" w:eastAsia="Times New Roman" w:hAnsi="Times New Roman" w:cs="Times New Roman"/>
      <w:spacing w:val="10"/>
      <w:sz w:val="19"/>
      <w:szCs w:val="19"/>
      <w:shd w:val="clear" w:color="auto" w:fill="FFFFFF"/>
    </w:rPr>
  </w:style>
  <w:style w:type="character" w:customStyle="1" w:styleId="29">
    <w:name w:val="Заголовок №2_"/>
    <w:basedOn w:val="a8"/>
    <w:link w:val="2a"/>
    <w:rsid w:val="000F7051"/>
    <w:rPr>
      <w:rFonts w:ascii="Times New Roman" w:eastAsia="Times New Roman" w:hAnsi="Times New Roman" w:cs="Times New Roman"/>
      <w:b/>
      <w:bCs/>
      <w:sz w:val="26"/>
      <w:szCs w:val="26"/>
      <w:shd w:val="clear" w:color="auto" w:fill="FFFFFF"/>
    </w:rPr>
  </w:style>
  <w:style w:type="paragraph" w:customStyle="1" w:styleId="26">
    <w:name w:val="Основной текст2"/>
    <w:basedOn w:val="a6"/>
    <w:link w:val="aff5"/>
    <w:rsid w:val="000F7051"/>
    <w:pPr>
      <w:shd w:val="clear" w:color="auto" w:fill="FFFFFF"/>
      <w:snapToGrid/>
      <w:spacing w:line="656" w:lineRule="exact"/>
      <w:jc w:val="center"/>
    </w:pPr>
    <w:rPr>
      <w:sz w:val="26"/>
      <w:szCs w:val="26"/>
      <w:lang w:eastAsia="en-US"/>
    </w:rPr>
  </w:style>
  <w:style w:type="paragraph" w:customStyle="1" w:styleId="28">
    <w:name w:val="Основной текст (2)"/>
    <w:basedOn w:val="a6"/>
    <w:link w:val="27"/>
    <w:rsid w:val="000F7051"/>
    <w:pPr>
      <w:shd w:val="clear" w:color="auto" w:fill="FFFFFF"/>
      <w:snapToGrid/>
      <w:spacing w:line="0" w:lineRule="atLeast"/>
      <w:jc w:val="center"/>
    </w:pPr>
    <w:rPr>
      <w:spacing w:val="10"/>
      <w:sz w:val="19"/>
      <w:szCs w:val="19"/>
      <w:lang w:eastAsia="en-US"/>
    </w:rPr>
  </w:style>
  <w:style w:type="paragraph" w:customStyle="1" w:styleId="2a">
    <w:name w:val="Заголовок №2"/>
    <w:basedOn w:val="a6"/>
    <w:link w:val="29"/>
    <w:rsid w:val="000F7051"/>
    <w:pPr>
      <w:shd w:val="clear" w:color="auto" w:fill="FFFFFF"/>
      <w:snapToGrid/>
      <w:spacing w:line="319" w:lineRule="exact"/>
      <w:jc w:val="center"/>
      <w:outlineLvl w:val="1"/>
    </w:pPr>
    <w:rPr>
      <w:b/>
      <w:bCs/>
      <w:sz w:val="26"/>
      <w:szCs w:val="26"/>
      <w:lang w:eastAsia="en-US"/>
    </w:rPr>
  </w:style>
  <w:style w:type="paragraph" w:styleId="32">
    <w:name w:val="Body Text Indent 3"/>
    <w:basedOn w:val="a6"/>
    <w:link w:val="33"/>
    <w:unhideWhenUsed/>
    <w:rsid w:val="00AA6F3F"/>
    <w:pPr>
      <w:widowControl/>
      <w:snapToGrid/>
      <w:spacing w:after="120" w:line="276" w:lineRule="auto"/>
      <w:ind w:left="283"/>
      <w:jc w:val="left"/>
    </w:pPr>
    <w:rPr>
      <w:rFonts w:ascii="Calibri" w:eastAsia="Calibri" w:hAnsi="Calibri"/>
      <w:sz w:val="16"/>
      <w:szCs w:val="16"/>
      <w:lang w:eastAsia="en-US"/>
    </w:rPr>
  </w:style>
  <w:style w:type="character" w:customStyle="1" w:styleId="33">
    <w:name w:val="Основной текст с отступом 3 Знак"/>
    <w:basedOn w:val="a8"/>
    <w:link w:val="32"/>
    <w:rsid w:val="00AA6F3F"/>
    <w:rPr>
      <w:rFonts w:ascii="Calibri" w:eastAsia="Calibri" w:hAnsi="Calibri" w:cs="Times New Roman"/>
      <w:sz w:val="16"/>
      <w:szCs w:val="16"/>
    </w:rPr>
  </w:style>
  <w:style w:type="character" w:customStyle="1" w:styleId="apple-style-span">
    <w:name w:val="apple-style-span"/>
    <w:basedOn w:val="a8"/>
    <w:rsid w:val="00AA6F3F"/>
  </w:style>
  <w:style w:type="paragraph" w:styleId="2b">
    <w:name w:val="Body Text Indent 2"/>
    <w:basedOn w:val="a6"/>
    <w:link w:val="2c"/>
    <w:unhideWhenUsed/>
    <w:rsid w:val="00512FFB"/>
    <w:pPr>
      <w:spacing w:after="120" w:line="480" w:lineRule="auto"/>
      <w:ind w:left="283"/>
    </w:pPr>
  </w:style>
  <w:style w:type="character" w:customStyle="1" w:styleId="2c">
    <w:name w:val="Основной текст с отступом 2 Знак"/>
    <w:basedOn w:val="a8"/>
    <w:link w:val="2b"/>
    <w:rsid w:val="00512FFB"/>
    <w:rPr>
      <w:rFonts w:ascii="Times New Roman" w:eastAsia="Times New Roman" w:hAnsi="Times New Roman" w:cs="Times New Roman"/>
      <w:sz w:val="20"/>
      <w:szCs w:val="20"/>
      <w:lang w:eastAsia="ru-RU"/>
    </w:rPr>
  </w:style>
  <w:style w:type="paragraph" w:customStyle="1" w:styleId="2d">
    <w:name w:val="Список_маркир.2"/>
    <w:basedOn w:val="a6"/>
    <w:rsid w:val="00512FFB"/>
    <w:pPr>
      <w:widowControl/>
      <w:tabs>
        <w:tab w:val="num" w:pos="1021"/>
      </w:tabs>
      <w:snapToGrid/>
      <w:spacing w:line="360" w:lineRule="auto"/>
      <w:ind w:firstLine="567"/>
    </w:pPr>
    <w:rPr>
      <w:sz w:val="24"/>
      <w:szCs w:val="24"/>
    </w:rPr>
  </w:style>
  <w:style w:type="paragraph" w:customStyle="1" w:styleId="ConsNormal">
    <w:name w:val="ConsNormal"/>
    <w:uiPriority w:val="99"/>
    <w:rsid w:val="0036364E"/>
    <w:pPr>
      <w:widowControl w:val="0"/>
      <w:autoSpaceDE w:val="0"/>
      <w:autoSpaceDN w:val="0"/>
      <w:spacing w:after="0" w:line="240" w:lineRule="auto"/>
      <w:ind w:firstLine="720"/>
    </w:pPr>
    <w:rPr>
      <w:rFonts w:ascii="Arial" w:eastAsia="Calibri" w:hAnsi="Arial" w:cs="Arial"/>
      <w:sz w:val="20"/>
      <w:szCs w:val="20"/>
      <w:lang w:eastAsia="ru-RU"/>
    </w:rPr>
  </w:style>
  <w:style w:type="paragraph" w:customStyle="1" w:styleId="16">
    <w:name w:val="Основной текст1"/>
    <w:basedOn w:val="a6"/>
    <w:link w:val="bodytext0"/>
    <w:rsid w:val="003B3162"/>
    <w:pPr>
      <w:shd w:val="clear" w:color="auto" w:fill="FFFFFF"/>
      <w:snapToGrid/>
      <w:spacing w:line="0" w:lineRule="atLeast"/>
      <w:jc w:val="center"/>
    </w:pPr>
    <w:rPr>
      <w:color w:val="000000"/>
      <w:sz w:val="26"/>
      <w:szCs w:val="26"/>
      <w:lang w:bidi="ru-RU"/>
    </w:rPr>
  </w:style>
  <w:style w:type="paragraph" w:customStyle="1" w:styleId="51">
    <w:name w:val="Основной текст5"/>
    <w:basedOn w:val="a6"/>
    <w:rsid w:val="003568C6"/>
    <w:pPr>
      <w:shd w:val="clear" w:color="auto" w:fill="FFFFFF"/>
      <w:snapToGrid/>
      <w:spacing w:before="1380" w:line="485" w:lineRule="exact"/>
      <w:ind w:hanging="360"/>
    </w:pPr>
    <w:rPr>
      <w:color w:val="000000"/>
      <w:sz w:val="26"/>
      <w:szCs w:val="26"/>
      <w:lang w:bidi="ru-RU"/>
    </w:rPr>
  </w:style>
  <w:style w:type="paragraph" w:customStyle="1" w:styleId="aff6">
    <w:name w:val="Стиль"/>
    <w:basedOn w:val="a6"/>
    <w:rsid w:val="003568C6"/>
    <w:pPr>
      <w:widowControl/>
      <w:tabs>
        <w:tab w:val="right" w:pos="260"/>
      </w:tabs>
      <w:autoSpaceDE w:val="0"/>
      <w:autoSpaceDN w:val="0"/>
      <w:adjustRightInd w:val="0"/>
      <w:snapToGrid/>
      <w:spacing w:line="228" w:lineRule="atLeast"/>
      <w:ind w:firstLine="660"/>
      <w:textAlignment w:val="center"/>
    </w:pPr>
    <w:rPr>
      <w:rFonts w:ascii="Arial" w:eastAsia="Calibri" w:hAnsi="Arial" w:cs="Arial"/>
      <w:b/>
      <w:bCs/>
      <w:color w:val="002857"/>
      <w:sz w:val="19"/>
      <w:szCs w:val="19"/>
    </w:rPr>
  </w:style>
  <w:style w:type="paragraph" w:customStyle="1" w:styleId="S5">
    <w:name w:val="S_Обычный"/>
    <w:basedOn w:val="a6"/>
    <w:link w:val="S6"/>
    <w:autoRedefine/>
    <w:qFormat/>
    <w:rsid w:val="00B22679"/>
    <w:pPr>
      <w:widowControl/>
      <w:suppressAutoHyphens/>
      <w:snapToGrid/>
      <w:spacing w:line="360" w:lineRule="auto"/>
      <w:ind w:left="2268" w:firstLine="567"/>
    </w:pPr>
    <w:rPr>
      <w:rFonts w:ascii="Arial" w:eastAsia="MS Mincho" w:hAnsi="Arial" w:cs="Arial"/>
      <w:bCs/>
      <w:noProof/>
      <w:sz w:val="24"/>
      <w:szCs w:val="28"/>
      <w:shd w:val="clear" w:color="auto" w:fill="FFFFFF"/>
      <w:lang w:eastAsia="ar-SA"/>
    </w:rPr>
  </w:style>
  <w:style w:type="character" w:customStyle="1" w:styleId="S6">
    <w:name w:val="S_Обычный Знак"/>
    <w:link w:val="S5"/>
    <w:locked/>
    <w:rsid w:val="00B22679"/>
    <w:rPr>
      <w:rFonts w:ascii="Arial" w:eastAsia="MS Mincho" w:hAnsi="Arial" w:cs="Arial"/>
      <w:bCs/>
      <w:noProof/>
      <w:sz w:val="24"/>
      <w:szCs w:val="28"/>
      <w:lang w:eastAsia="ar-SA"/>
    </w:rPr>
  </w:style>
  <w:style w:type="character" w:customStyle="1" w:styleId="af4">
    <w:name w:val="Абзац списка Знак"/>
    <w:basedOn w:val="a8"/>
    <w:link w:val="af3"/>
    <w:locked/>
    <w:rsid w:val="00B70983"/>
    <w:rPr>
      <w:rFonts w:ascii="Times New Roman" w:eastAsia="Times New Roman" w:hAnsi="Times New Roman" w:cs="Times New Roman"/>
      <w:sz w:val="20"/>
      <w:szCs w:val="20"/>
      <w:lang w:eastAsia="ru-RU"/>
    </w:rPr>
  </w:style>
  <w:style w:type="paragraph" w:customStyle="1" w:styleId="Style26">
    <w:name w:val="Style26"/>
    <w:basedOn w:val="a6"/>
    <w:rsid w:val="005E37DF"/>
    <w:pPr>
      <w:autoSpaceDE w:val="0"/>
      <w:autoSpaceDN w:val="0"/>
      <w:adjustRightInd w:val="0"/>
      <w:snapToGrid/>
      <w:spacing w:line="323" w:lineRule="exact"/>
      <w:ind w:firstLine="705"/>
    </w:pPr>
    <w:rPr>
      <w:sz w:val="24"/>
      <w:szCs w:val="24"/>
    </w:rPr>
  </w:style>
  <w:style w:type="character" w:customStyle="1" w:styleId="FontStyle47">
    <w:name w:val="Font Style47"/>
    <w:rsid w:val="005E37DF"/>
    <w:rPr>
      <w:rFonts w:ascii="Times New Roman" w:hAnsi="Times New Roman" w:cs="Times New Roman" w:hint="default"/>
      <w:sz w:val="26"/>
      <w:szCs w:val="26"/>
    </w:rPr>
  </w:style>
  <w:style w:type="character" w:customStyle="1" w:styleId="50">
    <w:name w:val="Заголовок 5 Знак"/>
    <w:basedOn w:val="a8"/>
    <w:link w:val="5"/>
    <w:rsid w:val="00382C80"/>
    <w:rPr>
      <w:rFonts w:asciiTheme="majorHAnsi" w:eastAsiaTheme="majorEastAsia" w:hAnsiTheme="majorHAnsi" w:cstheme="majorBidi"/>
      <w:color w:val="365F91" w:themeColor="accent1" w:themeShade="BF"/>
      <w:sz w:val="20"/>
      <w:szCs w:val="20"/>
      <w:lang w:eastAsia="ru-RU"/>
    </w:rPr>
  </w:style>
  <w:style w:type="paragraph" w:customStyle="1" w:styleId="Style43">
    <w:name w:val="Style43"/>
    <w:basedOn w:val="a6"/>
    <w:rsid w:val="00F32588"/>
    <w:pPr>
      <w:autoSpaceDE w:val="0"/>
      <w:autoSpaceDN w:val="0"/>
      <w:adjustRightInd w:val="0"/>
      <w:snapToGrid/>
      <w:spacing w:line="455" w:lineRule="exact"/>
      <w:ind w:firstLine="739"/>
    </w:pPr>
    <w:rPr>
      <w:sz w:val="24"/>
      <w:szCs w:val="24"/>
    </w:rPr>
  </w:style>
  <w:style w:type="character" w:customStyle="1" w:styleId="FontStyle138">
    <w:name w:val="Font Style138"/>
    <w:rsid w:val="00F32588"/>
    <w:rPr>
      <w:rFonts w:ascii="Times New Roman" w:hAnsi="Times New Roman" w:cs="Times New Roman" w:hint="default"/>
      <w:sz w:val="24"/>
      <w:szCs w:val="24"/>
    </w:rPr>
  </w:style>
  <w:style w:type="character" w:customStyle="1" w:styleId="af6">
    <w:name w:val="Обычный (веб) Знак"/>
    <w:aliases w:val="Обычный (Web) Знак,Обычный (Web)1 Знак,Обычный (веб)1 Знак,Обычный (веб) Знак1 Знак,Обычный (веб) Знак Знак Знак"/>
    <w:link w:val="af5"/>
    <w:uiPriority w:val="99"/>
    <w:locked/>
    <w:rsid w:val="002D699F"/>
    <w:rPr>
      <w:rFonts w:ascii="Times New Roman" w:eastAsia="Times New Roman" w:hAnsi="Times New Roman" w:cs="Times New Roman"/>
      <w:sz w:val="24"/>
      <w:szCs w:val="24"/>
      <w:lang w:eastAsia="ru-RU"/>
    </w:rPr>
  </w:style>
  <w:style w:type="character" w:customStyle="1" w:styleId="apple-converted-space">
    <w:name w:val="apple-converted-space"/>
    <w:basedOn w:val="a8"/>
    <w:rsid w:val="007410D3"/>
  </w:style>
  <w:style w:type="character" w:styleId="aff7">
    <w:name w:val="Emphasis"/>
    <w:qFormat/>
    <w:rsid w:val="00A17947"/>
    <w:rPr>
      <w:i/>
      <w:iCs/>
    </w:rPr>
  </w:style>
  <w:style w:type="paragraph" w:customStyle="1" w:styleId="aff8">
    <w:name w:val="Мой стиль"/>
    <w:basedOn w:val="a6"/>
    <w:link w:val="aff9"/>
    <w:rsid w:val="00F7165C"/>
    <w:pPr>
      <w:widowControl/>
      <w:adjustRightInd w:val="0"/>
      <w:snapToGrid/>
      <w:spacing w:after="120"/>
      <w:ind w:firstLine="567"/>
    </w:pPr>
    <w:rPr>
      <w:sz w:val="24"/>
    </w:rPr>
  </w:style>
  <w:style w:type="character" w:customStyle="1" w:styleId="aff9">
    <w:name w:val="Мой стиль Знак"/>
    <w:link w:val="aff8"/>
    <w:rsid w:val="00F7165C"/>
    <w:rPr>
      <w:rFonts w:ascii="Times New Roman" w:eastAsia="Times New Roman" w:hAnsi="Times New Roman" w:cs="Times New Roman"/>
      <w:sz w:val="24"/>
      <w:szCs w:val="20"/>
      <w:lang w:eastAsia="ru-RU"/>
    </w:rPr>
  </w:style>
  <w:style w:type="table" w:styleId="affa">
    <w:name w:val="Table Grid"/>
    <w:basedOn w:val="a9"/>
    <w:uiPriority w:val="59"/>
    <w:rsid w:val="00CF7A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ТЕКСТ"/>
    <w:basedOn w:val="a6"/>
    <w:link w:val="affc"/>
    <w:rsid w:val="00CC7E35"/>
    <w:pPr>
      <w:widowControl/>
      <w:snapToGrid/>
      <w:spacing w:before="100" w:beforeAutospacing="1" w:after="100" w:afterAutospacing="1" w:line="360" w:lineRule="auto"/>
      <w:ind w:left="1418" w:firstLine="658"/>
    </w:pPr>
    <w:rPr>
      <w:rFonts w:ascii="Arial" w:hAnsi="Arial"/>
      <w:sz w:val="24"/>
      <w:szCs w:val="24"/>
    </w:rPr>
  </w:style>
  <w:style w:type="character" w:customStyle="1" w:styleId="affc">
    <w:name w:val="ТЕКСТ Знак"/>
    <w:link w:val="affb"/>
    <w:locked/>
    <w:rsid w:val="00CC7E35"/>
    <w:rPr>
      <w:rFonts w:ascii="Arial" w:eastAsia="Times New Roman" w:hAnsi="Arial" w:cs="Times New Roman"/>
      <w:sz w:val="24"/>
      <w:szCs w:val="24"/>
      <w:lang w:eastAsia="ru-RU"/>
    </w:rPr>
  </w:style>
  <w:style w:type="paragraph" w:customStyle="1" w:styleId="0">
    <w:name w:val="0.Текст"/>
    <w:basedOn w:val="a6"/>
    <w:link w:val="00"/>
    <w:rsid w:val="00CC7E35"/>
    <w:pPr>
      <w:snapToGrid/>
      <w:spacing w:after="240" w:line="360" w:lineRule="auto"/>
      <w:ind w:left="1418"/>
    </w:pPr>
    <w:rPr>
      <w:rFonts w:ascii="Arial" w:eastAsia="Calibri" w:hAnsi="Arial"/>
      <w:sz w:val="24"/>
      <w:szCs w:val="28"/>
    </w:rPr>
  </w:style>
  <w:style w:type="character" w:customStyle="1" w:styleId="00">
    <w:name w:val="0.Текст Знак"/>
    <w:link w:val="0"/>
    <w:locked/>
    <w:rsid w:val="00CC7E35"/>
    <w:rPr>
      <w:rFonts w:ascii="Arial" w:eastAsia="Calibri" w:hAnsi="Arial" w:cs="Times New Roman"/>
      <w:sz w:val="24"/>
      <w:szCs w:val="28"/>
      <w:lang w:eastAsia="ru-RU"/>
    </w:rPr>
  </w:style>
  <w:style w:type="character" w:customStyle="1" w:styleId="FontStyle18">
    <w:name w:val="Font Style18"/>
    <w:basedOn w:val="a8"/>
    <w:rsid w:val="00771486"/>
    <w:rPr>
      <w:rFonts w:ascii="Times New Roman" w:hAnsi="Times New Roman" w:cs="Times New Roman"/>
      <w:b/>
      <w:bCs/>
      <w:sz w:val="26"/>
      <w:szCs w:val="26"/>
    </w:rPr>
  </w:style>
  <w:style w:type="paragraph" w:customStyle="1" w:styleId="-">
    <w:name w:val="- Перечислеие"/>
    <w:basedOn w:val="a6"/>
    <w:link w:val="-0"/>
    <w:rsid w:val="00771486"/>
    <w:pPr>
      <w:numPr>
        <w:numId w:val="11"/>
      </w:numPr>
      <w:snapToGrid/>
      <w:spacing w:after="120" w:line="360" w:lineRule="auto"/>
      <w:ind w:left="1418" w:hanging="709"/>
    </w:pPr>
    <w:rPr>
      <w:rFonts w:ascii="Arial" w:eastAsia="Calibri" w:hAnsi="Arial"/>
      <w:sz w:val="24"/>
      <w:szCs w:val="28"/>
    </w:rPr>
  </w:style>
  <w:style w:type="character" w:customStyle="1" w:styleId="-0">
    <w:name w:val="- Перечислеие Знак"/>
    <w:link w:val="-"/>
    <w:locked/>
    <w:rsid w:val="00771486"/>
    <w:rPr>
      <w:rFonts w:ascii="Arial" w:eastAsia="Calibri" w:hAnsi="Arial" w:cs="Times New Roman"/>
      <w:sz w:val="24"/>
      <w:szCs w:val="28"/>
      <w:lang w:eastAsia="ru-RU"/>
    </w:rPr>
  </w:style>
  <w:style w:type="paragraph" w:customStyle="1" w:styleId="affd">
    <w:name w:val="Шапка табл"/>
    <w:basedOn w:val="a6"/>
    <w:link w:val="affe"/>
    <w:rsid w:val="00EF5CE6"/>
    <w:pPr>
      <w:widowControl/>
      <w:snapToGrid/>
      <w:spacing w:before="60" w:after="120" w:line="360" w:lineRule="auto"/>
    </w:pPr>
    <w:rPr>
      <w:rFonts w:ascii="Arial" w:eastAsia="Calibri" w:hAnsi="Arial"/>
      <w:color w:val="000000"/>
      <w:sz w:val="16"/>
    </w:rPr>
  </w:style>
  <w:style w:type="character" w:customStyle="1" w:styleId="affe">
    <w:name w:val="Шапка табл Знак"/>
    <w:link w:val="affd"/>
    <w:locked/>
    <w:rsid w:val="00EF5CE6"/>
    <w:rPr>
      <w:rFonts w:ascii="Arial" w:eastAsia="Calibri" w:hAnsi="Arial" w:cs="Times New Roman"/>
      <w:color w:val="000000"/>
      <w:sz w:val="16"/>
      <w:szCs w:val="20"/>
      <w:lang w:eastAsia="ru-RU"/>
    </w:rPr>
  </w:style>
  <w:style w:type="paragraph" w:customStyle="1" w:styleId="01">
    <w:name w:val="0_ТЕКСТ"/>
    <w:basedOn w:val="a6"/>
    <w:link w:val="02"/>
    <w:rsid w:val="00C56032"/>
    <w:pPr>
      <w:snapToGrid/>
      <w:spacing w:after="240" w:line="360" w:lineRule="auto"/>
      <w:ind w:left="1418"/>
    </w:pPr>
    <w:rPr>
      <w:rFonts w:ascii="Arial" w:eastAsia="Calibri" w:hAnsi="Arial"/>
      <w:sz w:val="24"/>
      <w:szCs w:val="28"/>
    </w:rPr>
  </w:style>
  <w:style w:type="character" w:customStyle="1" w:styleId="02">
    <w:name w:val="0_ТЕКСТ Знак"/>
    <w:link w:val="01"/>
    <w:locked/>
    <w:rsid w:val="00C56032"/>
    <w:rPr>
      <w:rFonts w:ascii="Arial" w:eastAsia="Calibri" w:hAnsi="Arial" w:cs="Times New Roman"/>
      <w:sz w:val="24"/>
      <w:szCs w:val="28"/>
      <w:lang w:eastAsia="ru-RU"/>
    </w:rPr>
  </w:style>
  <w:style w:type="paragraph" w:customStyle="1" w:styleId="afff">
    <w:name w:val="таблица"/>
    <w:basedOn w:val="a6"/>
    <w:link w:val="afff0"/>
    <w:rsid w:val="00AD032A"/>
    <w:pPr>
      <w:keepLines/>
      <w:widowControl/>
      <w:snapToGrid/>
      <w:jc w:val="center"/>
    </w:pPr>
    <w:rPr>
      <w:rFonts w:ascii="Calibri" w:hAnsi="Calibri"/>
      <w:color w:val="000000"/>
      <w:sz w:val="24"/>
    </w:rPr>
  </w:style>
  <w:style w:type="character" w:customStyle="1" w:styleId="afff0">
    <w:name w:val="таблица Знак"/>
    <w:link w:val="afff"/>
    <w:locked/>
    <w:rsid w:val="00AD032A"/>
    <w:rPr>
      <w:rFonts w:ascii="Calibri" w:eastAsia="Times New Roman" w:hAnsi="Calibri" w:cs="Times New Roman"/>
      <w:color w:val="000000"/>
      <w:sz w:val="24"/>
      <w:szCs w:val="20"/>
      <w:lang w:eastAsia="ru-RU"/>
    </w:rPr>
  </w:style>
  <w:style w:type="paragraph" w:customStyle="1" w:styleId="afff1">
    <w:name w:val="Цифра табл"/>
    <w:basedOn w:val="a6"/>
    <w:link w:val="afff2"/>
    <w:rsid w:val="00A1274B"/>
    <w:pPr>
      <w:widowControl/>
      <w:snapToGrid/>
      <w:spacing w:before="60" w:after="120" w:line="360" w:lineRule="auto"/>
      <w:jc w:val="right"/>
    </w:pPr>
    <w:rPr>
      <w:rFonts w:ascii="Arial" w:eastAsia="Calibri" w:hAnsi="Arial"/>
      <w:color w:val="000000"/>
    </w:rPr>
  </w:style>
  <w:style w:type="character" w:customStyle="1" w:styleId="afff2">
    <w:name w:val="Цифра табл Знак"/>
    <w:link w:val="afff1"/>
    <w:locked/>
    <w:rsid w:val="00A1274B"/>
    <w:rPr>
      <w:rFonts w:ascii="Arial" w:eastAsia="Calibri" w:hAnsi="Arial" w:cs="Times New Roman"/>
      <w:color w:val="000000"/>
      <w:sz w:val="20"/>
      <w:szCs w:val="20"/>
      <w:lang w:eastAsia="ru-RU"/>
    </w:rPr>
  </w:style>
  <w:style w:type="paragraph" w:customStyle="1" w:styleId="afff3">
    <w:name w:val="Строка табл"/>
    <w:basedOn w:val="a6"/>
    <w:link w:val="afff4"/>
    <w:rsid w:val="00A1274B"/>
    <w:pPr>
      <w:widowControl/>
      <w:snapToGrid/>
      <w:spacing w:before="60" w:after="120" w:line="360" w:lineRule="auto"/>
      <w:ind w:left="-113"/>
      <w:jc w:val="left"/>
    </w:pPr>
    <w:rPr>
      <w:rFonts w:ascii="Arial" w:hAnsi="Arial"/>
      <w:color w:val="000000"/>
    </w:rPr>
  </w:style>
  <w:style w:type="character" w:customStyle="1" w:styleId="afff4">
    <w:name w:val="Строка табл Знак"/>
    <w:link w:val="afff3"/>
    <w:locked/>
    <w:rsid w:val="00A1274B"/>
    <w:rPr>
      <w:rFonts w:ascii="Arial" w:eastAsia="Times New Roman" w:hAnsi="Arial" w:cs="Times New Roman"/>
      <w:color w:val="000000"/>
      <w:sz w:val="20"/>
      <w:szCs w:val="20"/>
      <w:lang w:eastAsia="ru-RU"/>
    </w:rPr>
  </w:style>
  <w:style w:type="paragraph" w:customStyle="1" w:styleId="afff5">
    <w:name w:val="Абзац"/>
    <w:basedOn w:val="a6"/>
    <w:link w:val="afff6"/>
    <w:qFormat/>
    <w:rsid w:val="00A00EF0"/>
    <w:pPr>
      <w:widowControl/>
      <w:snapToGrid/>
      <w:spacing w:before="120" w:after="60"/>
      <w:ind w:firstLine="567"/>
    </w:pPr>
    <w:rPr>
      <w:sz w:val="24"/>
      <w:szCs w:val="24"/>
    </w:rPr>
  </w:style>
  <w:style w:type="character" w:customStyle="1" w:styleId="afff6">
    <w:name w:val="Абзац Знак"/>
    <w:link w:val="afff5"/>
    <w:rsid w:val="00A00EF0"/>
    <w:rPr>
      <w:rFonts w:ascii="Times New Roman" w:eastAsia="Times New Roman" w:hAnsi="Times New Roman" w:cs="Times New Roman"/>
      <w:sz w:val="24"/>
      <w:szCs w:val="24"/>
      <w:lang w:eastAsia="ru-RU"/>
    </w:rPr>
  </w:style>
  <w:style w:type="paragraph" w:styleId="a3">
    <w:name w:val="List"/>
    <w:basedOn w:val="a6"/>
    <w:link w:val="afff7"/>
    <w:rsid w:val="00574465"/>
    <w:pPr>
      <w:widowControl/>
      <w:numPr>
        <w:numId w:val="12"/>
      </w:numPr>
      <w:snapToGrid/>
      <w:spacing w:after="60"/>
      <w:ind w:left="0" w:firstLine="709"/>
    </w:pPr>
    <w:rPr>
      <w:snapToGrid w:val="0"/>
      <w:sz w:val="24"/>
      <w:szCs w:val="24"/>
      <w:lang w:val="x-none" w:eastAsia="x-none"/>
    </w:rPr>
  </w:style>
  <w:style w:type="character" w:customStyle="1" w:styleId="afff7">
    <w:name w:val="Список Знак"/>
    <w:link w:val="a3"/>
    <w:rsid w:val="00574465"/>
    <w:rPr>
      <w:rFonts w:ascii="Times New Roman" w:eastAsia="Times New Roman" w:hAnsi="Times New Roman" w:cs="Times New Roman"/>
      <w:snapToGrid w:val="0"/>
      <w:sz w:val="24"/>
      <w:szCs w:val="24"/>
      <w:lang w:val="x-none" w:eastAsia="x-none"/>
    </w:rPr>
  </w:style>
  <w:style w:type="paragraph" w:customStyle="1" w:styleId="13">
    <w:name w:val="Список 1)"/>
    <w:basedOn w:val="a6"/>
    <w:rsid w:val="00574465"/>
    <w:pPr>
      <w:widowControl/>
      <w:numPr>
        <w:numId w:val="13"/>
      </w:numPr>
      <w:snapToGrid/>
      <w:spacing w:after="60"/>
      <w:ind w:firstLine="0"/>
    </w:pPr>
    <w:rPr>
      <w:sz w:val="24"/>
      <w:szCs w:val="24"/>
    </w:rPr>
  </w:style>
  <w:style w:type="paragraph" w:styleId="afff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1"/>
    <w:basedOn w:val="a6"/>
    <w:next w:val="a6"/>
    <w:link w:val="2e"/>
    <w:qFormat/>
    <w:rsid w:val="00EF3AE1"/>
    <w:pPr>
      <w:widowControl/>
      <w:snapToGrid/>
      <w:spacing w:before="120" w:after="120"/>
      <w:jc w:val="center"/>
    </w:pPr>
    <w:rPr>
      <w:b/>
      <w:bCs/>
      <w:sz w:val="24"/>
      <w:szCs w:val="24"/>
      <w:lang w:val="x-none" w:eastAsia="x-none"/>
    </w:rPr>
  </w:style>
  <w:style w:type="paragraph" w:customStyle="1" w:styleId="afff9">
    <w:name w:val="Табличный_центр"/>
    <w:basedOn w:val="a6"/>
    <w:rsid w:val="00EF3AE1"/>
    <w:pPr>
      <w:widowControl/>
      <w:snapToGrid/>
      <w:jc w:val="center"/>
    </w:pPr>
    <w:rPr>
      <w:sz w:val="22"/>
      <w:szCs w:val="22"/>
    </w:rPr>
  </w:style>
  <w:style w:type="character" w:customStyle="1" w:styleId="2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8"/>
    <w:locked/>
    <w:rsid w:val="00EF3AE1"/>
    <w:rPr>
      <w:rFonts w:ascii="Times New Roman" w:eastAsia="Times New Roman" w:hAnsi="Times New Roman" w:cs="Times New Roman"/>
      <w:b/>
      <w:bCs/>
      <w:sz w:val="24"/>
      <w:szCs w:val="24"/>
      <w:lang w:val="x-none" w:eastAsia="x-none"/>
    </w:rPr>
  </w:style>
  <w:style w:type="paragraph" w:customStyle="1" w:styleId="afffa">
    <w:name w:val="Табличный_слева"/>
    <w:basedOn w:val="a6"/>
    <w:rsid w:val="007E68E6"/>
    <w:pPr>
      <w:widowControl/>
      <w:snapToGrid/>
      <w:jc w:val="left"/>
    </w:pPr>
    <w:rPr>
      <w:sz w:val="22"/>
      <w:szCs w:val="22"/>
    </w:rPr>
  </w:style>
  <w:style w:type="paragraph" w:customStyle="1" w:styleId="100">
    <w:name w:val="Табличный_центр_10"/>
    <w:basedOn w:val="a6"/>
    <w:qFormat/>
    <w:rsid w:val="007E68E6"/>
    <w:pPr>
      <w:widowControl/>
      <w:snapToGrid/>
      <w:jc w:val="center"/>
    </w:pPr>
    <w:rPr>
      <w:szCs w:val="24"/>
    </w:rPr>
  </w:style>
  <w:style w:type="paragraph" w:customStyle="1" w:styleId="S1">
    <w:name w:val="S_Заголовок 1"/>
    <w:basedOn w:val="a6"/>
    <w:qFormat/>
    <w:rsid w:val="007E68E6"/>
    <w:pPr>
      <w:widowControl/>
      <w:numPr>
        <w:numId w:val="15"/>
      </w:numPr>
      <w:snapToGrid/>
      <w:jc w:val="center"/>
    </w:pPr>
    <w:rPr>
      <w:b/>
      <w:caps/>
      <w:sz w:val="24"/>
      <w:szCs w:val="24"/>
    </w:rPr>
  </w:style>
  <w:style w:type="paragraph" w:customStyle="1" w:styleId="S2">
    <w:name w:val="S_Заголовок 2"/>
    <w:basedOn w:val="20"/>
    <w:rsid w:val="007E68E6"/>
    <w:pPr>
      <w:keepNext w:val="0"/>
      <w:keepLines w:val="0"/>
      <w:numPr>
        <w:numId w:val="15"/>
      </w:numPr>
      <w:suppressAutoHyphens w:val="0"/>
      <w:spacing w:before="0" w:line="360" w:lineRule="auto"/>
      <w:ind w:right="0"/>
      <w:jc w:val="both"/>
    </w:pPr>
    <w:rPr>
      <w:rFonts w:eastAsia="Times New Roman"/>
      <w:bCs w:val="0"/>
      <w:sz w:val="24"/>
      <w:szCs w:val="24"/>
      <w:lang w:val="x-none" w:eastAsia="x-none"/>
    </w:rPr>
  </w:style>
  <w:style w:type="paragraph" w:customStyle="1" w:styleId="S3">
    <w:name w:val="S_Заголовок 3"/>
    <w:basedOn w:val="3"/>
    <w:rsid w:val="007E68E6"/>
    <w:pPr>
      <w:keepNext w:val="0"/>
      <w:keepLines w:val="0"/>
      <w:numPr>
        <w:numId w:val="15"/>
      </w:numPr>
      <w:tabs>
        <w:tab w:val="clear" w:pos="1814"/>
      </w:tabs>
      <w:suppressAutoHyphens w:val="0"/>
      <w:spacing w:before="0" w:line="360" w:lineRule="auto"/>
    </w:pPr>
    <w:rPr>
      <w:rFonts w:eastAsia="Times New Roman"/>
      <w:b w:val="0"/>
      <w:bCs w:val="0"/>
      <w:sz w:val="24"/>
      <w:szCs w:val="24"/>
      <w:u w:val="single"/>
      <w:lang w:val="x-none" w:eastAsia="x-none"/>
    </w:rPr>
  </w:style>
  <w:style w:type="paragraph" w:customStyle="1" w:styleId="S4">
    <w:name w:val="S_Заголовок 4"/>
    <w:basedOn w:val="4"/>
    <w:rsid w:val="007E68E6"/>
    <w:pPr>
      <w:numPr>
        <w:numId w:val="15"/>
      </w:numPr>
      <w:tabs>
        <w:tab w:val="clear" w:pos="1985"/>
      </w:tabs>
      <w:spacing w:before="0" w:line="240" w:lineRule="auto"/>
    </w:pPr>
    <w:rPr>
      <w:rFonts w:eastAsia="Times New Roman"/>
      <w:i/>
      <w:sz w:val="24"/>
      <w:szCs w:val="24"/>
      <w:lang w:val="x-none" w:eastAsia="x-none"/>
    </w:rPr>
  </w:style>
  <w:style w:type="numbering" w:customStyle="1" w:styleId="1ai11">
    <w:name w:val="1 / a / i11"/>
    <w:basedOn w:val="aa"/>
    <w:next w:val="1ai"/>
    <w:rsid w:val="007E68E6"/>
  </w:style>
  <w:style w:type="numbering" w:styleId="1ai">
    <w:name w:val="Outline List 1"/>
    <w:basedOn w:val="aa"/>
    <w:unhideWhenUsed/>
    <w:rsid w:val="007E68E6"/>
    <w:pPr>
      <w:numPr>
        <w:numId w:val="14"/>
      </w:numPr>
    </w:pPr>
  </w:style>
  <w:style w:type="paragraph" w:styleId="afffb">
    <w:name w:val="toa heading"/>
    <w:basedOn w:val="a6"/>
    <w:next w:val="a6"/>
    <w:semiHidden/>
    <w:rsid w:val="00A458A0"/>
    <w:pPr>
      <w:widowControl/>
      <w:snapToGrid/>
      <w:spacing w:before="40" w:after="20"/>
      <w:jc w:val="center"/>
    </w:pPr>
    <w:rPr>
      <w:b/>
      <w:sz w:val="22"/>
    </w:rPr>
  </w:style>
  <w:style w:type="character" w:customStyle="1" w:styleId="60">
    <w:name w:val="Заголовок 6 Знак"/>
    <w:basedOn w:val="a8"/>
    <w:link w:val="6"/>
    <w:rsid w:val="00D97648"/>
    <w:rPr>
      <w:rFonts w:ascii="Times New Roman" w:eastAsia="Times New Roman" w:hAnsi="Times New Roman" w:cs="Times New Roman"/>
      <w:b/>
      <w:bCs/>
      <w:lang w:val="x-none" w:eastAsia="x-none"/>
    </w:rPr>
  </w:style>
  <w:style w:type="character" w:customStyle="1" w:styleId="70">
    <w:name w:val="Заголовок 7 Знак"/>
    <w:aliases w:val="Заголовок x.x Знак1"/>
    <w:basedOn w:val="a8"/>
    <w:link w:val="7"/>
    <w:rsid w:val="00D97648"/>
    <w:rPr>
      <w:rFonts w:ascii="Times New Roman" w:eastAsia="Times New Roman" w:hAnsi="Times New Roman" w:cs="Times New Roman"/>
      <w:sz w:val="24"/>
      <w:szCs w:val="24"/>
      <w:lang w:val="x-none" w:eastAsia="x-none"/>
    </w:rPr>
  </w:style>
  <w:style w:type="character" w:customStyle="1" w:styleId="80">
    <w:name w:val="Заголовок 8 Знак"/>
    <w:basedOn w:val="a8"/>
    <w:link w:val="8"/>
    <w:rsid w:val="00D97648"/>
    <w:rPr>
      <w:rFonts w:ascii="Times New Roman" w:eastAsia="Times New Roman" w:hAnsi="Times New Roman" w:cs="Times New Roman"/>
      <w:i/>
      <w:iCs/>
      <w:sz w:val="24"/>
      <w:szCs w:val="24"/>
      <w:lang w:val="x-none" w:eastAsia="x-none"/>
    </w:rPr>
  </w:style>
  <w:style w:type="character" w:customStyle="1" w:styleId="90">
    <w:name w:val="Заголовок 9 Знак"/>
    <w:basedOn w:val="a8"/>
    <w:link w:val="9"/>
    <w:rsid w:val="00D97648"/>
    <w:rPr>
      <w:rFonts w:ascii="Arial" w:eastAsia="Times New Roman" w:hAnsi="Arial" w:cs="Times New Roman"/>
      <w:lang w:val="x-none" w:eastAsia="x-none"/>
    </w:rPr>
  </w:style>
  <w:style w:type="character" w:styleId="afffc">
    <w:name w:val="FollowedHyperlink"/>
    <w:uiPriority w:val="99"/>
    <w:unhideWhenUsed/>
    <w:rsid w:val="003B48AB"/>
    <w:rPr>
      <w:color w:val="800080"/>
      <w:u w:val="single"/>
    </w:rPr>
  </w:style>
  <w:style w:type="character" w:styleId="HTML">
    <w:name w:val="HTML Acronym"/>
    <w:unhideWhenUsed/>
    <w:rsid w:val="003B48AB"/>
    <w:rPr>
      <w:lang w:val="ru-RU"/>
    </w:rPr>
  </w:style>
  <w:style w:type="paragraph" w:styleId="HTML0">
    <w:name w:val="HTML Address"/>
    <w:basedOn w:val="a6"/>
    <w:link w:val="HTML1"/>
    <w:unhideWhenUsed/>
    <w:rsid w:val="003B48AB"/>
    <w:pPr>
      <w:widowControl/>
      <w:tabs>
        <w:tab w:val="left" w:pos="708"/>
      </w:tabs>
      <w:snapToGrid/>
      <w:spacing w:line="360" w:lineRule="auto"/>
      <w:ind w:left="1080" w:firstLine="709"/>
    </w:pPr>
    <w:rPr>
      <w:rFonts w:ascii="Arial" w:hAnsi="Arial"/>
      <w:i/>
      <w:iCs/>
      <w:spacing w:val="-5"/>
      <w:lang w:val="x-none" w:eastAsia="en-US"/>
    </w:rPr>
  </w:style>
  <w:style w:type="character" w:customStyle="1" w:styleId="HTML1">
    <w:name w:val="Адрес HTML Знак"/>
    <w:basedOn w:val="a8"/>
    <w:link w:val="HTML0"/>
    <w:rsid w:val="003B48AB"/>
    <w:rPr>
      <w:rFonts w:ascii="Arial" w:eastAsia="Times New Roman" w:hAnsi="Arial" w:cs="Times New Roman"/>
      <w:i/>
      <w:iCs/>
      <w:spacing w:val="-5"/>
      <w:sz w:val="20"/>
      <w:szCs w:val="20"/>
      <w:lang w:val="x-none"/>
    </w:rPr>
  </w:style>
  <w:style w:type="character" w:styleId="HTML2">
    <w:name w:val="HTML Cite"/>
    <w:unhideWhenUsed/>
    <w:rsid w:val="003B48AB"/>
    <w:rPr>
      <w:i/>
      <w:iCs/>
      <w:lang w:val="ru-RU"/>
    </w:rPr>
  </w:style>
  <w:style w:type="character" w:styleId="HTML3">
    <w:name w:val="HTML Code"/>
    <w:unhideWhenUsed/>
    <w:rsid w:val="003B48AB"/>
    <w:rPr>
      <w:rFonts w:ascii="Courier New" w:eastAsia="Times New Roman" w:hAnsi="Courier New" w:cs="Courier New" w:hint="default"/>
      <w:sz w:val="20"/>
      <w:szCs w:val="20"/>
      <w:lang w:val="ru-RU"/>
    </w:rPr>
  </w:style>
  <w:style w:type="character" w:styleId="HTML4">
    <w:name w:val="HTML Definition"/>
    <w:unhideWhenUsed/>
    <w:rsid w:val="003B48AB"/>
    <w:rPr>
      <w:i/>
      <w:iCs/>
      <w:lang w:val="ru-RU"/>
    </w:rPr>
  </w:style>
  <w:style w:type="character" w:customStyle="1" w:styleId="110">
    <w:name w:val="Заголовок 1 Знак1"/>
    <w:aliases w:val="Заголовок 1 Знак Знак Знак2,Заголовок 1 Знак Знак Знак Знак1"/>
    <w:rsid w:val="003B48AB"/>
    <w:rPr>
      <w:rFonts w:ascii="Cambria" w:eastAsia="Times New Roman" w:hAnsi="Cambria" w:cs="Times New Roman" w:hint="default"/>
      <w:b/>
      <w:bCs/>
      <w:color w:val="365F91"/>
      <w:sz w:val="28"/>
      <w:szCs w:val="28"/>
    </w:rPr>
  </w:style>
  <w:style w:type="character" w:styleId="HTML5">
    <w:name w:val="HTML Keyboard"/>
    <w:unhideWhenUsed/>
    <w:rsid w:val="003B48AB"/>
    <w:rPr>
      <w:rFonts w:ascii="Courier New" w:eastAsia="Times New Roman" w:hAnsi="Courier New" w:cs="Courier New" w:hint="default"/>
      <w:sz w:val="20"/>
      <w:szCs w:val="20"/>
      <w:lang w:val="ru-RU"/>
    </w:rPr>
  </w:style>
  <w:style w:type="paragraph" w:styleId="HTML6">
    <w:name w:val="HTML Preformatted"/>
    <w:basedOn w:val="a6"/>
    <w:link w:val="HTML7"/>
    <w:uiPriority w:val="99"/>
    <w:unhideWhenUsed/>
    <w:rsid w:val="003B4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360" w:lineRule="auto"/>
      <w:ind w:left="1080" w:firstLine="709"/>
    </w:pPr>
    <w:rPr>
      <w:rFonts w:ascii="Courier New" w:hAnsi="Courier New"/>
      <w:spacing w:val="-5"/>
      <w:lang w:val="x-none" w:eastAsia="en-US"/>
    </w:rPr>
  </w:style>
  <w:style w:type="character" w:customStyle="1" w:styleId="HTML7">
    <w:name w:val="Стандартный HTML Знак"/>
    <w:basedOn w:val="a8"/>
    <w:link w:val="HTML6"/>
    <w:uiPriority w:val="99"/>
    <w:rsid w:val="003B48AB"/>
    <w:rPr>
      <w:rFonts w:ascii="Courier New" w:eastAsia="Times New Roman" w:hAnsi="Courier New" w:cs="Times New Roman"/>
      <w:spacing w:val="-5"/>
      <w:sz w:val="20"/>
      <w:szCs w:val="20"/>
      <w:lang w:val="x-none"/>
    </w:rPr>
  </w:style>
  <w:style w:type="character" w:styleId="HTML8">
    <w:name w:val="HTML Sample"/>
    <w:unhideWhenUsed/>
    <w:rsid w:val="003B48AB"/>
    <w:rPr>
      <w:rFonts w:ascii="Courier New" w:eastAsia="Times New Roman" w:hAnsi="Courier New" w:cs="Courier New" w:hint="default"/>
      <w:lang w:val="ru-RU"/>
    </w:rPr>
  </w:style>
  <w:style w:type="character" w:styleId="HTML9">
    <w:name w:val="HTML Typewriter"/>
    <w:unhideWhenUsed/>
    <w:rsid w:val="003B48AB"/>
    <w:rPr>
      <w:rFonts w:ascii="Courier New" w:eastAsia="Times New Roman" w:hAnsi="Courier New" w:cs="Courier New" w:hint="default"/>
      <w:sz w:val="20"/>
      <w:szCs w:val="20"/>
      <w:lang w:val="ru-RU"/>
    </w:rPr>
  </w:style>
  <w:style w:type="character" w:styleId="HTMLa">
    <w:name w:val="HTML Variable"/>
    <w:unhideWhenUsed/>
    <w:rsid w:val="003B48AB"/>
    <w:rPr>
      <w:i/>
      <w:iCs/>
      <w:lang w:val="ru-RU"/>
    </w:rPr>
  </w:style>
  <w:style w:type="character" w:customStyle="1" w:styleId="71">
    <w:name w:val="Заголовок 7 Знак1"/>
    <w:aliases w:val="Заголовок x.x Знак"/>
    <w:semiHidden/>
    <w:rsid w:val="003B48AB"/>
    <w:rPr>
      <w:rFonts w:ascii="Cambria" w:eastAsia="Times New Roman" w:hAnsi="Cambria" w:cs="Times New Roman" w:hint="default"/>
      <w:i/>
      <w:iCs/>
      <w:color w:val="404040"/>
      <w:sz w:val="24"/>
      <w:szCs w:val="24"/>
    </w:rPr>
  </w:style>
  <w:style w:type="paragraph" w:styleId="17">
    <w:name w:val="toc 1"/>
    <w:basedOn w:val="a6"/>
    <w:next w:val="a6"/>
    <w:autoRedefine/>
    <w:uiPriority w:val="39"/>
    <w:unhideWhenUsed/>
    <w:rsid w:val="003B48AB"/>
    <w:pPr>
      <w:widowControl/>
      <w:tabs>
        <w:tab w:val="left" w:pos="708"/>
      </w:tabs>
      <w:snapToGrid/>
      <w:spacing w:before="120" w:after="120"/>
      <w:jc w:val="left"/>
    </w:pPr>
    <w:rPr>
      <w:b/>
      <w:bCs/>
      <w:caps/>
    </w:rPr>
  </w:style>
  <w:style w:type="paragraph" w:styleId="2f">
    <w:name w:val="toc 2"/>
    <w:basedOn w:val="a6"/>
    <w:next w:val="a6"/>
    <w:autoRedefine/>
    <w:uiPriority w:val="39"/>
    <w:unhideWhenUsed/>
    <w:rsid w:val="003B48AB"/>
    <w:pPr>
      <w:widowControl/>
      <w:tabs>
        <w:tab w:val="left" w:pos="708"/>
      </w:tabs>
      <w:snapToGrid/>
      <w:ind w:left="240"/>
      <w:jc w:val="left"/>
    </w:pPr>
    <w:rPr>
      <w:smallCaps/>
    </w:rPr>
  </w:style>
  <w:style w:type="paragraph" w:styleId="34">
    <w:name w:val="toc 3"/>
    <w:basedOn w:val="a6"/>
    <w:next w:val="a6"/>
    <w:autoRedefine/>
    <w:uiPriority w:val="39"/>
    <w:unhideWhenUsed/>
    <w:rsid w:val="003B48AB"/>
    <w:pPr>
      <w:widowControl/>
      <w:tabs>
        <w:tab w:val="left" w:pos="708"/>
      </w:tabs>
      <w:snapToGrid/>
      <w:ind w:left="480"/>
      <w:jc w:val="left"/>
    </w:pPr>
    <w:rPr>
      <w:i/>
      <w:iCs/>
    </w:rPr>
  </w:style>
  <w:style w:type="paragraph" w:styleId="41">
    <w:name w:val="toc 4"/>
    <w:basedOn w:val="a6"/>
    <w:next w:val="a6"/>
    <w:autoRedefine/>
    <w:uiPriority w:val="39"/>
    <w:unhideWhenUsed/>
    <w:rsid w:val="003B48AB"/>
    <w:pPr>
      <w:widowControl/>
      <w:tabs>
        <w:tab w:val="left" w:pos="708"/>
      </w:tabs>
      <w:snapToGrid/>
      <w:ind w:left="720"/>
      <w:jc w:val="left"/>
    </w:pPr>
    <w:rPr>
      <w:sz w:val="18"/>
      <w:szCs w:val="18"/>
    </w:rPr>
  </w:style>
  <w:style w:type="paragraph" w:styleId="52">
    <w:name w:val="toc 5"/>
    <w:basedOn w:val="a6"/>
    <w:next w:val="a6"/>
    <w:autoRedefine/>
    <w:uiPriority w:val="39"/>
    <w:unhideWhenUsed/>
    <w:rsid w:val="003B48AB"/>
    <w:pPr>
      <w:widowControl/>
      <w:tabs>
        <w:tab w:val="left" w:pos="708"/>
      </w:tabs>
      <w:snapToGrid/>
      <w:ind w:left="960"/>
      <w:jc w:val="left"/>
    </w:pPr>
    <w:rPr>
      <w:sz w:val="18"/>
      <w:szCs w:val="18"/>
    </w:rPr>
  </w:style>
  <w:style w:type="paragraph" w:styleId="61">
    <w:name w:val="toc 6"/>
    <w:basedOn w:val="a6"/>
    <w:next w:val="a6"/>
    <w:autoRedefine/>
    <w:uiPriority w:val="39"/>
    <w:unhideWhenUsed/>
    <w:rsid w:val="003B48AB"/>
    <w:pPr>
      <w:widowControl/>
      <w:tabs>
        <w:tab w:val="left" w:pos="708"/>
      </w:tabs>
      <w:snapToGrid/>
      <w:ind w:left="1200"/>
      <w:jc w:val="left"/>
    </w:pPr>
    <w:rPr>
      <w:sz w:val="18"/>
      <w:szCs w:val="18"/>
    </w:rPr>
  </w:style>
  <w:style w:type="paragraph" w:styleId="72">
    <w:name w:val="toc 7"/>
    <w:basedOn w:val="a6"/>
    <w:next w:val="a6"/>
    <w:autoRedefine/>
    <w:uiPriority w:val="39"/>
    <w:unhideWhenUsed/>
    <w:rsid w:val="003B48AB"/>
    <w:pPr>
      <w:widowControl/>
      <w:tabs>
        <w:tab w:val="left" w:pos="708"/>
      </w:tabs>
      <w:snapToGrid/>
      <w:ind w:left="1440"/>
      <w:jc w:val="left"/>
    </w:pPr>
    <w:rPr>
      <w:sz w:val="18"/>
      <w:szCs w:val="18"/>
    </w:rPr>
  </w:style>
  <w:style w:type="paragraph" w:styleId="81">
    <w:name w:val="toc 8"/>
    <w:basedOn w:val="a6"/>
    <w:next w:val="a6"/>
    <w:autoRedefine/>
    <w:uiPriority w:val="39"/>
    <w:unhideWhenUsed/>
    <w:rsid w:val="003B48AB"/>
    <w:pPr>
      <w:widowControl/>
      <w:tabs>
        <w:tab w:val="left" w:pos="708"/>
      </w:tabs>
      <w:snapToGrid/>
      <w:ind w:left="1680"/>
      <w:jc w:val="left"/>
    </w:pPr>
    <w:rPr>
      <w:sz w:val="18"/>
      <w:szCs w:val="18"/>
    </w:rPr>
  </w:style>
  <w:style w:type="paragraph" w:styleId="91">
    <w:name w:val="toc 9"/>
    <w:basedOn w:val="a6"/>
    <w:next w:val="a6"/>
    <w:autoRedefine/>
    <w:uiPriority w:val="39"/>
    <w:unhideWhenUsed/>
    <w:rsid w:val="003B48AB"/>
    <w:pPr>
      <w:widowControl/>
      <w:tabs>
        <w:tab w:val="left" w:pos="708"/>
      </w:tabs>
      <w:snapToGrid/>
      <w:ind w:left="1920"/>
      <w:jc w:val="left"/>
    </w:pPr>
    <w:rPr>
      <w:sz w:val="18"/>
      <w:szCs w:val="18"/>
    </w:rPr>
  </w:style>
  <w:style w:type="paragraph" w:styleId="afffd">
    <w:name w:val="Normal Indent"/>
    <w:basedOn w:val="a6"/>
    <w:unhideWhenUsed/>
    <w:rsid w:val="003B48AB"/>
    <w:pPr>
      <w:widowControl/>
      <w:tabs>
        <w:tab w:val="left" w:pos="708"/>
      </w:tabs>
      <w:snapToGrid/>
      <w:spacing w:line="360" w:lineRule="auto"/>
      <w:ind w:left="1440" w:firstLine="709"/>
    </w:pPr>
    <w:rPr>
      <w:rFonts w:ascii="Arial" w:hAnsi="Arial" w:cs="Arial"/>
      <w:spacing w:val="-5"/>
      <w:lang w:eastAsia="en-US"/>
    </w:rPr>
  </w:style>
  <w:style w:type="character" w:customStyle="1" w:styleId="18">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rsid w:val="003B48AB"/>
    <w:rPr>
      <w:rFonts w:ascii="Times New Roman" w:eastAsia="Times New Roman" w:hAnsi="Times New Roman" w:cs="Times New Roman"/>
      <w:sz w:val="20"/>
      <w:szCs w:val="20"/>
      <w:lang w:eastAsia="ru-RU"/>
    </w:rPr>
  </w:style>
  <w:style w:type="paragraph" w:styleId="afffe">
    <w:name w:val="annotation text"/>
    <w:basedOn w:val="a6"/>
    <w:link w:val="affff"/>
    <w:unhideWhenUsed/>
    <w:rsid w:val="003B48AB"/>
    <w:pPr>
      <w:widowControl/>
      <w:tabs>
        <w:tab w:val="left" w:pos="708"/>
      </w:tabs>
      <w:snapToGrid/>
      <w:jc w:val="left"/>
    </w:pPr>
  </w:style>
  <w:style w:type="character" w:customStyle="1" w:styleId="affff">
    <w:name w:val="Текст примечания Знак"/>
    <w:basedOn w:val="a8"/>
    <w:link w:val="afffe"/>
    <w:rsid w:val="003B48AB"/>
    <w:rPr>
      <w:rFonts w:ascii="Times New Roman" w:eastAsia="Times New Roman" w:hAnsi="Times New Roman" w:cs="Times New Roman"/>
      <w:sz w:val="20"/>
      <w:szCs w:val="20"/>
      <w:lang w:eastAsia="ru-RU"/>
    </w:rPr>
  </w:style>
  <w:style w:type="character" w:customStyle="1" w:styleId="19">
    <w:name w:val="Верхний колонтитул Знак1"/>
    <w:aliases w:val="Знак4 Знак1"/>
    <w:basedOn w:val="a8"/>
    <w:semiHidden/>
    <w:rsid w:val="003B48AB"/>
    <w:rPr>
      <w:rFonts w:ascii="Times New Roman" w:eastAsia="Times New Roman" w:hAnsi="Times New Roman" w:cs="Times New Roman"/>
      <w:sz w:val="24"/>
      <w:szCs w:val="24"/>
      <w:lang w:eastAsia="ru-RU"/>
    </w:rPr>
  </w:style>
  <w:style w:type="character" w:customStyle="1" w:styleId="1a">
    <w:name w:val="Нижний колонтитул Знак1"/>
    <w:aliases w:val="Знак Знак2,Знак6 Знак1"/>
    <w:basedOn w:val="a8"/>
    <w:semiHidden/>
    <w:rsid w:val="003B48AB"/>
    <w:rPr>
      <w:rFonts w:ascii="Times New Roman" w:eastAsia="Times New Roman" w:hAnsi="Times New Roman" w:cs="Times New Roman"/>
      <w:sz w:val="24"/>
      <w:szCs w:val="24"/>
      <w:lang w:eastAsia="ru-RU"/>
    </w:rPr>
  </w:style>
  <w:style w:type="paragraph" w:styleId="affff0">
    <w:name w:val="envelope address"/>
    <w:basedOn w:val="a6"/>
    <w:unhideWhenUsed/>
    <w:rsid w:val="003B48AB"/>
    <w:pPr>
      <w:framePr w:w="7920" w:h="1980" w:hSpace="180" w:wrap="auto" w:hAnchor="page" w:xAlign="center" w:yAlign="bottom"/>
      <w:widowControl/>
      <w:tabs>
        <w:tab w:val="left" w:pos="708"/>
      </w:tabs>
      <w:snapToGrid/>
      <w:spacing w:line="360" w:lineRule="auto"/>
      <w:ind w:left="2880" w:firstLine="709"/>
    </w:pPr>
    <w:rPr>
      <w:rFonts w:ascii="Arial" w:hAnsi="Arial" w:cs="Arial"/>
      <w:spacing w:val="-5"/>
      <w:sz w:val="28"/>
      <w:szCs w:val="28"/>
      <w:lang w:eastAsia="en-US"/>
    </w:rPr>
  </w:style>
  <w:style w:type="paragraph" w:styleId="2f0">
    <w:name w:val="envelope return"/>
    <w:basedOn w:val="a6"/>
    <w:unhideWhenUsed/>
    <w:rsid w:val="003B48AB"/>
    <w:pPr>
      <w:widowControl/>
      <w:tabs>
        <w:tab w:val="left" w:pos="708"/>
      </w:tabs>
      <w:snapToGrid/>
      <w:spacing w:line="360" w:lineRule="auto"/>
      <w:ind w:left="1080" w:firstLine="709"/>
    </w:pPr>
    <w:rPr>
      <w:rFonts w:ascii="Arial" w:hAnsi="Arial" w:cs="Arial"/>
      <w:spacing w:val="-5"/>
      <w:lang w:eastAsia="en-US"/>
    </w:rPr>
  </w:style>
  <w:style w:type="paragraph" w:styleId="affff1">
    <w:name w:val="endnote text"/>
    <w:basedOn w:val="a6"/>
    <w:link w:val="affff2"/>
    <w:unhideWhenUsed/>
    <w:rsid w:val="003B48AB"/>
    <w:pPr>
      <w:widowControl/>
      <w:tabs>
        <w:tab w:val="left" w:pos="708"/>
      </w:tabs>
      <w:snapToGrid/>
      <w:spacing w:line="360" w:lineRule="auto"/>
      <w:ind w:firstLine="680"/>
    </w:pPr>
  </w:style>
  <w:style w:type="character" w:customStyle="1" w:styleId="affff2">
    <w:name w:val="Текст концевой сноски Знак"/>
    <w:basedOn w:val="a8"/>
    <w:link w:val="affff1"/>
    <w:rsid w:val="003B48AB"/>
    <w:rPr>
      <w:rFonts w:ascii="Times New Roman" w:eastAsia="Times New Roman" w:hAnsi="Times New Roman" w:cs="Times New Roman"/>
      <w:sz w:val="20"/>
      <w:szCs w:val="20"/>
      <w:lang w:eastAsia="ru-RU"/>
    </w:rPr>
  </w:style>
  <w:style w:type="paragraph" w:styleId="affff3">
    <w:name w:val="List Bullet"/>
    <w:basedOn w:val="a6"/>
    <w:uiPriority w:val="99"/>
    <w:unhideWhenUsed/>
    <w:rsid w:val="003B48AB"/>
    <w:pPr>
      <w:widowControl/>
      <w:tabs>
        <w:tab w:val="left" w:pos="708"/>
      </w:tabs>
      <w:snapToGrid/>
      <w:spacing w:line="360" w:lineRule="auto"/>
      <w:ind w:left="1571" w:hanging="360"/>
      <w:contextualSpacing/>
    </w:pPr>
    <w:rPr>
      <w:sz w:val="24"/>
      <w:szCs w:val="24"/>
    </w:rPr>
  </w:style>
  <w:style w:type="paragraph" w:styleId="affff4">
    <w:name w:val="List Number"/>
    <w:basedOn w:val="a6"/>
    <w:unhideWhenUsed/>
    <w:rsid w:val="003B48AB"/>
    <w:pPr>
      <w:widowControl/>
      <w:tabs>
        <w:tab w:val="left" w:pos="708"/>
      </w:tabs>
      <w:snapToGrid/>
      <w:spacing w:before="100" w:beforeAutospacing="1" w:after="100" w:afterAutospacing="1" w:line="360" w:lineRule="auto"/>
      <w:ind w:firstLine="709"/>
    </w:pPr>
    <w:rPr>
      <w:sz w:val="28"/>
      <w:szCs w:val="28"/>
    </w:rPr>
  </w:style>
  <w:style w:type="paragraph" w:styleId="2f1">
    <w:name w:val="List 2"/>
    <w:basedOn w:val="a3"/>
    <w:unhideWhenUsed/>
    <w:rsid w:val="003B48AB"/>
    <w:pPr>
      <w:numPr>
        <w:numId w:val="0"/>
      </w:numPr>
      <w:tabs>
        <w:tab w:val="left" w:pos="992"/>
      </w:tabs>
      <w:spacing w:after="240" w:line="240" w:lineRule="atLeast"/>
      <w:ind w:left="1800" w:hanging="360"/>
    </w:pPr>
    <w:rPr>
      <w:rFonts w:ascii="Arial" w:eastAsiaTheme="minorHAnsi" w:hAnsi="Arial" w:cs="Arial"/>
      <w:snapToGrid/>
      <w:spacing w:val="-5"/>
      <w:sz w:val="20"/>
      <w:szCs w:val="20"/>
      <w:lang w:eastAsia="en-US"/>
    </w:rPr>
  </w:style>
  <w:style w:type="paragraph" w:styleId="35">
    <w:name w:val="List 3"/>
    <w:basedOn w:val="a3"/>
    <w:unhideWhenUsed/>
    <w:rsid w:val="003B48AB"/>
    <w:pPr>
      <w:numPr>
        <w:numId w:val="0"/>
      </w:numPr>
      <w:tabs>
        <w:tab w:val="left" w:pos="992"/>
      </w:tabs>
      <w:spacing w:after="240" w:line="240" w:lineRule="atLeast"/>
      <w:ind w:left="2160" w:hanging="360"/>
    </w:pPr>
    <w:rPr>
      <w:rFonts w:ascii="Arial" w:eastAsiaTheme="minorHAnsi" w:hAnsi="Arial" w:cs="Arial"/>
      <w:snapToGrid/>
      <w:spacing w:val="-5"/>
      <w:sz w:val="20"/>
      <w:szCs w:val="20"/>
      <w:lang w:eastAsia="en-US"/>
    </w:rPr>
  </w:style>
  <w:style w:type="paragraph" w:styleId="42">
    <w:name w:val="List 4"/>
    <w:basedOn w:val="a3"/>
    <w:unhideWhenUsed/>
    <w:rsid w:val="003B48AB"/>
    <w:pPr>
      <w:numPr>
        <w:numId w:val="0"/>
      </w:numPr>
      <w:tabs>
        <w:tab w:val="left" w:pos="992"/>
      </w:tabs>
      <w:spacing w:after="240" w:line="240" w:lineRule="atLeast"/>
      <w:ind w:left="2520" w:hanging="360"/>
    </w:pPr>
    <w:rPr>
      <w:rFonts w:ascii="Arial" w:eastAsiaTheme="minorHAnsi" w:hAnsi="Arial" w:cs="Arial"/>
      <w:snapToGrid/>
      <w:spacing w:val="-5"/>
      <w:sz w:val="20"/>
      <w:szCs w:val="20"/>
      <w:lang w:eastAsia="en-US"/>
    </w:rPr>
  </w:style>
  <w:style w:type="paragraph" w:styleId="53">
    <w:name w:val="List 5"/>
    <w:basedOn w:val="a3"/>
    <w:unhideWhenUsed/>
    <w:rsid w:val="003B48AB"/>
    <w:pPr>
      <w:numPr>
        <w:numId w:val="0"/>
      </w:numPr>
      <w:tabs>
        <w:tab w:val="left" w:pos="992"/>
      </w:tabs>
      <w:spacing w:after="240" w:line="240" w:lineRule="atLeast"/>
      <w:ind w:left="2880" w:hanging="360"/>
    </w:pPr>
    <w:rPr>
      <w:rFonts w:ascii="Arial" w:eastAsiaTheme="minorHAnsi" w:hAnsi="Arial" w:cs="Arial"/>
      <w:snapToGrid/>
      <w:spacing w:val="-5"/>
      <w:sz w:val="20"/>
      <w:szCs w:val="20"/>
      <w:lang w:eastAsia="en-US"/>
    </w:rPr>
  </w:style>
  <w:style w:type="paragraph" w:styleId="2f2">
    <w:name w:val="List Bullet 2"/>
    <w:basedOn w:val="affff3"/>
    <w:autoRedefine/>
    <w:unhideWhenUsed/>
    <w:rsid w:val="003B48AB"/>
    <w:pPr>
      <w:tabs>
        <w:tab w:val="clear" w:pos="708"/>
        <w:tab w:val="num" w:pos="360"/>
      </w:tabs>
      <w:spacing w:after="240" w:line="240" w:lineRule="atLeast"/>
      <w:ind w:left="1800"/>
      <w:contextualSpacing w:val="0"/>
    </w:pPr>
    <w:rPr>
      <w:rFonts w:ascii="Arial" w:hAnsi="Arial" w:cs="Arial"/>
      <w:spacing w:val="-5"/>
      <w:sz w:val="20"/>
      <w:szCs w:val="20"/>
      <w:lang w:eastAsia="en-US"/>
    </w:rPr>
  </w:style>
  <w:style w:type="paragraph" w:styleId="36">
    <w:name w:val="List Bullet 3"/>
    <w:basedOn w:val="affff3"/>
    <w:autoRedefine/>
    <w:unhideWhenUsed/>
    <w:rsid w:val="003B48AB"/>
    <w:pPr>
      <w:tabs>
        <w:tab w:val="clear" w:pos="708"/>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3"/>
    <w:autoRedefine/>
    <w:unhideWhenUsed/>
    <w:rsid w:val="003B48AB"/>
    <w:pPr>
      <w:tabs>
        <w:tab w:val="clear" w:pos="708"/>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3"/>
    <w:autoRedefine/>
    <w:unhideWhenUsed/>
    <w:rsid w:val="003B48AB"/>
    <w:pPr>
      <w:tabs>
        <w:tab w:val="clear" w:pos="708"/>
        <w:tab w:val="num" w:pos="360"/>
      </w:tabs>
      <w:spacing w:after="240" w:line="240" w:lineRule="atLeast"/>
      <w:ind w:left="2880"/>
      <w:contextualSpacing w:val="0"/>
    </w:pPr>
    <w:rPr>
      <w:rFonts w:ascii="Arial" w:hAnsi="Arial" w:cs="Arial"/>
      <w:spacing w:val="-5"/>
      <w:sz w:val="20"/>
      <w:szCs w:val="20"/>
      <w:lang w:eastAsia="en-US"/>
    </w:rPr>
  </w:style>
  <w:style w:type="paragraph" w:styleId="2f3">
    <w:name w:val="List Number 2"/>
    <w:basedOn w:val="affff4"/>
    <w:unhideWhenUsed/>
    <w:rsid w:val="003B48A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7">
    <w:name w:val="List Number 3"/>
    <w:basedOn w:val="affff4"/>
    <w:unhideWhenUsed/>
    <w:rsid w:val="003B48AB"/>
    <w:pPr>
      <w:tabs>
        <w:tab w:val="clear" w:pos="708"/>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4">
    <w:name w:val="List Number 4"/>
    <w:basedOn w:val="affff4"/>
    <w:unhideWhenUsed/>
    <w:rsid w:val="003B48A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unhideWhenUsed/>
    <w:rsid w:val="003B48A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Title"/>
    <w:basedOn w:val="a6"/>
    <w:next w:val="a6"/>
    <w:link w:val="1b"/>
    <w:qFormat/>
    <w:rsid w:val="003B48AB"/>
    <w:pPr>
      <w:widowControl/>
      <w:pBdr>
        <w:top w:val="single" w:sz="8" w:space="10" w:color="A7BFDE"/>
        <w:bottom w:val="single" w:sz="24" w:space="15" w:color="9BBB59"/>
      </w:pBdr>
      <w:tabs>
        <w:tab w:val="left" w:pos="708"/>
      </w:tabs>
      <w:snapToGrid/>
      <w:spacing w:line="360" w:lineRule="auto"/>
      <w:ind w:firstLine="680"/>
      <w:jc w:val="center"/>
    </w:pPr>
    <w:rPr>
      <w:rFonts w:ascii="Cambria" w:hAnsi="Cambria"/>
      <w:i/>
      <w:iCs/>
      <w:color w:val="243F60"/>
      <w:sz w:val="60"/>
      <w:szCs w:val="60"/>
      <w:lang w:val="x-none" w:eastAsia="x-none"/>
    </w:rPr>
  </w:style>
  <w:style w:type="character" w:customStyle="1" w:styleId="affff6">
    <w:name w:val="Название Знак"/>
    <w:aliases w:val="Знак Знак Знак,Знак Знак1"/>
    <w:basedOn w:val="a8"/>
    <w:rsid w:val="003B48AB"/>
    <w:rPr>
      <w:rFonts w:asciiTheme="majorHAnsi" w:eastAsiaTheme="majorEastAsia" w:hAnsiTheme="majorHAnsi" w:cstheme="majorBidi"/>
      <w:spacing w:val="-10"/>
      <w:kern w:val="28"/>
      <w:sz w:val="56"/>
      <w:szCs w:val="56"/>
      <w:lang w:eastAsia="ru-RU"/>
    </w:rPr>
  </w:style>
  <w:style w:type="paragraph" w:styleId="affff7">
    <w:name w:val="Closing"/>
    <w:basedOn w:val="a6"/>
    <w:link w:val="affff8"/>
    <w:unhideWhenUsed/>
    <w:rsid w:val="003B48AB"/>
    <w:pPr>
      <w:widowControl/>
      <w:tabs>
        <w:tab w:val="left" w:pos="708"/>
      </w:tabs>
      <w:snapToGrid/>
      <w:spacing w:line="360" w:lineRule="auto"/>
      <w:ind w:left="4252" w:firstLine="709"/>
    </w:pPr>
    <w:rPr>
      <w:rFonts w:ascii="Arial" w:hAnsi="Arial"/>
      <w:spacing w:val="-5"/>
      <w:lang w:val="x-none" w:eastAsia="en-US"/>
    </w:rPr>
  </w:style>
  <w:style w:type="character" w:customStyle="1" w:styleId="affff8">
    <w:name w:val="Прощание Знак"/>
    <w:basedOn w:val="a8"/>
    <w:link w:val="affff7"/>
    <w:rsid w:val="003B48AB"/>
    <w:rPr>
      <w:rFonts w:ascii="Arial" w:eastAsia="Times New Roman" w:hAnsi="Arial" w:cs="Times New Roman"/>
      <w:spacing w:val="-5"/>
      <w:sz w:val="20"/>
      <w:szCs w:val="20"/>
      <w:lang w:val="x-none"/>
    </w:rPr>
  </w:style>
  <w:style w:type="paragraph" w:styleId="affff9">
    <w:name w:val="Signature"/>
    <w:basedOn w:val="a6"/>
    <w:link w:val="affffa"/>
    <w:unhideWhenUsed/>
    <w:rsid w:val="003B48AB"/>
    <w:pPr>
      <w:widowControl/>
      <w:tabs>
        <w:tab w:val="left" w:pos="708"/>
      </w:tabs>
      <w:snapToGrid/>
      <w:spacing w:line="360" w:lineRule="auto"/>
      <w:ind w:left="4252" w:firstLine="709"/>
    </w:pPr>
    <w:rPr>
      <w:rFonts w:ascii="Arial" w:hAnsi="Arial"/>
      <w:spacing w:val="-5"/>
      <w:lang w:val="x-none" w:eastAsia="en-US"/>
    </w:rPr>
  </w:style>
  <w:style w:type="character" w:customStyle="1" w:styleId="affffa">
    <w:name w:val="Подпись Знак"/>
    <w:basedOn w:val="a8"/>
    <w:link w:val="affff9"/>
    <w:rsid w:val="003B48AB"/>
    <w:rPr>
      <w:rFonts w:ascii="Arial" w:eastAsia="Times New Roman" w:hAnsi="Arial" w:cs="Times New Roman"/>
      <w:spacing w:val="-5"/>
      <w:sz w:val="20"/>
      <w:szCs w:val="20"/>
      <w:lang w:val="x-none"/>
    </w:rPr>
  </w:style>
  <w:style w:type="character" w:customStyle="1" w:styleId="1c">
    <w:name w:val="Основной текст Знак1"/>
    <w:aliases w:val="Знак1 Знак Знак Знак Знак Знак1,Знак1 Знак Знак Знак Знак2"/>
    <w:basedOn w:val="a8"/>
    <w:rsid w:val="003B48AB"/>
    <w:rPr>
      <w:rFonts w:ascii="Times New Roman" w:eastAsia="Times New Roman" w:hAnsi="Times New Roman" w:cs="Times New Roman"/>
      <w:sz w:val="24"/>
      <w:szCs w:val="24"/>
      <w:lang w:eastAsia="ru-RU"/>
    </w:rPr>
  </w:style>
  <w:style w:type="paragraph" w:styleId="affffb">
    <w:name w:val="List Continue"/>
    <w:basedOn w:val="a3"/>
    <w:unhideWhenUsed/>
    <w:rsid w:val="003B48AB"/>
    <w:pPr>
      <w:numPr>
        <w:numId w:val="0"/>
      </w:numPr>
      <w:tabs>
        <w:tab w:val="left" w:pos="992"/>
      </w:tabs>
      <w:spacing w:after="240" w:line="240" w:lineRule="atLeast"/>
      <w:ind w:left="1440"/>
    </w:pPr>
    <w:rPr>
      <w:rFonts w:ascii="Arial" w:eastAsiaTheme="minorHAnsi" w:hAnsi="Arial" w:cs="Arial"/>
      <w:snapToGrid/>
      <w:spacing w:val="-5"/>
      <w:sz w:val="20"/>
      <w:szCs w:val="20"/>
      <w:lang w:eastAsia="en-US"/>
    </w:rPr>
  </w:style>
  <w:style w:type="paragraph" w:styleId="2f4">
    <w:name w:val="List Continue 2"/>
    <w:basedOn w:val="affffb"/>
    <w:unhideWhenUsed/>
    <w:rsid w:val="003B48AB"/>
    <w:pPr>
      <w:ind w:left="2160"/>
    </w:pPr>
  </w:style>
  <w:style w:type="paragraph" w:styleId="38">
    <w:name w:val="List Continue 3"/>
    <w:basedOn w:val="affffb"/>
    <w:unhideWhenUsed/>
    <w:rsid w:val="003B48AB"/>
    <w:pPr>
      <w:ind w:left="2520"/>
    </w:pPr>
  </w:style>
  <w:style w:type="paragraph" w:styleId="45">
    <w:name w:val="List Continue 4"/>
    <w:basedOn w:val="affffb"/>
    <w:unhideWhenUsed/>
    <w:rsid w:val="003B48AB"/>
    <w:pPr>
      <w:ind w:left="2880"/>
    </w:pPr>
  </w:style>
  <w:style w:type="paragraph" w:styleId="56">
    <w:name w:val="List Continue 5"/>
    <w:basedOn w:val="affffb"/>
    <w:unhideWhenUsed/>
    <w:rsid w:val="003B48AB"/>
    <w:pPr>
      <w:ind w:left="3240"/>
    </w:pPr>
  </w:style>
  <w:style w:type="paragraph" w:styleId="affffc">
    <w:name w:val="Message Header"/>
    <w:basedOn w:val="af1"/>
    <w:link w:val="affffd"/>
    <w:unhideWhenUsed/>
    <w:rsid w:val="003B48AB"/>
    <w:pPr>
      <w:keepLines/>
      <w:widowControl/>
      <w:tabs>
        <w:tab w:val="left" w:pos="3600"/>
        <w:tab w:val="left" w:pos="4680"/>
      </w:tabs>
      <w:snapToGrid/>
      <w:spacing w:line="280" w:lineRule="exact"/>
      <w:ind w:left="1080" w:right="2160" w:hanging="1080"/>
    </w:pPr>
    <w:rPr>
      <w:rFonts w:ascii="Arial" w:eastAsiaTheme="minorHAnsi" w:hAnsi="Arial" w:cstheme="minorBidi"/>
      <w:sz w:val="22"/>
      <w:szCs w:val="22"/>
      <w:lang w:val="x-none" w:eastAsia="en-US"/>
    </w:rPr>
  </w:style>
  <w:style w:type="character" w:customStyle="1" w:styleId="affffd">
    <w:name w:val="Шапка Знак"/>
    <w:basedOn w:val="a8"/>
    <w:link w:val="affffc"/>
    <w:rsid w:val="003B48AB"/>
    <w:rPr>
      <w:rFonts w:ascii="Arial" w:hAnsi="Arial"/>
      <w:lang w:val="x-none"/>
    </w:rPr>
  </w:style>
  <w:style w:type="paragraph" w:styleId="affffe">
    <w:name w:val="Subtitle"/>
    <w:basedOn w:val="a6"/>
    <w:next w:val="a6"/>
    <w:link w:val="afffff"/>
    <w:qFormat/>
    <w:rsid w:val="003B48AB"/>
    <w:pPr>
      <w:widowControl/>
      <w:tabs>
        <w:tab w:val="left" w:pos="708"/>
      </w:tabs>
      <w:snapToGrid/>
      <w:spacing w:before="200" w:after="900" w:line="360" w:lineRule="auto"/>
      <w:ind w:firstLine="680"/>
      <w:jc w:val="right"/>
    </w:pPr>
    <w:rPr>
      <w:i/>
      <w:iCs/>
      <w:sz w:val="24"/>
      <w:szCs w:val="24"/>
      <w:lang w:val="x-none" w:eastAsia="x-none"/>
    </w:rPr>
  </w:style>
  <w:style w:type="character" w:customStyle="1" w:styleId="afffff">
    <w:name w:val="Подзаголовок Знак"/>
    <w:basedOn w:val="a8"/>
    <w:link w:val="affffe"/>
    <w:rsid w:val="003B48AB"/>
    <w:rPr>
      <w:rFonts w:ascii="Times New Roman" w:eastAsia="Times New Roman" w:hAnsi="Times New Roman" w:cs="Times New Roman"/>
      <w:i/>
      <w:iCs/>
      <w:sz w:val="24"/>
      <w:szCs w:val="24"/>
      <w:lang w:val="x-none" w:eastAsia="x-none"/>
    </w:rPr>
  </w:style>
  <w:style w:type="paragraph" w:styleId="afffff0">
    <w:name w:val="Salutation"/>
    <w:basedOn w:val="a6"/>
    <w:next w:val="a6"/>
    <w:link w:val="afffff1"/>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1">
    <w:name w:val="Приветствие Знак"/>
    <w:basedOn w:val="a8"/>
    <w:link w:val="afffff0"/>
    <w:rsid w:val="003B48AB"/>
    <w:rPr>
      <w:rFonts w:ascii="Arial" w:eastAsia="Times New Roman" w:hAnsi="Arial" w:cs="Times New Roman"/>
      <w:spacing w:val="-5"/>
      <w:sz w:val="20"/>
      <w:szCs w:val="20"/>
      <w:lang w:val="x-none"/>
    </w:rPr>
  </w:style>
  <w:style w:type="paragraph" w:styleId="afffff2">
    <w:name w:val="Date"/>
    <w:basedOn w:val="a6"/>
    <w:next w:val="a6"/>
    <w:link w:val="afffff3"/>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3">
    <w:name w:val="Дата Знак"/>
    <w:basedOn w:val="a8"/>
    <w:link w:val="afffff2"/>
    <w:rsid w:val="003B48AB"/>
    <w:rPr>
      <w:rFonts w:ascii="Arial" w:eastAsia="Times New Roman" w:hAnsi="Arial" w:cs="Times New Roman"/>
      <w:spacing w:val="-5"/>
      <w:sz w:val="20"/>
      <w:szCs w:val="20"/>
      <w:lang w:val="x-none"/>
    </w:rPr>
  </w:style>
  <w:style w:type="paragraph" w:styleId="afffff4">
    <w:name w:val="Body Text First Indent"/>
    <w:basedOn w:val="af1"/>
    <w:link w:val="afffff5"/>
    <w:unhideWhenUsed/>
    <w:rsid w:val="003B48AB"/>
    <w:pPr>
      <w:widowControl/>
      <w:tabs>
        <w:tab w:val="left" w:pos="708"/>
      </w:tabs>
      <w:snapToGrid/>
      <w:spacing w:line="360" w:lineRule="auto"/>
      <w:ind w:left="1080" w:firstLine="210"/>
    </w:pPr>
    <w:rPr>
      <w:rFonts w:ascii="Arial" w:eastAsiaTheme="minorHAnsi" w:hAnsi="Arial" w:cstheme="minorBidi"/>
      <w:spacing w:val="-5"/>
      <w:sz w:val="24"/>
      <w:szCs w:val="24"/>
      <w:lang w:val="x-none" w:eastAsia="en-US"/>
    </w:rPr>
  </w:style>
  <w:style w:type="character" w:customStyle="1" w:styleId="afffff5">
    <w:name w:val="Красная строка Знак"/>
    <w:basedOn w:val="af2"/>
    <w:link w:val="afffff4"/>
    <w:rsid w:val="003B48AB"/>
    <w:rPr>
      <w:rFonts w:ascii="Arial" w:eastAsia="Times New Roman" w:hAnsi="Arial" w:cs="Times New Roman"/>
      <w:spacing w:val="-5"/>
      <w:sz w:val="24"/>
      <w:szCs w:val="24"/>
      <w:lang w:val="x-none" w:eastAsia="ru-RU"/>
    </w:rPr>
  </w:style>
  <w:style w:type="paragraph" w:styleId="2f5">
    <w:name w:val="Body Text First Indent 2"/>
    <w:basedOn w:val="ae"/>
    <w:link w:val="2f6"/>
    <w:unhideWhenUsed/>
    <w:rsid w:val="003B48AB"/>
    <w:pPr>
      <w:tabs>
        <w:tab w:val="left" w:pos="708"/>
      </w:tabs>
      <w:spacing w:line="360" w:lineRule="auto"/>
      <w:ind w:firstLine="210"/>
    </w:pPr>
    <w:rPr>
      <w:rFonts w:ascii="Arial" w:hAnsi="Arial"/>
      <w:spacing w:val="-5"/>
      <w:lang w:val="x-none" w:eastAsia="en-US"/>
    </w:rPr>
  </w:style>
  <w:style w:type="character" w:customStyle="1" w:styleId="2f6">
    <w:name w:val="Красная строка 2 Знак"/>
    <w:basedOn w:val="af"/>
    <w:link w:val="2f5"/>
    <w:rsid w:val="003B48AB"/>
    <w:rPr>
      <w:rFonts w:ascii="Arial" w:eastAsia="Times New Roman" w:hAnsi="Arial" w:cs="Times New Roman"/>
      <w:spacing w:val="-5"/>
      <w:sz w:val="24"/>
      <w:szCs w:val="24"/>
      <w:lang w:val="x-none" w:eastAsia="ru-RU"/>
    </w:rPr>
  </w:style>
  <w:style w:type="paragraph" w:styleId="afffff6">
    <w:name w:val="Note Heading"/>
    <w:basedOn w:val="a6"/>
    <w:next w:val="a6"/>
    <w:link w:val="afffff7"/>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7">
    <w:name w:val="Заголовок записки Знак"/>
    <w:basedOn w:val="a8"/>
    <w:link w:val="afffff6"/>
    <w:rsid w:val="003B48AB"/>
    <w:rPr>
      <w:rFonts w:ascii="Arial" w:eastAsia="Times New Roman" w:hAnsi="Arial" w:cs="Times New Roman"/>
      <w:spacing w:val="-5"/>
      <w:sz w:val="20"/>
      <w:szCs w:val="20"/>
      <w:lang w:val="x-none"/>
    </w:rPr>
  </w:style>
  <w:style w:type="character" w:customStyle="1" w:styleId="211">
    <w:name w:val="Основной текст 2 Знак1"/>
    <w:aliases w:val="Знак1 Знак1"/>
    <w:basedOn w:val="a8"/>
    <w:rsid w:val="003B48AB"/>
    <w:rPr>
      <w:rFonts w:ascii="Times New Roman" w:eastAsia="Times New Roman" w:hAnsi="Times New Roman" w:cs="Times New Roman"/>
      <w:sz w:val="24"/>
      <w:szCs w:val="24"/>
      <w:lang w:eastAsia="ru-RU"/>
    </w:rPr>
  </w:style>
  <w:style w:type="paragraph" w:styleId="39">
    <w:name w:val="Body Text 3"/>
    <w:basedOn w:val="a6"/>
    <w:link w:val="3a"/>
    <w:unhideWhenUsed/>
    <w:rsid w:val="003B48AB"/>
    <w:pPr>
      <w:widowControl/>
      <w:tabs>
        <w:tab w:val="left" w:pos="708"/>
      </w:tabs>
      <w:snapToGrid/>
      <w:spacing w:after="120" w:line="360" w:lineRule="auto"/>
      <w:ind w:firstLine="680"/>
    </w:pPr>
    <w:rPr>
      <w:sz w:val="16"/>
      <w:szCs w:val="16"/>
      <w:lang w:val="x-none" w:eastAsia="x-none"/>
    </w:rPr>
  </w:style>
  <w:style w:type="character" w:customStyle="1" w:styleId="3a">
    <w:name w:val="Основной текст 3 Знак"/>
    <w:basedOn w:val="a8"/>
    <w:link w:val="39"/>
    <w:rsid w:val="003B48AB"/>
    <w:rPr>
      <w:rFonts w:ascii="Times New Roman" w:eastAsia="Times New Roman" w:hAnsi="Times New Roman" w:cs="Times New Roman"/>
      <w:sz w:val="16"/>
      <w:szCs w:val="16"/>
      <w:lang w:val="x-none" w:eastAsia="x-none"/>
    </w:rPr>
  </w:style>
  <w:style w:type="paragraph" w:styleId="afffff8">
    <w:name w:val="Block Text"/>
    <w:basedOn w:val="a6"/>
    <w:unhideWhenUsed/>
    <w:rsid w:val="003B48AB"/>
    <w:pPr>
      <w:widowControl/>
      <w:tabs>
        <w:tab w:val="left" w:pos="708"/>
      </w:tabs>
      <w:snapToGrid/>
      <w:spacing w:line="360" w:lineRule="auto"/>
      <w:ind w:left="526" w:right="43" w:firstLine="709"/>
    </w:pPr>
    <w:rPr>
      <w:sz w:val="28"/>
      <w:szCs w:val="28"/>
    </w:rPr>
  </w:style>
  <w:style w:type="paragraph" w:styleId="afffff9">
    <w:name w:val="Document Map"/>
    <w:basedOn w:val="a6"/>
    <w:link w:val="afffffa"/>
    <w:semiHidden/>
    <w:unhideWhenUsed/>
    <w:rsid w:val="003B48AB"/>
    <w:pPr>
      <w:shd w:val="clear" w:color="auto" w:fill="000080"/>
      <w:tabs>
        <w:tab w:val="left" w:pos="708"/>
      </w:tabs>
      <w:suppressAutoHyphens/>
      <w:snapToGrid/>
    </w:pPr>
    <w:rPr>
      <w:rFonts w:ascii="Tahoma" w:hAnsi="Tahoma"/>
      <w:sz w:val="24"/>
      <w:lang w:val="x-none" w:eastAsia="x-none"/>
    </w:rPr>
  </w:style>
  <w:style w:type="character" w:customStyle="1" w:styleId="afffffa">
    <w:name w:val="Схема документа Знак"/>
    <w:basedOn w:val="a8"/>
    <w:link w:val="afffff9"/>
    <w:semiHidden/>
    <w:rsid w:val="003B48AB"/>
    <w:rPr>
      <w:rFonts w:ascii="Tahoma" w:eastAsia="Times New Roman" w:hAnsi="Tahoma" w:cs="Times New Roman"/>
      <w:sz w:val="24"/>
      <w:szCs w:val="20"/>
      <w:shd w:val="clear" w:color="auto" w:fill="000080"/>
      <w:lang w:val="x-none" w:eastAsia="x-none"/>
    </w:rPr>
  </w:style>
  <w:style w:type="paragraph" w:styleId="afffffb">
    <w:name w:val="E-mail Signature"/>
    <w:basedOn w:val="a6"/>
    <w:link w:val="afffffc"/>
    <w:unhideWhenUsed/>
    <w:rsid w:val="003B48AB"/>
    <w:pPr>
      <w:widowControl/>
      <w:tabs>
        <w:tab w:val="left" w:pos="708"/>
      </w:tabs>
      <w:snapToGrid/>
      <w:spacing w:line="360" w:lineRule="auto"/>
      <w:ind w:left="1080" w:firstLine="709"/>
    </w:pPr>
    <w:rPr>
      <w:rFonts w:ascii="Arial" w:hAnsi="Arial"/>
      <w:spacing w:val="-5"/>
      <w:lang w:val="x-none" w:eastAsia="en-US"/>
    </w:rPr>
  </w:style>
  <w:style w:type="character" w:customStyle="1" w:styleId="afffffc">
    <w:name w:val="Электронная подпись Знак"/>
    <w:basedOn w:val="a8"/>
    <w:link w:val="afffffb"/>
    <w:rsid w:val="003B48AB"/>
    <w:rPr>
      <w:rFonts w:ascii="Arial" w:eastAsia="Times New Roman" w:hAnsi="Arial" w:cs="Times New Roman"/>
      <w:spacing w:val="-5"/>
      <w:sz w:val="20"/>
      <w:szCs w:val="20"/>
      <w:lang w:val="x-none"/>
    </w:rPr>
  </w:style>
  <w:style w:type="paragraph" w:styleId="afffffd">
    <w:name w:val="annotation subject"/>
    <w:basedOn w:val="afffe"/>
    <w:next w:val="afffe"/>
    <w:link w:val="afffffe"/>
    <w:semiHidden/>
    <w:unhideWhenUsed/>
    <w:rsid w:val="003B48AB"/>
    <w:pPr>
      <w:ind w:firstLine="284"/>
      <w:jc w:val="both"/>
    </w:pPr>
    <w:rPr>
      <w:b/>
      <w:bCs/>
      <w:lang w:val="x-none" w:eastAsia="x-none"/>
    </w:rPr>
  </w:style>
  <w:style w:type="character" w:customStyle="1" w:styleId="afffffe">
    <w:name w:val="Тема примечания Знак"/>
    <w:basedOn w:val="affff"/>
    <w:link w:val="afffffd"/>
    <w:semiHidden/>
    <w:rsid w:val="003B48AB"/>
    <w:rPr>
      <w:rFonts w:ascii="Times New Roman" w:eastAsia="Times New Roman" w:hAnsi="Times New Roman" w:cs="Times New Roman"/>
      <w:b/>
      <w:bCs/>
      <w:sz w:val="20"/>
      <w:szCs w:val="20"/>
      <w:lang w:val="x-none" w:eastAsia="x-none"/>
    </w:rPr>
  </w:style>
  <w:style w:type="character" w:customStyle="1" w:styleId="1d">
    <w:name w:val="Текст выноски Знак1"/>
    <w:aliases w:val="Знак5 Знак1"/>
    <w:basedOn w:val="a8"/>
    <w:uiPriority w:val="99"/>
    <w:semiHidden/>
    <w:rsid w:val="003B48AB"/>
    <w:rPr>
      <w:rFonts w:ascii="Segoe UI" w:eastAsia="Times New Roman" w:hAnsi="Segoe UI" w:cs="Segoe UI"/>
      <w:sz w:val="18"/>
      <w:szCs w:val="18"/>
      <w:lang w:eastAsia="ru-RU"/>
    </w:rPr>
  </w:style>
  <w:style w:type="paragraph" w:styleId="affffff">
    <w:name w:val="Revision"/>
    <w:uiPriority w:val="99"/>
    <w:semiHidden/>
    <w:rsid w:val="003B48AB"/>
    <w:pPr>
      <w:tabs>
        <w:tab w:val="left" w:pos="708"/>
      </w:tabs>
      <w:spacing w:after="0" w:line="240" w:lineRule="auto"/>
    </w:pPr>
    <w:rPr>
      <w:rFonts w:ascii="Times New Roman" w:eastAsia="Times New Roman" w:hAnsi="Times New Roman" w:cs="Times New Roman"/>
      <w:sz w:val="24"/>
      <w:szCs w:val="24"/>
      <w:lang w:eastAsia="ru-RU"/>
    </w:rPr>
  </w:style>
  <w:style w:type="paragraph" w:styleId="2f7">
    <w:name w:val="Quote"/>
    <w:basedOn w:val="a6"/>
    <w:next w:val="a6"/>
    <w:link w:val="2f8"/>
    <w:uiPriority w:val="29"/>
    <w:qFormat/>
    <w:rsid w:val="003B48AB"/>
    <w:pPr>
      <w:widowControl/>
      <w:tabs>
        <w:tab w:val="left" w:pos="708"/>
      </w:tabs>
      <w:snapToGrid/>
      <w:spacing w:line="360" w:lineRule="auto"/>
      <w:ind w:firstLine="680"/>
    </w:pPr>
    <w:rPr>
      <w:rFonts w:ascii="Cambria" w:hAnsi="Cambria"/>
      <w:i/>
      <w:iCs/>
      <w:color w:val="5A5A5A"/>
      <w:sz w:val="24"/>
      <w:szCs w:val="24"/>
      <w:lang w:val="x-none" w:eastAsia="x-none"/>
    </w:rPr>
  </w:style>
  <w:style w:type="character" w:customStyle="1" w:styleId="2f8">
    <w:name w:val="Цитата 2 Знак"/>
    <w:basedOn w:val="a8"/>
    <w:link w:val="2f7"/>
    <w:uiPriority w:val="29"/>
    <w:rsid w:val="003B48AB"/>
    <w:rPr>
      <w:rFonts w:ascii="Cambria" w:eastAsia="Times New Roman" w:hAnsi="Cambria" w:cs="Times New Roman"/>
      <w:i/>
      <w:iCs/>
      <w:color w:val="5A5A5A"/>
      <w:sz w:val="24"/>
      <w:szCs w:val="24"/>
      <w:lang w:val="x-none" w:eastAsia="x-none"/>
    </w:rPr>
  </w:style>
  <w:style w:type="paragraph" w:styleId="affffff0">
    <w:name w:val="Intense Quote"/>
    <w:basedOn w:val="a6"/>
    <w:next w:val="a6"/>
    <w:link w:val="affffff1"/>
    <w:uiPriority w:val="30"/>
    <w:qFormat/>
    <w:rsid w:val="003B48AB"/>
    <w:pPr>
      <w:widowControl/>
      <w:pBdr>
        <w:top w:val="single" w:sz="12" w:space="10" w:color="B8CCE4"/>
        <w:left w:val="single" w:sz="36" w:space="4" w:color="4F81BD"/>
        <w:bottom w:val="single" w:sz="24" w:space="10" w:color="9BBB59"/>
        <w:right w:val="single" w:sz="36" w:space="4" w:color="4F81BD"/>
      </w:pBdr>
      <w:shd w:val="clear" w:color="auto" w:fill="4F81BD"/>
      <w:tabs>
        <w:tab w:val="left" w:pos="708"/>
      </w:tabs>
      <w:snapToGrid/>
      <w:spacing w:before="320" w:after="320" w:line="300" w:lineRule="auto"/>
      <w:ind w:left="1440" w:right="1440" w:firstLine="680"/>
    </w:pPr>
    <w:rPr>
      <w:rFonts w:ascii="Cambria" w:hAnsi="Cambria"/>
      <w:i/>
      <w:iCs/>
      <w:color w:val="F4F4F4"/>
      <w:sz w:val="24"/>
      <w:szCs w:val="24"/>
      <w:lang w:val="x-none" w:eastAsia="x-none"/>
    </w:rPr>
  </w:style>
  <w:style w:type="character" w:customStyle="1" w:styleId="affffff1">
    <w:name w:val="Выделенная цитата Знак"/>
    <w:basedOn w:val="a8"/>
    <w:link w:val="affffff0"/>
    <w:uiPriority w:val="30"/>
    <w:rsid w:val="003B48AB"/>
    <w:rPr>
      <w:rFonts w:ascii="Cambria" w:eastAsia="Times New Roman" w:hAnsi="Cambria" w:cs="Times New Roman"/>
      <w:i/>
      <w:iCs/>
      <w:color w:val="F4F4F4"/>
      <w:sz w:val="24"/>
      <w:szCs w:val="24"/>
      <w:shd w:val="clear" w:color="auto" w:fill="4F81BD"/>
      <w:lang w:val="x-none" w:eastAsia="x-none"/>
    </w:rPr>
  </w:style>
  <w:style w:type="paragraph" w:styleId="affffff2">
    <w:name w:val="TOC Heading"/>
    <w:basedOn w:val="1"/>
    <w:next w:val="a6"/>
    <w:uiPriority w:val="39"/>
    <w:unhideWhenUsed/>
    <w:qFormat/>
    <w:rsid w:val="003B48AB"/>
    <w:pPr>
      <w:pageBreakBefore w:val="0"/>
      <w:numPr>
        <w:numId w:val="0"/>
      </w:numPr>
      <w:pBdr>
        <w:bottom w:val="single" w:sz="12" w:space="1" w:color="365F91"/>
      </w:pBdr>
      <w:tabs>
        <w:tab w:val="clear" w:pos="1701"/>
        <w:tab w:val="left" w:pos="708"/>
      </w:tabs>
      <w:suppressAutoHyphens w:val="0"/>
      <w:spacing w:before="600" w:after="80" w:line="360" w:lineRule="auto"/>
      <w:ind w:right="0" w:firstLine="680"/>
      <w:jc w:val="both"/>
      <w:outlineLvl w:val="9"/>
    </w:pPr>
    <w:rPr>
      <w:rFonts w:ascii="Cambria" w:eastAsia="Times New Roman" w:hAnsi="Cambria" w:cs="Times New Roman"/>
      <w:caps w:val="0"/>
      <w:color w:val="365F91"/>
      <w:sz w:val="24"/>
      <w:szCs w:val="24"/>
      <w:lang w:val="x-none" w:eastAsia="x-none"/>
    </w:rPr>
  </w:style>
  <w:style w:type="paragraph" w:customStyle="1" w:styleId="a">
    <w:name w:val="Список нумерованный"/>
    <w:basedOn w:val="a6"/>
    <w:rsid w:val="003B48AB"/>
    <w:pPr>
      <w:widowControl/>
      <w:numPr>
        <w:numId w:val="17"/>
      </w:numPr>
      <w:tabs>
        <w:tab w:val="left" w:pos="708"/>
      </w:tabs>
      <w:snapToGrid/>
      <w:spacing w:before="120"/>
    </w:pPr>
    <w:rPr>
      <w:sz w:val="24"/>
      <w:szCs w:val="24"/>
    </w:rPr>
  </w:style>
  <w:style w:type="paragraph" w:customStyle="1" w:styleId="affffff3">
    <w:name w:val="Табличный"/>
    <w:basedOn w:val="a6"/>
    <w:rsid w:val="003B48AB"/>
    <w:pPr>
      <w:keepNext/>
      <w:tabs>
        <w:tab w:val="left" w:pos="708"/>
      </w:tabs>
      <w:snapToGrid/>
      <w:spacing w:before="60" w:after="60"/>
      <w:jc w:val="center"/>
    </w:pPr>
    <w:rPr>
      <w:b/>
      <w:sz w:val="22"/>
    </w:rPr>
  </w:style>
  <w:style w:type="paragraph" w:customStyle="1" w:styleId="affffff4">
    <w:name w:val="Содержание"/>
    <w:basedOn w:val="a6"/>
    <w:rsid w:val="003B48AB"/>
    <w:pPr>
      <w:tabs>
        <w:tab w:val="left" w:pos="708"/>
      </w:tabs>
      <w:snapToGrid/>
      <w:spacing w:before="240" w:after="240"/>
      <w:jc w:val="center"/>
    </w:pPr>
    <w:rPr>
      <w:b/>
      <w:caps/>
      <w:sz w:val="24"/>
    </w:rPr>
  </w:style>
  <w:style w:type="paragraph" w:customStyle="1" w:styleId="affffff5">
    <w:name w:val="Название таблицы"/>
    <w:basedOn w:val="afff8"/>
    <w:rsid w:val="003B48AB"/>
    <w:pPr>
      <w:keepNext/>
      <w:tabs>
        <w:tab w:val="left" w:pos="708"/>
      </w:tabs>
      <w:spacing w:after="0"/>
      <w:jc w:val="left"/>
    </w:pPr>
    <w:rPr>
      <w:rFonts w:asciiTheme="minorHAnsi" w:eastAsiaTheme="minorHAnsi" w:hAnsiTheme="minorHAnsi" w:cstheme="minorBidi"/>
      <w:sz w:val="22"/>
      <w:szCs w:val="22"/>
    </w:rPr>
  </w:style>
  <w:style w:type="paragraph" w:customStyle="1" w:styleId="affffff6">
    <w:name w:val="Табличный_заголовки"/>
    <w:basedOn w:val="a6"/>
    <w:rsid w:val="003B48AB"/>
    <w:pPr>
      <w:keepNext/>
      <w:keepLines/>
      <w:widowControl/>
      <w:tabs>
        <w:tab w:val="left" w:pos="708"/>
      </w:tabs>
      <w:snapToGrid/>
      <w:jc w:val="center"/>
    </w:pPr>
    <w:rPr>
      <w:b/>
    </w:rPr>
  </w:style>
  <w:style w:type="character" w:customStyle="1" w:styleId="affffff7">
    <w:name w:val="Табличный_нумерованный Знак"/>
    <w:link w:val="a2"/>
    <w:locked/>
    <w:rsid w:val="003B48AB"/>
    <w:rPr>
      <w:lang w:val="x-none" w:eastAsia="x-none"/>
    </w:rPr>
  </w:style>
  <w:style w:type="paragraph" w:customStyle="1" w:styleId="a2">
    <w:name w:val="Табличный_нумерованный"/>
    <w:basedOn w:val="a6"/>
    <w:link w:val="affffff7"/>
    <w:rsid w:val="003B48AB"/>
    <w:pPr>
      <w:widowControl/>
      <w:numPr>
        <w:numId w:val="18"/>
      </w:numPr>
      <w:snapToGrid/>
      <w:jc w:val="left"/>
    </w:pPr>
    <w:rPr>
      <w:rFonts w:asciiTheme="minorHAnsi" w:eastAsiaTheme="minorHAnsi" w:hAnsiTheme="minorHAnsi" w:cstheme="minorBidi"/>
      <w:sz w:val="22"/>
      <w:szCs w:val="22"/>
      <w:lang w:val="x-none" w:eastAsia="x-none"/>
    </w:rPr>
  </w:style>
  <w:style w:type="paragraph" w:customStyle="1" w:styleId="a5">
    <w:name w:val="Требования"/>
    <w:basedOn w:val="a6"/>
    <w:rsid w:val="003B48AB"/>
    <w:pPr>
      <w:widowControl/>
      <w:numPr>
        <w:ilvl w:val="1"/>
        <w:numId w:val="19"/>
      </w:numPr>
      <w:tabs>
        <w:tab w:val="left" w:pos="708"/>
      </w:tabs>
      <w:snapToGrid/>
      <w:spacing w:before="120" w:after="60"/>
      <w:ind w:left="0" w:firstLine="567"/>
      <w:outlineLvl w:val="1"/>
    </w:pPr>
    <w:rPr>
      <w:bCs/>
      <w:i/>
      <w:iCs/>
      <w:sz w:val="24"/>
      <w:szCs w:val="24"/>
    </w:rPr>
  </w:style>
  <w:style w:type="paragraph" w:customStyle="1" w:styleId="a0">
    <w:name w:val="Список а)"/>
    <w:basedOn w:val="a3"/>
    <w:rsid w:val="003B48AB"/>
    <w:pPr>
      <w:numPr>
        <w:numId w:val="20"/>
      </w:numPr>
      <w:tabs>
        <w:tab w:val="left" w:pos="992"/>
      </w:tabs>
      <w:snapToGrid w:val="0"/>
      <w:spacing w:after="0"/>
    </w:pPr>
    <w:rPr>
      <w:rFonts w:asciiTheme="minorHAnsi" w:eastAsiaTheme="minorHAnsi" w:hAnsiTheme="minorHAnsi" w:cstheme="minorBidi"/>
      <w:snapToGrid/>
    </w:rPr>
  </w:style>
  <w:style w:type="paragraph" w:customStyle="1" w:styleId="1e">
    <w:name w:val="Обычный 1"/>
    <w:basedOn w:val="a6"/>
    <w:next w:val="a6"/>
    <w:semiHidden/>
    <w:rsid w:val="003B48AB"/>
    <w:pPr>
      <w:widowControl/>
      <w:tabs>
        <w:tab w:val="num" w:pos="360"/>
      </w:tabs>
      <w:snapToGrid/>
      <w:spacing w:before="120"/>
      <w:ind w:left="360" w:hanging="360"/>
    </w:pPr>
    <w:rPr>
      <w:sz w:val="24"/>
    </w:rPr>
  </w:style>
  <w:style w:type="paragraph" w:customStyle="1" w:styleId="affffff8">
    <w:name w:val="Обычный влево"/>
    <w:basedOn w:val="1e"/>
    <w:rsid w:val="003B48AB"/>
    <w:pPr>
      <w:tabs>
        <w:tab w:val="clear" w:pos="360"/>
        <w:tab w:val="left" w:pos="708"/>
      </w:tabs>
      <w:spacing w:before="0"/>
      <w:ind w:left="0" w:firstLine="0"/>
      <w:jc w:val="left"/>
    </w:pPr>
  </w:style>
  <w:style w:type="paragraph" w:customStyle="1" w:styleId="affffff9">
    <w:name w:val="Табличный_по ширине"/>
    <w:basedOn w:val="afffa"/>
    <w:rsid w:val="003B48AB"/>
    <w:pPr>
      <w:tabs>
        <w:tab w:val="left" w:pos="708"/>
      </w:tabs>
      <w:jc w:val="both"/>
    </w:pPr>
  </w:style>
  <w:style w:type="paragraph" w:customStyle="1" w:styleId="101">
    <w:name w:val="Табличный_слева_10"/>
    <w:basedOn w:val="a6"/>
    <w:qFormat/>
    <w:rsid w:val="003B48AB"/>
    <w:pPr>
      <w:widowControl/>
      <w:tabs>
        <w:tab w:val="left" w:pos="708"/>
      </w:tabs>
      <w:snapToGrid/>
      <w:jc w:val="left"/>
    </w:pPr>
    <w:rPr>
      <w:szCs w:val="24"/>
    </w:rPr>
  </w:style>
  <w:style w:type="paragraph" w:customStyle="1" w:styleId="102">
    <w:name w:val="Табличный_по ширине_10"/>
    <w:basedOn w:val="a6"/>
    <w:qFormat/>
    <w:rsid w:val="003B48AB"/>
    <w:pPr>
      <w:widowControl/>
      <w:tabs>
        <w:tab w:val="left" w:pos="708"/>
      </w:tabs>
      <w:snapToGrid/>
    </w:pPr>
    <w:rPr>
      <w:szCs w:val="24"/>
    </w:rPr>
  </w:style>
  <w:style w:type="paragraph" w:customStyle="1" w:styleId="10">
    <w:name w:val="Табличный_нумерованный_10"/>
    <w:basedOn w:val="a6"/>
    <w:qFormat/>
    <w:rsid w:val="003B48AB"/>
    <w:pPr>
      <w:widowControl/>
      <w:numPr>
        <w:numId w:val="21"/>
      </w:numPr>
      <w:tabs>
        <w:tab w:val="left" w:pos="708"/>
      </w:tabs>
      <w:snapToGrid/>
      <w:jc w:val="left"/>
    </w:pPr>
    <w:rPr>
      <w:szCs w:val="24"/>
    </w:rPr>
  </w:style>
  <w:style w:type="paragraph" w:customStyle="1" w:styleId="103">
    <w:name w:val="Табличный_заголовки_10"/>
    <w:basedOn w:val="afff5"/>
    <w:qFormat/>
    <w:rsid w:val="003B48AB"/>
    <w:pPr>
      <w:tabs>
        <w:tab w:val="left" w:pos="708"/>
      </w:tabs>
      <w:jc w:val="center"/>
    </w:pPr>
    <w:rPr>
      <w:b/>
      <w:sz w:val="20"/>
    </w:rPr>
  </w:style>
  <w:style w:type="paragraph" w:customStyle="1" w:styleId="affffffa">
    <w:name w:val="Îáû÷íûé"/>
    <w:rsid w:val="003B48AB"/>
    <w:pPr>
      <w:tabs>
        <w:tab w:val="left" w:pos="708"/>
      </w:tabs>
      <w:spacing w:after="0" w:line="240" w:lineRule="auto"/>
    </w:pPr>
    <w:rPr>
      <w:rFonts w:ascii="Times New Roman" w:eastAsia="Times New Roman" w:hAnsi="Times New Roman" w:cs="Times New Roman"/>
      <w:sz w:val="28"/>
      <w:szCs w:val="20"/>
      <w:lang w:eastAsia="ru-RU"/>
    </w:rPr>
  </w:style>
  <w:style w:type="paragraph" w:customStyle="1" w:styleId="S7">
    <w:name w:val="S_Титульный"/>
    <w:basedOn w:val="a6"/>
    <w:rsid w:val="003B48AB"/>
    <w:pPr>
      <w:widowControl/>
      <w:tabs>
        <w:tab w:val="left" w:pos="708"/>
      </w:tabs>
      <w:snapToGrid/>
      <w:spacing w:line="360" w:lineRule="auto"/>
      <w:ind w:left="3240"/>
      <w:jc w:val="right"/>
    </w:pPr>
    <w:rPr>
      <w:b/>
      <w:sz w:val="32"/>
      <w:szCs w:val="32"/>
    </w:rPr>
  </w:style>
  <w:style w:type="character" w:customStyle="1" w:styleId="affffffb">
    <w:name w:val="ТЕКСТ ГРАД Знак"/>
    <w:link w:val="affffffc"/>
    <w:locked/>
    <w:rsid w:val="003B48AB"/>
    <w:rPr>
      <w:sz w:val="24"/>
      <w:szCs w:val="24"/>
      <w:lang w:val="x-none" w:eastAsia="x-none"/>
    </w:rPr>
  </w:style>
  <w:style w:type="paragraph" w:customStyle="1" w:styleId="affffffc">
    <w:name w:val="ТЕКСТ ГРАД"/>
    <w:basedOn w:val="a6"/>
    <w:link w:val="affffffb"/>
    <w:qFormat/>
    <w:rsid w:val="003B48AB"/>
    <w:pPr>
      <w:widowControl/>
      <w:tabs>
        <w:tab w:val="left" w:pos="708"/>
      </w:tabs>
      <w:snapToGrid/>
      <w:spacing w:line="360" w:lineRule="auto"/>
      <w:ind w:firstLine="709"/>
    </w:pPr>
    <w:rPr>
      <w:rFonts w:asciiTheme="minorHAnsi" w:eastAsiaTheme="minorHAnsi" w:hAnsiTheme="minorHAnsi" w:cstheme="minorBidi"/>
      <w:sz w:val="24"/>
      <w:szCs w:val="24"/>
      <w:lang w:val="x-none" w:eastAsia="x-none"/>
    </w:rPr>
  </w:style>
  <w:style w:type="character" w:customStyle="1" w:styleId="affffffd">
    <w:name w:val="ООО  «Институт Территориального Планирования Знак"/>
    <w:link w:val="affffffe"/>
    <w:locked/>
    <w:rsid w:val="003B48AB"/>
    <w:rPr>
      <w:sz w:val="24"/>
      <w:szCs w:val="24"/>
      <w:lang w:val="x-none" w:eastAsia="x-none"/>
    </w:rPr>
  </w:style>
  <w:style w:type="paragraph" w:customStyle="1" w:styleId="affffffe">
    <w:name w:val="ООО  «Институт Территориального Планирования"/>
    <w:basedOn w:val="a6"/>
    <w:link w:val="affffffd"/>
    <w:qFormat/>
    <w:rsid w:val="003B48AB"/>
    <w:pPr>
      <w:widowControl/>
      <w:tabs>
        <w:tab w:val="left" w:pos="708"/>
      </w:tabs>
      <w:snapToGrid/>
      <w:spacing w:line="360" w:lineRule="auto"/>
      <w:ind w:left="709"/>
      <w:jc w:val="right"/>
    </w:pPr>
    <w:rPr>
      <w:rFonts w:asciiTheme="minorHAnsi" w:eastAsiaTheme="minorHAnsi" w:hAnsiTheme="minorHAnsi" w:cstheme="minorBidi"/>
      <w:sz w:val="24"/>
      <w:szCs w:val="24"/>
      <w:lang w:val="x-none" w:eastAsia="x-none"/>
    </w:rPr>
  </w:style>
  <w:style w:type="character" w:customStyle="1" w:styleId="S8">
    <w:name w:val="S_Обычный в таблице Знак"/>
    <w:link w:val="S9"/>
    <w:locked/>
    <w:rsid w:val="003B48AB"/>
    <w:rPr>
      <w:sz w:val="24"/>
      <w:szCs w:val="24"/>
      <w:lang w:val="x-none" w:eastAsia="x-none"/>
    </w:rPr>
  </w:style>
  <w:style w:type="paragraph" w:customStyle="1" w:styleId="S9">
    <w:name w:val="S_Обычный в таблице"/>
    <w:basedOn w:val="a6"/>
    <w:link w:val="S8"/>
    <w:rsid w:val="003B48AB"/>
    <w:pPr>
      <w:widowControl/>
      <w:tabs>
        <w:tab w:val="left" w:pos="708"/>
      </w:tabs>
      <w:snapToGrid/>
      <w:spacing w:line="360" w:lineRule="auto"/>
      <w:jc w:val="center"/>
    </w:pPr>
    <w:rPr>
      <w:rFonts w:asciiTheme="minorHAnsi" w:eastAsiaTheme="minorHAnsi" w:hAnsiTheme="minorHAnsi" w:cstheme="minorBidi"/>
      <w:sz w:val="24"/>
      <w:szCs w:val="24"/>
      <w:lang w:val="x-none" w:eastAsia="x-none"/>
    </w:rPr>
  </w:style>
  <w:style w:type="paragraph" w:customStyle="1" w:styleId="FooterOdd">
    <w:name w:val="Footer Odd"/>
    <w:basedOn w:val="a6"/>
    <w:qFormat/>
    <w:rsid w:val="003B48AB"/>
    <w:pPr>
      <w:widowControl/>
      <w:pBdr>
        <w:top w:val="single" w:sz="4" w:space="1" w:color="4F81BD"/>
      </w:pBdr>
      <w:tabs>
        <w:tab w:val="left" w:pos="708"/>
      </w:tabs>
      <w:snapToGrid/>
      <w:spacing w:after="180" w:line="264" w:lineRule="auto"/>
      <w:jc w:val="right"/>
    </w:pPr>
    <w:rPr>
      <w:rFonts w:ascii="Calibri" w:hAnsi="Calibri"/>
      <w:color w:val="1F497D"/>
      <w:szCs w:val="23"/>
      <w:lang w:eastAsia="ja-JP"/>
    </w:rPr>
  </w:style>
  <w:style w:type="paragraph" w:customStyle="1" w:styleId="HeaderOdd">
    <w:name w:val="Header Odd"/>
    <w:basedOn w:val="aff"/>
    <w:qFormat/>
    <w:rsid w:val="003B48AB"/>
    <w:pPr>
      <w:pBdr>
        <w:bottom w:val="single" w:sz="4" w:space="1" w:color="4F81BD"/>
      </w:pBdr>
      <w:tabs>
        <w:tab w:val="left" w:pos="708"/>
      </w:tabs>
      <w:jc w:val="right"/>
    </w:pPr>
    <w:rPr>
      <w:rFonts w:ascii="Calibri" w:eastAsiaTheme="minorHAnsi" w:hAnsi="Calibri"/>
      <w:b/>
      <w:bCs/>
      <w:color w:val="1F497D"/>
      <w:sz w:val="20"/>
      <w:szCs w:val="23"/>
      <w:lang w:val="x-none" w:eastAsia="ja-JP"/>
    </w:rPr>
  </w:style>
  <w:style w:type="character" w:customStyle="1" w:styleId="Sa">
    <w:name w:val="S_Маркированный Знак"/>
    <w:link w:val="Sb"/>
    <w:locked/>
    <w:rsid w:val="003B48AB"/>
    <w:rPr>
      <w:b/>
      <w:caps/>
      <w:w w:val="109"/>
      <w:lang w:val="x-none" w:eastAsia="x-none"/>
    </w:rPr>
  </w:style>
  <w:style w:type="paragraph" w:customStyle="1" w:styleId="Sb">
    <w:name w:val="S_Маркированный"/>
    <w:basedOn w:val="affff3"/>
    <w:link w:val="Sa"/>
    <w:autoRedefine/>
    <w:qFormat/>
    <w:rsid w:val="003B48AB"/>
    <w:pPr>
      <w:spacing w:line="240" w:lineRule="auto"/>
      <w:ind w:left="0" w:firstLine="0"/>
      <w:contextualSpacing w:val="0"/>
      <w:jc w:val="left"/>
    </w:pPr>
    <w:rPr>
      <w:rFonts w:asciiTheme="minorHAnsi" w:eastAsiaTheme="minorHAnsi" w:hAnsiTheme="minorHAnsi" w:cstheme="minorBidi"/>
      <w:b/>
      <w:caps/>
      <w:w w:val="109"/>
      <w:sz w:val="22"/>
      <w:szCs w:val="22"/>
      <w:lang w:val="x-none" w:eastAsia="x-none"/>
    </w:rPr>
  </w:style>
  <w:style w:type="paragraph" w:customStyle="1" w:styleId="Sc">
    <w:name w:val="Стиль S_Маркированный + Междустр.интервал:  полуторный"/>
    <w:basedOn w:val="Sb"/>
    <w:autoRedefine/>
    <w:rsid w:val="003B48AB"/>
    <w:pPr>
      <w:widowControl w:val="0"/>
      <w:tabs>
        <w:tab w:val="clear" w:pos="708"/>
        <w:tab w:val="left" w:pos="900"/>
      </w:tabs>
      <w:autoSpaceDE w:val="0"/>
      <w:autoSpaceDN w:val="0"/>
      <w:adjustRightInd w:val="0"/>
      <w:ind w:left="284"/>
      <w:jc w:val="both"/>
    </w:pPr>
    <w:rPr>
      <w:b w:val="0"/>
      <w:caps w:val="0"/>
      <w:w w:val="100"/>
    </w:rPr>
  </w:style>
  <w:style w:type="paragraph" w:customStyle="1" w:styleId="S">
    <w:name w:val="S_рисунок"/>
    <w:basedOn w:val="a6"/>
    <w:qFormat/>
    <w:rsid w:val="003B48AB"/>
    <w:pPr>
      <w:widowControl/>
      <w:numPr>
        <w:numId w:val="22"/>
      </w:numPr>
      <w:tabs>
        <w:tab w:val="num" w:pos="1069"/>
      </w:tabs>
      <w:snapToGrid/>
      <w:spacing w:line="360" w:lineRule="auto"/>
      <w:ind w:left="1069"/>
      <w:jc w:val="right"/>
    </w:pPr>
    <w:rPr>
      <w:sz w:val="24"/>
      <w:szCs w:val="24"/>
    </w:rPr>
  </w:style>
  <w:style w:type="paragraph" w:customStyle="1" w:styleId="-S">
    <w:name w:val="- S_Маркированный"/>
    <w:basedOn w:val="a6"/>
    <w:autoRedefine/>
    <w:rsid w:val="003B48AB"/>
    <w:pPr>
      <w:widowControl/>
      <w:tabs>
        <w:tab w:val="left" w:pos="708"/>
      </w:tabs>
      <w:snapToGrid/>
      <w:ind w:left="284"/>
      <w:jc w:val="left"/>
    </w:pPr>
    <w:rPr>
      <w:b/>
      <w:color w:val="76923C"/>
      <w:sz w:val="24"/>
      <w:szCs w:val="24"/>
    </w:rPr>
  </w:style>
  <w:style w:type="paragraph" w:customStyle="1" w:styleId="Sd">
    <w:name w:val="S_Маркированный+Обычный"/>
    <w:basedOn w:val="affff3"/>
    <w:autoRedefine/>
    <w:rsid w:val="003B48AB"/>
    <w:pPr>
      <w:ind w:left="0" w:firstLine="0"/>
      <w:contextualSpacing w:val="0"/>
      <w:jc w:val="center"/>
    </w:pPr>
    <w:rPr>
      <w:w w:val="109"/>
    </w:rPr>
  </w:style>
  <w:style w:type="character" w:customStyle="1" w:styleId="Se">
    <w:name w:val="S_Обычный Знак Знак Знак Знак Знак"/>
    <w:link w:val="Sf"/>
    <w:locked/>
    <w:rsid w:val="003B48AB"/>
    <w:rPr>
      <w:sz w:val="24"/>
      <w:szCs w:val="24"/>
      <w:lang w:val="x-none" w:eastAsia="x-none"/>
    </w:rPr>
  </w:style>
  <w:style w:type="paragraph" w:customStyle="1" w:styleId="Sf">
    <w:name w:val="S_Обычный Знак Знак Знак Знак"/>
    <w:basedOn w:val="a6"/>
    <w:link w:val="Se"/>
    <w:rsid w:val="003B48AB"/>
    <w:pPr>
      <w:widowControl/>
      <w:tabs>
        <w:tab w:val="left" w:pos="708"/>
      </w:tabs>
      <w:snapToGrid/>
      <w:spacing w:line="360" w:lineRule="auto"/>
      <w:ind w:firstLine="709"/>
    </w:pPr>
    <w:rPr>
      <w:rFonts w:asciiTheme="minorHAnsi" w:eastAsiaTheme="minorHAnsi" w:hAnsiTheme="minorHAnsi" w:cstheme="minorBidi"/>
      <w:sz w:val="24"/>
      <w:szCs w:val="24"/>
      <w:lang w:val="x-none" w:eastAsia="x-none"/>
    </w:rPr>
  </w:style>
  <w:style w:type="paragraph" w:customStyle="1" w:styleId="Sf0">
    <w:name w:val="Стиль S_Маркированный+Обычный + Междустр.интервал:  полуторный"/>
    <w:basedOn w:val="Sd"/>
    <w:autoRedefine/>
    <w:rsid w:val="003B48AB"/>
    <w:pPr>
      <w:tabs>
        <w:tab w:val="clear" w:pos="708"/>
        <w:tab w:val="num" w:pos="851"/>
      </w:tabs>
      <w:ind w:firstLine="284"/>
      <w:jc w:val="left"/>
    </w:pPr>
    <w:rPr>
      <w:w w:val="100"/>
      <w:szCs w:val="20"/>
    </w:rPr>
  </w:style>
  <w:style w:type="paragraph" w:customStyle="1" w:styleId="Sf1">
    <w:name w:val="S_Обычный_Жирный"/>
    <w:basedOn w:val="a6"/>
    <w:rsid w:val="003B48AB"/>
    <w:pPr>
      <w:widowControl/>
      <w:tabs>
        <w:tab w:val="left" w:pos="708"/>
      </w:tabs>
      <w:snapToGrid/>
      <w:spacing w:line="360" w:lineRule="auto"/>
      <w:ind w:firstLine="1259"/>
    </w:pPr>
    <w:rPr>
      <w:sz w:val="24"/>
      <w:szCs w:val="24"/>
    </w:rPr>
  </w:style>
  <w:style w:type="paragraph" w:customStyle="1" w:styleId="S0">
    <w:name w:val="S_Маркированный+Обычеый"/>
    <w:basedOn w:val="affff3"/>
    <w:autoRedefine/>
    <w:rsid w:val="003B48AB"/>
    <w:pPr>
      <w:numPr>
        <w:numId w:val="23"/>
      </w:numPr>
      <w:tabs>
        <w:tab w:val="clear" w:pos="708"/>
      </w:tabs>
      <w:contextualSpacing w:val="0"/>
    </w:pPr>
    <w:rPr>
      <w:w w:val="109"/>
    </w:rPr>
  </w:style>
  <w:style w:type="paragraph" w:customStyle="1" w:styleId="1f">
    <w:name w:val="Заголовок оглавления1"/>
    <w:basedOn w:val="1"/>
    <w:next w:val="a6"/>
    <w:uiPriority w:val="39"/>
    <w:qFormat/>
    <w:rsid w:val="003B48AB"/>
    <w:pPr>
      <w:keepNext/>
      <w:keepLines/>
      <w:pageBreakBefore w:val="0"/>
      <w:numPr>
        <w:numId w:val="0"/>
      </w:numPr>
      <w:tabs>
        <w:tab w:val="clear" w:pos="1701"/>
        <w:tab w:val="num" w:pos="935"/>
      </w:tabs>
      <w:suppressAutoHyphens w:val="0"/>
      <w:spacing w:before="480" w:after="0" w:line="240" w:lineRule="auto"/>
      <w:ind w:left="935" w:right="0"/>
      <w:outlineLvl w:val="9"/>
    </w:pPr>
    <w:rPr>
      <w:rFonts w:ascii="Cambria" w:eastAsia="Times New Roman" w:hAnsi="Cambria" w:cs="Times New Roman"/>
      <w:caps w:val="0"/>
      <w:color w:val="365F91"/>
      <w:szCs w:val="28"/>
      <w:lang w:val="x-none" w:eastAsia="x-none"/>
    </w:rPr>
  </w:style>
  <w:style w:type="paragraph" w:customStyle="1" w:styleId="afffffff">
    <w:name w:val="Табличный_справа"/>
    <w:basedOn w:val="a6"/>
    <w:rsid w:val="003B48AB"/>
    <w:pPr>
      <w:widowControl/>
      <w:tabs>
        <w:tab w:val="left" w:pos="708"/>
      </w:tabs>
      <w:snapToGrid/>
      <w:jc w:val="right"/>
    </w:pPr>
    <w:rPr>
      <w:sz w:val="22"/>
      <w:szCs w:val="22"/>
    </w:rPr>
  </w:style>
  <w:style w:type="paragraph" w:customStyle="1" w:styleId="Style50">
    <w:name w:val="Style50"/>
    <w:basedOn w:val="a6"/>
    <w:uiPriority w:val="99"/>
    <w:rsid w:val="003B48AB"/>
    <w:pPr>
      <w:tabs>
        <w:tab w:val="left" w:pos="708"/>
      </w:tabs>
      <w:autoSpaceDE w:val="0"/>
      <w:autoSpaceDN w:val="0"/>
      <w:adjustRightInd w:val="0"/>
      <w:snapToGrid/>
      <w:spacing w:line="264" w:lineRule="exact"/>
      <w:ind w:firstLine="706"/>
    </w:pPr>
    <w:rPr>
      <w:rFonts w:ascii="Arial Narrow" w:hAnsi="Arial Narrow"/>
      <w:sz w:val="24"/>
      <w:szCs w:val="24"/>
    </w:rPr>
  </w:style>
  <w:style w:type="paragraph" w:customStyle="1" w:styleId="afffffff0">
    <w:name w:val="Примечание"/>
    <w:next w:val="a6"/>
    <w:rsid w:val="003B48AB"/>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1f0">
    <w:name w:val="Основной текст продолжение Знак1"/>
    <w:link w:val="afffffff1"/>
    <w:locked/>
    <w:rsid w:val="003B48AB"/>
    <w:rPr>
      <w:sz w:val="24"/>
      <w:lang w:val="x-none" w:eastAsia="x-none"/>
    </w:rPr>
  </w:style>
  <w:style w:type="paragraph" w:customStyle="1" w:styleId="afffffff1">
    <w:name w:val="Основной текст продолжение"/>
    <w:basedOn w:val="a6"/>
    <w:next w:val="af1"/>
    <w:link w:val="1f0"/>
    <w:rsid w:val="003B48AB"/>
    <w:pPr>
      <w:widowControl/>
      <w:tabs>
        <w:tab w:val="left" w:pos="708"/>
      </w:tabs>
      <w:snapToGrid/>
      <w:spacing w:before="120"/>
      <w:ind w:firstLine="709"/>
    </w:pPr>
    <w:rPr>
      <w:rFonts w:asciiTheme="minorHAnsi" w:eastAsiaTheme="minorHAnsi" w:hAnsiTheme="minorHAnsi" w:cstheme="minorBidi"/>
      <w:sz w:val="24"/>
      <w:szCs w:val="22"/>
      <w:lang w:val="x-none" w:eastAsia="x-none"/>
    </w:rPr>
  </w:style>
  <w:style w:type="character" w:customStyle="1" w:styleId="afffffff2">
    <w:name w:val="табл_строка Знак"/>
    <w:link w:val="afffffff3"/>
    <w:locked/>
    <w:rsid w:val="003B48AB"/>
    <w:rPr>
      <w:sz w:val="24"/>
      <w:lang w:val="x-none" w:eastAsia="x-none"/>
    </w:rPr>
  </w:style>
  <w:style w:type="paragraph" w:customStyle="1" w:styleId="afffffff3">
    <w:name w:val="табл_строка"/>
    <w:basedOn w:val="a6"/>
    <w:link w:val="afffffff2"/>
    <w:rsid w:val="003B48AB"/>
    <w:pPr>
      <w:widowControl/>
      <w:tabs>
        <w:tab w:val="left" w:pos="708"/>
      </w:tabs>
      <w:snapToGrid/>
      <w:spacing w:before="120"/>
      <w:jc w:val="center"/>
    </w:pPr>
    <w:rPr>
      <w:rFonts w:asciiTheme="minorHAnsi" w:eastAsiaTheme="minorHAnsi" w:hAnsiTheme="minorHAnsi" w:cstheme="minorBidi"/>
      <w:sz w:val="24"/>
      <w:szCs w:val="22"/>
      <w:lang w:val="x-none" w:eastAsia="x-none"/>
    </w:rPr>
  </w:style>
  <w:style w:type="character" w:customStyle="1" w:styleId="afffffff4">
    <w:name w:val="табл_заголовок Знак"/>
    <w:link w:val="afffffff5"/>
    <w:locked/>
    <w:rsid w:val="003B48AB"/>
    <w:rPr>
      <w:noProof/>
      <w:sz w:val="24"/>
    </w:rPr>
  </w:style>
  <w:style w:type="paragraph" w:customStyle="1" w:styleId="afffffff5">
    <w:name w:val="табл_заголовок"/>
    <w:link w:val="afffffff4"/>
    <w:rsid w:val="003B48AB"/>
    <w:pPr>
      <w:keepNext/>
      <w:keepLines/>
      <w:tabs>
        <w:tab w:val="left" w:pos="708"/>
      </w:tabs>
      <w:spacing w:after="0" w:line="240" w:lineRule="auto"/>
      <w:jc w:val="center"/>
    </w:pPr>
    <w:rPr>
      <w:noProof/>
      <w:sz w:val="24"/>
    </w:rPr>
  </w:style>
  <w:style w:type="paragraph" w:customStyle="1" w:styleId="CharChar1CharChar1CharChar">
    <w:name w:val="Char Char Знак Знак1 Char Char1 Знак Знак Char Char"/>
    <w:basedOn w:val="a6"/>
    <w:uiPriority w:val="99"/>
    <w:rsid w:val="003B48AB"/>
    <w:pPr>
      <w:widowControl/>
      <w:tabs>
        <w:tab w:val="left" w:pos="708"/>
      </w:tabs>
      <w:snapToGrid/>
      <w:spacing w:before="100" w:beforeAutospacing="1" w:after="100" w:afterAutospacing="1"/>
      <w:jc w:val="left"/>
    </w:pPr>
    <w:rPr>
      <w:rFonts w:ascii="Tahoma" w:hAnsi="Tahoma" w:cs="Tahoma"/>
      <w:lang w:val="en-US" w:eastAsia="en-US"/>
    </w:rPr>
  </w:style>
  <w:style w:type="paragraph" w:customStyle="1" w:styleId="ConsPlusDocList">
    <w:name w:val="ConsPlusDocList"/>
    <w:uiPriority w:val="99"/>
    <w:rsid w:val="003B48AB"/>
    <w:pPr>
      <w:tabs>
        <w:tab w:val="left" w:pos="708"/>
      </w:tabs>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6">
    <w:name w:val="ГРАД Табличный текст (ширина)"/>
    <w:basedOn w:val="a6"/>
    <w:autoRedefine/>
    <w:rsid w:val="003B48AB"/>
    <w:pPr>
      <w:framePr w:hSpace="180" w:wrap="around" w:vAnchor="text" w:hAnchor="margin" w:xAlign="center" w:y="92"/>
      <w:widowControl/>
      <w:tabs>
        <w:tab w:val="left" w:pos="540"/>
      </w:tabs>
      <w:snapToGrid/>
      <w:jc w:val="center"/>
    </w:pPr>
    <w:rPr>
      <w:b/>
      <w:bCs/>
      <w:color w:val="000000"/>
      <w:spacing w:val="4"/>
      <w:szCs w:val="28"/>
    </w:rPr>
  </w:style>
  <w:style w:type="paragraph" w:customStyle="1" w:styleId="1f1">
    <w:name w:val="Обычный1"/>
    <w:uiPriority w:val="99"/>
    <w:rsid w:val="003B48AB"/>
    <w:pPr>
      <w:widowControl w:val="0"/>
      <w:tabs>
        <w:tab w:val="left" w:pos="708"/>
      </w:tabs>
      <w:snapToGrid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2f9">
    <w:name w:val="Обычный2"/>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character" w:customStyle="1" w:styleId="bodytext0">
    <w:name w:val="body text Знак"/>
    <w:link w:val="16"/>
    <w:locked/>
    <w:rsid w:val="003B48AB"/>
    <w:rPr>
      <w:rFonts w:ascii="Times New Roman" w:eastAsia="Times New Roman" w:hAnsi="Times New Roman" w:cs="Times New Roman"/>
      <w:color w:val="000000"/>
      <w:sz w:val="26"/>
      <w:szCs w:val="26"/>
      <w:shd w:val="clear" w:color="auto" w:fill="FFFFFF"/>
      <w:lang w:eastAsia="ru-RU" w:bidi="ru-RU"/>
    </w:rPr>
  </w:style>
  <w:style w:type="paragraph" w:customStyle="1" w:styleId="1f2">
    <w:name w:val="Обычный1"/>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paragraph" w:customStyle="1" w:styleId="2">
    <w:name w:val="Стиль2"/>
    <w:basedOn w:val="a6"/>
    <w:qFormat/>
    <w:rsid w:val="003B48AB"/>
    <w:pPr>
      <w:widowControl/>
      <w:numPr>
        <w:numId w:val="24"/>
      </w:numPr>
      <w:tabs>
        <w:tab w:val="left" w:pos="708"/>
      </w:tabs>
      <w:autoSpaceDE w:val="0"/>
      <w:autoSpaceDN w:val="0"/>
      <w:adjustRightInd w:val="0"/>
      <w:snapToGrid/>
      <w:spacing w:before="120" w:after="120"/>
    </w:pPr>
    <w:rPr>
      <w:sz w:val="24"/>
      <w:szCs w:val="24"/>
    </w:rPr>
  </w:style>
  <w:style w:type="character" w:styleId="afffffff7">
    <w:name w:val="annotation reference"/>
    <w:semiHidden/>
    <w:unhideWhenUsed/>
    <w:rsid w:val="003B48AB"/>
    <w:rPr>
      <w:sz w:val="16"/>
      <w:szCs w:val="16"/>
    </w:rPr>
  </w:style>
  <w:style w:type="character" w:styleId="afffffff8">
    <w:name w:val="line number"/>
    <w:unhideWhenUsed/>
    <w:rsid w:val="003B48AB"/>
    <w:rPr>
      <w:sz w:val="18"/>
      <w:szCs w:val="18"/>
    </w:rPr>
  </w:style>
  <w:style w:type="character" w:styleId="afffffff9">
    <w:name w:val="endnote reference"/>
    <w:unhideWhenUsed/>
    <w:rsid w:val="003B48AB"/>
    <w:rPr>
      <w:vertAlign w:val="superscript"/>
    </w:rPr>
  </w:style>
  <w:style w:type="character" w:styleId="afffffffa">
    <w:name w:val="Placeholder Text"/>
    <w:uiPriority w:val="99"/>
    <w:semiHidden/>
    <w:rsid w:val="003B48AB"/>
    <w:rPr>
      <w:color w:val="808080"/>
    </w:rPr>
  </w:style>
  <w:style w:type="character" w:styleId="afffffffb">
    <w:name w:val="Subtle Emphasis"/>
    <w:uiPriority w:val="19"/>
    <w:qFormat/>
    <w:rsid w:val="003B48AB"/>
    <w:rPr>
      <w:i/>
      <w:iCs/>
      <w:color w:val="5A5A5A"/>
    </w:rPr>
  </w:style>
  <w:style w:type="character" w:styleId="afffffffc">
    <w:name w:val="Intense Emphasis"/>
    <w:uiPriority w:val="21"/>
    <w:qFormat/>
    <w:rsid w:val="003B48AB"/>
    <w:rPr>
      <w:b/>
      <w:bCs/>
      <w:i/>
      <w:iCs/>
      <w:color w:val="4F81BD"/>
      <w:sz w:val="22"/>
      <w:szCs w:val="22"/>
    </w:rPr>
  </w:style>
  <w:style w:type="character" w:styleId="afffffffd">
    <w:name w:val="Subtle Reference"/>
    <w:uiPriority w:val="31"/>
    <w:qFormat/>
    <w:rsid w:val="003B48AB"/>
    <w:rPr>
      <w:color w:val="auto"/>
      <w:u w:val="single" w:color="9BBB59"/>
    </w:rPr>
  </w:style>
  <w:style w:type="character" w:styleId="afffffffe">
    <w:name w:val="Intense Reference"/>
    <w:uiPriority w:val="32"/>
    <w:qFormat/>
    <w:rsid w:val="003B48AB"/>
    <w:rPr>
      <w:b/>
      <w:bCs/>
      <w:color w:val="76923C"/>
      <w:u w:val="single" w:color="9BBB59"/>
    </w:rPr>
  </w:style>
  <w:style w:type="character" w:styleId="affffffff">
    <w:name w:val="Book Title"/>
    <w:uiPriority w:val="33"/>
    <w:qFormat/>
    <w:rsid w:val="003B48AB"/>
    <w:rPr>
      <w:rFonts w:ascii="Cambria" w:eastAsia="Times New Roman" w:hAnsi="Cambria" w:cs="Times New Roman" w:hint="default"/>
      <w:b/>
      <w:bCs/>
      <w:i/>
      <w:iCs/>
      <w:color w:val="auto"/>
    </w:rPr>
  </w:style>
  <w:style w:type="character" w:customStyle="1" w:styleId="1b">
    <w:name w:val="Название Знак1"/>
    <w:basedOn w:val="a8"/>
    <w:link w:val="affff5"/>
    <w:uiPriority w:val="99"/>
    <w:locked/>
    <w:rsid w:val="003B48AB"/>
    <w:rPr>
      <w:rFonts w:ascii="Cambria" w:eastAsia="Times New Roman" w:hAnsi="Cambria" w:cs="Times New Roman"/>
      <w:i/>
      <w:iCs/>
      <w:color w:val="243F60"/>
      <w:sz w:val="60"/>
      <w:szCs w:val="60"/>
      <w:lang w:val="x-none" w:eastAsia="x-none"/>
    </w:rPr>
  </w:style>
  <w:style w:type="character" w:customStyle="1" w:styleId="FontStyle77">
    <w:name w:val="Font Style77"/>
    <w:uiPriority w:val="99"/>
    <w:rsid w:val="003B48AB"/>
    <w:rPr>
      <w:rFonts w:ascii="Times New Roman" w:hAnsi="Times New Roman" w:cs="Times New Roman" w:hint="default"/>
      <w:b/>
      <w:bCs/>
      <w:sz w:val="20"/>
      <w:szCs w:val="20"/>
    </w:rPr>
  </w:style>
  <w:style w:type="table" w:styleId="1f3">
    <w:name w:val="Table Simple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a">
    <w:name w:val="Table Simple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4">
    <w:name w:val="Table Classic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9"/>
    <w:unhideWhenUsed/>
    <w:rsid w:val="003B48A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Colorful 1"/>
    <w:basedOn w:val="a9"/>
    <w:unhideWhenUsed/>
    <w:rsid w:val="003B48A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6">
    <w:name w:val="Table Columns 1"/>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7">
    <w:name w:val="Table Grid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9"/>
    <w:unhideWhenUsed/>
    <w:rsid w:val="003B48A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8">
    <w:name w:val="Table 3D effects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
    <w:name w:val="Table 3D effects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0">
    <w:name w:val="Table Contemporary"/>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1">
    <w:name w:val="Table Elegant"/>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2">
    <w:name w:val="Table Professional"/>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9">
    <w:name w:val="Table Subtle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f3">
    <w:name w:val="Table Theme"/>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5">
    <w:name w:val="Medium Shading 2 Accent 5"/>
    <w:basedOn w:val="a9"/>
    <w:uiPriority w:val="64"/>
    <w:unhideWhenUsed/>
    <w:rsid w:val="003B48A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9"/>
    <w:uiPriority w:val="64"/>
    <w:rsid w:val="003B48A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Стиль S_Заголовок 2 + не полужирный"/>
    <w:basedOn w:val="S2"/>
    <w:autoRedefine/>
    <w:rsid w:val="003B48AB"/>
    <w:pPr>
      <w:numPr>
        <w:ilvl w:val="0"/>
        <w:numId w:val="0"/>
      </w:numPr>
      <w:tabs>
        <w:tab w:val="left" w:pos="708"/>
      </w:tabs>
    </w:pPr>
  </w:style>
  <w:style w:type="numbering" w:customStyle="1" w:styleId="20102">
    <w:name w:val="Перечисление 20102"/>
    <w:rsid w:val="003B48AB"/>
    <w:pPr>
      <w:numPr>
        <w:numId w:val="21"/>
      </w:numPr>
    </w:pPr>
  </w:style>
  <w:style w:type="numbering" w:customStyle="1" w:styleId="11">
    <w:name w:val="Статья / Раздел11"/>
    <w:rsid w:val="003B48AB"/>
    <w:pPr>
      <w:numPr>
        <w:numId w:val="25"/>
      </w:numPr>
    </w:pPr>
  </w:style>
  <w:style w:type="numbering" w:customStyle="1" w:styleId="21">
    <w:name w:val="Статья / Раздел2"/>
    <w:rsid w:val="003B48AB"/>
    <w:pPr>
      <w:numPr>
        <w:numId w:val="26"/>
      </w:numPr>
    </w:pPr>
  </w:style>
  <w:style w:type="numbering" w:customStyle="1" w:styleId="2010">
    <w:name w:val="Перечисление 2010"/>
    <w:rsid w:val="003B48AB"/>
    <w:pPr>
      <w:numPr>
        <w:numId w:val="27"/>
      </w:numPr>
    </w:pPr>
  </w:style>
  <w:style w:type="numbering" w:customStyle="1" w:styleId="1ai1">
    <w:name w:val="1 / a / i1"/>
    <w:rsid w:val="003B48AB"/>
    <w:pPr>
      <w:numPr>
        <w:numId w:val="28"/>
      </w:numPr>
    </w:pPr>
  </w:style>
  <w:style w:type="numbering" w:customStyle="1" w:styleId="1111111">
    <w:name w:val="1 / 1.1 / 1.1.11"/>
    <w:rsid w:val="003B48AB"/>
    <w:pPr>
      <w:numPr>
        <w:numId w:val="29"/>
      </w:numPr>
    </w:pPr>
  </w:style>
  <w:style w:type="numbering" w:customStyle="1" w:styleId="11111111">
    <w:name w:val="1 / 1.1 / 1.1.111"/>
    <w:rsid w:val="003B48AB"/>
    <w:pPr>
      <w:numPr>
        <w:numId w:val="30"/>
      </w:numPr>
    </w:pPr>
  </w:style>
  <w:style w:type="numbering" w:customStyle="1" w:styleId="201011">
    <w:name w:val="Перечисление 201011"/>
    <w:rsid w:val="003B48AB"/>
    <w:pPr>
      <w:numPr>
        <w:numId w:val="31"/>
      </w:numPr>
    </w:pPr>
  </w:style>
  <w:style w:type="numbering" w:customStyle="1" w:styleId="20101">
    <w:name w:val="Перечисление 20101"/>
    <w:rsid w:val="003B48AB"/>
    <w:pPr>
      <w:numPr>
        <w:numId w:val="32"/>
      </w:numPr>
    </w:pPr>
  </w:style>
  <w:style w:type="numbering" w:styleId="111111">
    <w:name w:val="Outline List 2"/>
    <w:basedOn w:val="aa"/>
    <w:rsid w:val="00B2740D"/>
    <w:pPr>
      <w:numPr>
        <w:numId w:val="5"/>
      </w:numPr>
    </w:pPr>
  </w:style>
  <w:style w:type="numbering" w:styleId="affffffff4">
    <w:name w:val="Outline List 3"/>
    <w:basedOn w:val="aa"/>
    <w:rsid w:val="00B2740D"/>
  </w:style>
  <w:style w:type="numbering" w:customStyle="1" w:styleId="1fa">
    <w:name w:val="Нет списка1"/>
    <w:next w:val="aa"/>
    <w:uiPriority w:val="99"/>
    <w:semiHidden/>
    <w:unhideWhenUsed/>
    <w:rsid w:val="00B2740D"/>
  </w:style>
  <w:style w:type="numbering" w:customStyle="1" w:styleId="14">
    <w:name w:val="Статья / Раздел1"/>
    <w:basedOn w:val="aa"/>
    <w:next w:val="affffffff4"/>
    <w:rsid w:val="00B2740D"/>
    <w:pPr>
      <w:numPr>
        <w:numId w:val="11"/>
      </w:numPr>
    </w:pPr>
  </w:style>
  <w:style w:type="paragraph" w:customStyle="1" w:styleId="3f1">
    <w:name w:val="Обычный3"/>
    <w:rsid w:val="00B2740D"/>
    <w:pPr>
      <w:widowControl w:val="0"/>
      <w:spacing w:after="0" w:line="300" w:lineRule="auto"/>
      <w:ind w:firstLine="680"/>
      <w:jc w:val="both"/>
    </w:pPr>
    <w:rPr>
      <w:rFonts w:ascii="Times New Roman" w:eastAsia="Times New Roman" w:hAnsi="Times New Roman" w:cs="Times New Roman"/>
      <w:snapToGrid w:val="0"/>
      <w:sz w:val="24"/>
      <w:szCs w:val="20"/>
      <w:lang w:eastAsia="ru-RU"/>
    </w:rPr>
  </w:style>
  <w:style w:type="numbering" w:customStyle="1" w:styleId="1111112">
    <w:name w:val="1 / 1.1 / 1.1.12"/>
    <w:basedOn w:val="aa"/>
    <w:next w:val="111111"/>
    <w:rsid w:val="00B2740D"/>
    <w:pPr>
      <w:numPr>
        <w:numId w:val="6"/>
      </w:numPr>
    </w:pPr>
  </w:style>
  <w:style w:type="numbering" w:customStyle="1" w:styleId="1ai2">
    <w:name w:val="1 / a / i2"/>
    <w:basedOn w:val="aa"/>
    <w:next w:val="1ai"/>
    <w:rsid w:val="00B2740D"/>
    <w:pPr>
      <w:numPr>
        <w:numId w:val="7"/>
      </w:numPr>
    </w:pPr>
  </w:style>
  <w:style w:type="numbering" w:customStyle="1" w:styleId="1ai111">
    <w:name w:val="1 / a / i111"/>
    <w:basedOn w:val="aa"/>
    <w:next w:val="1ai"/>
    <w:rsid w:val="00B2740D"/>
    <w:pPr>
      <w:numPr>
        <w:numId w:val="1"/>
      </w:numPr>
    </w:pPr>
  </w:style>
  <w:style w:type="paragraph" w:customStyle="1" w:styleId="voice">
    <w:name w:val="voice"/>
    <w:basedOn w:val="a6"/>
    <w:rsid w:val="00E509A7"/>
    <w:pPr>
      <w:widowControl/>
      <w:snapToGrid/>
      <w:spacing w:before="100" w:beforeAutospacing="1" w:after="100" w:afterAutospacing="1"/>
      <w:jc w:val="left"/>
    </w:pPr>
    <w:rPr>
      <w:sz w:val="24"/>
      <w:szCs w:val="24"/>
    </w:rPr>
  </w:style>
  <w:style w:type="paragraph" w:customStyle="1" w:styleId="Default">
    <w:name w:val="Default"/>
    <w:rsid w:val="00694E2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ffff5">
    <w:name w:val="??????? (???)"/>
    <w:basedOn w:val="a6"/>
    <w:rsid w:val="00BB67D7"/>
    <w:pPr>
      <w:suppressAutoHyphens/>
      <w:overflowPunct w:val="0"/>
      <w:autoSpaceDE w:val="0"/>
      <w:snapToGrid/>
      <w:spacing w:before="100" w:after="119"/>
      <w:jc w:val="left"/>
      <w:textAlignment w:val="baseline"/>
    </w:pPr>
    <w:rPr>
      <w:sz w:val="24"/>
      <w:lang w:eastAsia="ar-SA"/>
    </w:rPr>
  </w:style>
  <w:style w:type="paragraph" w:customStyle="1" w:styleId="affffffff6">
    <w:name w:val="?????????? ???????"/>
    <w:basedOn w:val="a6"/>
    <w:rsid w:val="00BB67D7"/>
    <w:pPr>
      <w:suppressLineNumbers/>
      <w:suppressAutoHyphens/>
      <w:overflowPunct w:val="0"/>
      <w:autoSpaceDE w:val="0"/>
      <w:snapToGrid/>
      <w:jc w:val="left"/>
      <w:textAlignment w:val="baseline"/>
    </w:pPr>
    <w:rPr>
      <w:sz w:val="24"/>
      <w:lang w:eastAsia="ar-SA"/>
    </w:rPr>
  </w:style>
  <w:style w:type="paragraph" w:customStyle="1" w:styleId="affffffff7">
    <w:name w:val="????????? ???????"/>
    <w:basedOn w:val="affffffff6"/>
    <w:rsid w:val="00BB67D7"/>
    <w:pPr>
      <w:jc w:val="center"/>
    </w:pPr>
    <w:rPr>
      <w:b/>
      <w:i/>
    </w:rPr>
  </w:style>
  <w:style w:type="paragraph" w:customStyle="1" w:styleId="1fb">
    <w:name w:val="Абзац списка1"/>
    <w:basedOn w:val="a6"/>
    <w:rsid w:val="003D59D7"/>
    <w:pPr>
      <w:widowControl/>
      <w:suppressAutoHyphens/>
      <w:snapToGrid/>
      <w:ind w:left="720"/>
      <w:jc w:val="left"/>
    </w:pPr>
    <w:rPr>
      <w:rFonts w:ascii="Calibri" w:hAnsi="Calibri" w:cs="Calibri"/>
      <w:sz w:val="24"/>
      <w:szCs w:val="24"/>
      <w:lang w:val="en-US" w:eastAsia="ar-SA"/>
    </w:rPr>
  </w:style>
  <w:style w:type="paragraph" w:customStyle="1" w:styleId="3f2">
    <w:name w:val="Абзац списка3"/>
    <w:basedOn w:val="a6"/>
    <w:rsid w:val="003D59D7"/>
    <w:pPr>
      <w:widowControl/>
      <w:suppressAutoHyphens/>
      <w:snapToGrid/>
      <w:ind w:left="720"/>
      <w:jc w:val="left"/>
    </w:pPr>
    <w:rPr>
      <w:rFonts w:ascii="Calibri" w:hAnsi="Calibri" w:cs="Calibri"/>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8000">
      <w:bodyDiv w:val="1"/>
      <w:marLeft w:val="0"/>
      <w:marRight w:val="0"/>
      <w:marTop w:val="0"/>
      <w:marBottom w:val="0"/>
      <w:divBdr>
        <w:top w:val="none" w:sz="0" w:space="0" w:color="auto"/>
        <w:left w:val="none" w:sz="0" w:space="0" w:color="auto"/>
        <w:bottom w:val="none" w:sz="0" w:space="0" w:color="auto"/>
        <w:right w:val="none" w:sz="0" w:space="0" w:color="auto"/>
      </w:divBdr>
    </w:div>
    <w:div w:id="11803594">
      <w:bodyDiv w:val="1"/>
      <w:marLeft w:val="0"/>
      <w:marRight w:val="0"/>
      <w:marTop w:val="0"/>
      <w:marBottom w:val="0"/>
      <w:divBdr>
        <w:top w:val="none" w:sz="0" w:space="0" w:color="auto"/>
        <w:left w:val="none" w:sz="0" w:space="0" w:color="auto"/>
        <w:bottom w:val="none" w:sz="0" w:space="0" w:color="auto"/>
        <w:right w:val="none" w:sz="0" w:space="0" w:color="auto"/>
      </w:divBdr>
    </w:div>
    <w:div w:id="13655797">
      <w:bodyDiv w:val="1"/>
      <w:marLeft w:val="0"/>
      <w:marRight w:val="0"/>
      <w:marTop w:val="0"/>
      <w:marBottom w:val="0"/>
      <w:divBdr>
        <w:top w:val="none" w:sz="0" w:space="0" w:color="auto"/>
        <w:left w:val="none" w:sz="0" w:space="0" w:color="auto"/>
        <w:bottom w:val="none" w:sz="0" w:space="0" w:color="auto"/>
        <w:right w:val="none" w:sz="0" w:space="0" w:color="auto"/>
      </w:divBdr>
    </w:div>
    <w:div w:id="24185147">
      <w:bodyDiv w:val="1"/>
      <w:marLeft w:val="0"/>
      <w:marRight w:val="0"/>
      <w:marTop w:val="0"/>
      <w:marBottom w:val="0"/>
      <w:divBdr>
        <w:top w:val="none" w:sz="0" w:space="0" w:color="auto"/>
        <w:left w:val="none" w:sz="0" w:space="0" w:color="auto"/>
        <w:bottom w:val="none" w:sz="0" w:space="0" w:color="auto"/>
        <w:right w:val="none" w:sz="0" w:space="0" w:color="auto"/>
      </w:divBdr>
    </w:div>
    <w:div w:id="25326768">
      <w:bodyDiv w:val="1"/>
      <w:marLeft w:val="0"/>
      <w:marRight w:val="0"/>
      <w:marTop w:val="0"/>
      <w:marBottom w:val="0"/>
      <w:divBdr>
        <w:top w:val="none" w:sz="0" w:space="0" w:color="auto"/>
        <w:left w:val="none" w:sz="0" w:space="0" w:color="auto"/>
        <w:bottom w:val="none" w:sz="0" w:space="0" w:color="auto"/>
        <w:right w:val="none" w:sz="0" w:space="0" w:color="auto"/>
      </w:divBdr>
    </w:div>
    <w:div w:id="30619788">
      <w:bodyDiv w:val="1"/>
      <w:marLeft w:val="0"/>
      <w:marRight w:val="0"/>
      <w:marTop w:val="0"/>
      <w:marBottom w:val="0"/>
      <w:divBdr>
        <w:top w:val="none" w:sz="0" w:space="0" w:color="auto"/>
        <w:left w:val="none" w:sz="0" w:space="0" w:color="auto"/>
        <w:bottom w:val="none" w:sz="0" w:space="0" w:color="auto"/>
        <w:right w:val="none" w:sz="0" w:space="0" w:color="auto"/>
      </w:divBdr>
    </w:div>
    <w:div w:id="32195976">
      <w:bodyDiv w:val="1"/>
      <w:marLeft w:val="0"/>
      <w:marRight w:val="0"/>
      <w:marTop w:val="0"/>
      <w:marBottom w:val="0"/>
      <w:divBdr>
        <w:top w:val="none" w:sz="0" w:space="0" w:color="auto"/>
        <w:left w:val="none" w:sz="0" w:space="0" w:color="auto"/>
        <w:bottom w:val="none" w:sz="0" w:space="0" w:color="auto"/>
        <w:right w:val="none" w:sz="0" w:space="0" w:color="auto"/>
      </w:divBdr>
    </w:div>
    <w:div w:id="39256908">
      <w:bodyDiv w:val="1"/>
      <w:marLeft w:val="0"/>
      <w:marRight w:val="0"/>
      <w:marTop w:val="0"/>
      <w:marBottom w:val="0"/>
      <w:divBdr>
        <w:top w:val="none" w:sz="0" w:space="0" w:color="auto"/>
        <w:left w:val="none" w:sz="0" w:space="0" w:color="auto"/>
        <w:bottom w:val="none" w:sz="0" w:space="0" w:color="auto"/>
        <w:right w:val="none" w:sz="0" w:space="0" w:color="auto"/>
      </w:divBdr>
    </w:div>
    <w:div w:id="59986527">
      <w:bodyDiv w:val="1"/>
      <w:marLeft w:val="0"/>
      <w:marRight w:val="0"/>
      <w:marTop w:val="0"/>
      <w:marBottom w:val="0"/>
      <w:divBdr>
        <w:top w:val="none" w:sz="0" w:space="0" w:color="auto"/>
        <w:left w:val="none" w:sz="0" w:space="0" w:color="auto"/>
        <w:bottom w:val="none" w:sz="0" w:space="0" w:color="auto"/>
        <w:right w:val="none" w:sz="0" w:space="0" w:color="auto"/>
      </w:divBdr>
    </w:div>
    <w:div w:id="94064151">
      <w:bodyDiv w:val="1"/>
      <w:marLeft w:val="0"/>
      <w:marRight w:val="0"/>
      <w:marTop w:val="0"/>
      <w:marBottom w:val="0"/>
      <w:divBdr>
        <w:top w:val="none" w:sz="0" w:space="0" w:color="auto"/>
        <w:left w:val="none" w:sz="0" w:space="0" w:color="auto"/>
        <w:bottom w:val="none" w:sz="0" w:space="0" w:color="auto"/>
        <w:right w:val="none" w:sz="0" w:space="0" w:color="auto"/>
      </w:divBdr>
    </w:div>
    <w:div w:id="140275866">
      <w:bodyDiv w:val="1"/>
      <w:marLeft w:val="0"/>
      <w:marRight w:val="0"/>
      <w:marTop w:val="0"/>
      <w:marBottom w:val="0"/>
      <w:divBdr>
        <w:top w:val="none" w:sz="0" w:space="0" w:color="auto"/>
        <w:left w:val="none" w:sz="0" w:space="0" w:color="auto"/>
        <w:bottom w:val="none" w:sz="0" w:space="0" w:color="auto"/>
        <w:right w:val="none" w:sz="0" w:space="0" w:color="auto"/>
      </w:divBdr>
    </w:div>
    <w:div w:id="143396476">
      <w:bodyDiv w:val="1"/>
      <w:marLeft w:val="0"/>
      <w:marRight w:val="0"/>
      <w:marTop w:val="0"/>
      <w:marBottom w:val="0"/>
      <w:divBdr>
        <w:top w:val="none" w:sz="0" w:space="0" w:color="auto"/>
        <w:left w:val="none" w:sz="0" w:space="0" w:color="auto"/>
        <w:bottom w:val="none" w:sz="0" w:space="0" w:color="auto"/>
        <w:right w:val="none" w:sz="0" w:space="0" w:color="auto"/>
      </w:divBdr>
    </w:div>
    <w:div w:id="167988502">
      <w:bodyDiv w:val="1"/>
      <w:marLeft w:val="0"/>
      <w:marRight w:val="0"/>
      <w:marTop w:val="0"/>
      <w:marBottom w:val="0"/>
      <w:divBdr>
        <w:top w:val="none" w:sz="0" w:space="0" w:color="auto"/>
        <w:left w:val="none" w:sz="0" w:space="0" w:color="auto"/>
        <w:bottom w:val="none" w:sz="0" w:space="0" w:color="auto"/>
        <w:right w:val="none" w:sz="0" w:space="0" w:color="auto"/>
      </w:divBdr>
    </w:div>
    <w:div w:id="185675814">
      <w:bodyDiv w:val="1"/>
      <w:marLeft w:val="0"/>
      <w:marRight w:val="0"/>
      <w:marTop w:val="0"/>
      <w:marBottom w:val="0"/>
      <w:divBdr>
        <w:top w:val="none" w:sz="0" w:space="0" w:color="auto"/>
        <w:left w:val="none" w:sz="0" w:space="0" w:color="auto"/>
        <w:bottom w:val="none" w:sz="0" w:space="0" w:color="auto"/>
        <w:right w:val="none" w:sz="0" w:space="0" w:color="auto"/>
      </w:divBdr>
    </w:div>
    <w:div w:id="186332047">
      <w:bodyDiv w:val="1"/>
      <w:marLeft w:val="0"/>
      <w:marRight w:val="0"/>
      <w:marTop w:val="0"/>
      <w:marBottom w:val="0"/>
      <w:divBdr>
        <w:top w:val="none" w:sz="0" w:space="0" w:color="auto"/>
        <w:left w:val="none" w:sz="0" w:space="0" w:color="auto"/>
        <w:bottom w:val="none" w:sz="0" w:space="0" w:color="auto"/>
        <w:right w:val="none" w:sz="0" w:space="0" w:color="auto"/>
      </w:divBdr>
    </w:div>
    <w:div w:id="206381732">
      <w:bodyDiv w:val="1"/>
      <w:marLeft w:val="0"/>
      <w:marRight w:val="0"/>
      <w:marTop w:val="0"/>
      <w:marBottom w:val="0"/>
      <w:divBdr>
        <w:top w:val="none" w:sz="0" w:space="0" w:color="auto"/>
        <w:left w:val="none" w:sz="0" w:space="0" w:color="auto"/>
        <w:bottom w:val="none" w:sz="0" w:space="0" w:color="auto"/>
        <w:right w:val="none" w:sz="0" w:space="0" w:color="auto"/>
      </w:divBdr>
    </w:div>
    <w:div w:id="237596129">
      <w:bodyDiv w:val="1"/>
      <w:marLeft w:val="0"/>
      <w:marRight w:val="0"/>
      <w:marTop w:val="0"/>
      <w:marBottom w:val="0"/>
      <w:divBdr>
        <w:top w:val="none" w:sz="0" w:space="0" w:color="auto"/>
        <w:left w:val="none" w:sz="0" w:space="0" w:color="auto"/>
        <w:bottom w:val="none" w:sz="0" w:space="0" w:color="auto"/>
        <w:right w:val="none" w:sz="0" w:space="0" w:color="auto"/>
      </w:divBdr>
    </w:div>
    <w:div w:id="258876681">
      <w:bodyDiv w:val="1"/>
      <w:marLeft w:val="0"/>
      <w:marRight w:val="0"/>
      <w:marTop w:val="0"/>
      <w:marBottom w:val="0"/>
      <w:divBdr>
        <w:top w:val="none" w:sz="0" w:space="0" w:color="auto"/>
        <w:left w:val="none" w:sz="0" w:space="0" w:color="auto"/>
        <w:bottom w:val="none" w:sz="0" w:space="0" w:color="auto"/>
        <w:right w:val="none" w:sz="0" w:space="0" w:color="auto"/>
      </w:divBdr>
    </w:div>
    <w:div w:id="293754440">
      <w:bodyDiv w:val="1"/>
      <w:marLeft w:val="0"/>
      <w:marRight w:val="0"/>
      <w:marTop w:val="0"/>
      <w:marBottom w:val="0"/>
      <w:divBdr>
        <w:top w:val="none" w:sz="0" w:space="0" w:color="auto"/>
        <w:left w:val="none" w:sz="0" w:space="0" w:color="auto"/>
        <w:bottom w:val="none" w:sz="0" w:space="0" w:color="auto"/>
        <w:right w:val="none" w:sz="0" w:space="0" w:color="auto"/>
      </w:divBdr>
    </w:div>
    <w:div w:id="317149807">
      <w:bodyDiv w:val="1"/>
      <w:marLeft w:val="0"/>
      <w:marRight w:val="0"/>
      <w:marTop w:val="0"/>
      <w:marBottom w:val="0"/>
      <w:divBdr>
        <w:top w:val="none" w:sz="0" w:space="0" w:color="auto"/>
        <w:left w:val="none" w:sz="0" w:space="0" w:color="auto"/>
        <w:bottom w:val="none" w:sz="0" w:space="0" w:color="auto"/>
        <w:right w:val="none" w:sz="0" w:space="0" w:color="auto"/>
      </w:divBdr>
    </w:div>
    <w:div w:id="321006294">
      <w:bodyDiv w:val="1"/>
      <w:marLeft w:val="0"/>
      <w:marRight w:val="0"/>
      <w:marTop w:val="0"/>
      <w:marBottom w:val="0"/>
      <w:divBdr>
        <w:top w:val="none" w:sz="0" w:space="0" w:color="auto"/>
        <w:left w:val="none" w:sz="0" w:space="0" w:color="auto"/>
        <w:bottom w:val="none" w:sz="0" w:space="0" w:color="auto"/>
        <w:right w:val="none" w:sz="0" w:space="0" w:color="auto"/>
      </w:divBdr>
    </w:div>
    <w:div w:id="323245215">
      <w:bodyDiv w:val="1"/>
      <w:marLeft w:val="0"/>
      <w:marRight w:val="0"/>
      <w:marTop w:val="0"/>
      <w:marBottom w:val="0"/>
      <w:divBdr>
        <w:top w:val="none" w:sz="0" w:space="0" w:color="auto"/>
        <w:left w:val="none" w:sz="0" w:space="0" w:color="auto"/>
        <w:bottom w:val="none" w:sz="0" w:space="0" w:color="auto"/>
        <w:right w:val="none" w:sz="0" w:space="0" w:color="auto"/>
      </w:divBdr>
    </w:div>
    <w:div w:id="326985187">
      <w:bodyDiv w:val="1"/>
      <w:marLeft w:val="0"/>
      <w:marRight w:val="0"/>
      <w:marTop w:val="0"/>
      <w:marBottom w:val="0"/>
      <w:divBdr>
        <w:top w:val="none" w:sz="0" w:space="0" w:color="auto"/>
        <w:left w:val="none" w:sz="0" w:space="0" w:color="auto"/>
        <w:bottom w:val="none" w:sz="0" w:space="0" w:color="auto"/>
        <w:right w:val="none" w:sz="0" w:space="0" w:color="auto"/>
      </w:divBdr>
    </w:div>
    <w:div w:id="331371719">
      <w:bodyDiv w:val="1"/>
      <w:marLeft w:val="0"/>
      <w:marRight w:val="0"/>
      <w:marTop w:val="0"/>
      <w:marBottom w:val="0"/>
      <w:divBdr>
        <w:top w:val="none" w:sz="0" w:space="0" w:color="auto"/>
        <w:left w:val="none" w:sz="0" w:space="0" w:color="auto"/>
        <w:bottom w:val="none" w:sz="0" w:space="0" w:color="auto"/>
        <w:right w:val="none" w:sz="0" w:space="0" w:color="auto"/>
      </w:divBdr>
    </w:div>
    <w:div w:id="350224928">
      <w:bodyDiv w:val="1"/>
      <w:marLeft w:val="0"/>
      <w:marRight w:val="0"/>
      <w:marTop w:val="0"/>
      <w:marBottom w:val="0"/>
      <w:divBdr>
        <w:top w:val="none" w:sz="0" w:space="0" w:color="auto"/>
        <w:left w:val="none" w:sz="0" w:space="0" w:color="auto"/>
        <w:bottom w:val="none" w:sz="0" w:space="0" w:color="auto"/>
        <w:right w:val="none" w:sz="0" w:space="0" w:color="auto"/>
      </w:divBdr>
    </w:div>
    <w:div w:id="354044576">
      <w:bodyDiv w:val="1"/>
      <w:marLeft w:val="0"/>
      <w:marRight w:val="0"/>
      <w:marTop w:val="0"/>
      <w:marBottom w:val="0"/>
      <w:divBdr>
        <w:top w:val="none" w:sz="0" w:space="0" w:color="auto"/>
        <w:left w:val="none" w:sz="0" w:space="0" w:color="auto"/>
        <w:bottom w:val="none" w:sz="0" w:space="0" w:color="auto"/>
        <w:right w:val="none" w:sz="0" w:space="0" w:color="auto"/>
      </w:divBdr>
    </w:div>
    <w:div w:id="358900577">
      <w:bodyDiv w:val="1"/>
      <w:marLeft w:val="0"/>
      <w:marRight w:val="0"/>
      <w:marTop w:val="0"/>
      <w:marBottom w:val="0"/>
      <w:divBdr>
        <w:top w:val="none" w:sz="0" w:space="0" w:color="auto"/>
        <w:left w:val="none" w:sz="0" w:space="0" w:color="auto"/>
        <w:bottom w:val="none" w:sz="0" w:space="0" w:color="auto"/>
        <w:right w:val="none" w:sz="0" w:space="0" w:color="auto"/>
      </w:divBdr>
    </w:div>
    <w:div w:id="388505724">
      <w:bodyDiv w:val="1"/>
      <w:marLeft w:val="0"/>
      <w:marRight w:val="0"/>
      <w:marTop w:val="0"/>
      <w:marBottom w:val="0"/>
      <w:divBdr>
        <w:top w:val="none" w:sz="0" w:space="0" w:color="auto"/>
        <w:left w:val="none" w:sz="0" w:space="0" w:color="auto"/>
        <w:bottom w:val="none" w:sz="0" w:space="0" w:color="auto"/>
        <w:right w:val="none" w:sz="0" w:space="0" w:color="auto"/>
      </w:divBdr>
    </w:div>
    <w:div w:id="391924555">
      <w:bodyDiv w:val="1"/>
      <w:marLeft w:val="0"/>
      <w:marRight w:val="0"/>
      <w:marTop w:val="0"/>
      <w:marBottom w:val="0"/>
      <w:divBdr>
        <w:top w:val="none" w:sz="0" w:space="0" w:color="auto"/>
        <w:left w:val="none" w:sz="0" w:space="0" w:color="auto"/>
        <w:bottom w:val="none" w:sz="0" w:space="0" w:color="auto"/>
        <w:right w:val="none" w:sz="0" w:space="0" w:color="auto"/>
      </w:divBdr>
    </w:div>
    <w:div w:id="412549337">
      <w:bodyDiv w:val="1"/>
      <w:marLeft w:val="0"/>
      <w:marRight w:val="0"/>
      <w:marTop w:val="0"/>
      <w:marBottom w:val="0"/>
      <w:divBdr>
        <w:top w:val="none" w:sz="0" w:space="0" w:color="auto"/>
        <w:left w:val="none" w:sz="0" w:space="0" w:color="auto"/>
        <w:bottom w:val="none" w:sz="0" w:space="0" w:color="auto"/>
        <w:right w:val="none" w:sz="0" w:space="0" w:color="auto"/>
      </w:divBdr>
    </w:div>
    <w:div w:id="431977124">
      <w:bodyDiv w:val="1"/>
      <w:marLeft w:val="0"/>
      <w:marRight w:val="0"/>
      <w:marTop w:val="0"/>
      <w:marBottom w:val="0"/>
      <w:divBdr>
        <w:top w:val="none" w:sz="0" w:space="0" w:color="auto"/>
        <w:left w:val="none" w:sz="0" w:space="0" w:color="auto"/>
        <w:bottom w:val="none" w:sz="0" w:space="0" w:color="auto"/>
        <w:right w:val="none" w:sz="0" w:space="0" w:color="auto"/>
      </w:divBdr>
    </w:div>
    <w:div w:id="444806808">
      <w:bodyDiv w:val="1"/>
      <w:marLeft w:val="0"/>
      <w:marRight w:val="0"/>
      <w:marTop w:val="0"/>
      <w:marBottom w:val="0"/>
      <w:divBdr>
        <w:top w:val="none" w:sz="0" w:space="0" w:color="auto"/>
        <w:left w:val="none" w:sz="0" w:space="0" w:color="auto"/>
        <w:bottom w:val="none" w:sz="0" w:space="0" w:color="auto"/>
        <w:right w:val="none" w:sz="0" w:space="0" w:color="auto"/>
      </w:divBdr>
    </w:div>
    <w:div w:id="446512059">
      <w:bodyDiv w:val="1"/>
      <w:marLeft w:val="0"/>
      <w:marRight w:val="0"/>
      <w:marTop w:val="0"/>
      <w:marBottom w:val="0"/>
      <w:divBdr>
        <w:top w:val="none" w:sz="0" w:space="0" w:color="auto"/>
        <w:left w:val="none" w:sz="0" w:space="0" w:color="auto"/>
        <w:bottom w:val="none" w:sz="0" w:space="0" w:color="auto"/>
        <w:right w:val="none" w:sz="0" w:space="0" w:color="auto"/>
      </w:divBdr>
    </w:div>
    <w:div w:id="449395593">
      <w:bodyDiv w:val="1"/>
      <w:marLeft w:val="0"/>
      <w:marRight w:val="0"/>
      <w:marTop w:val="0"/>
      <w:marBottom w:val="0"/>
      <w:divBdr>
        <w:top w:val="none" w:sz="0" w:space="0" w:color="auto"/>
        <w:left w:val="none" w:sz="0" w:space="0" w:color="auto"/>
        <w:bottom w:val="none" w:sz="0" w:space="0" w:color="auto"/>
        <w:right w:val="none" w:sz="0" w:space="0" w:color="auto"/>
      </w:divBdr>
    </w:div>
    <w:div w:id="475802976">
      <w:bodyDiv w:val="1"/>
      <w:marLeft w:val="0"/>
      <w:marRight w:val="0"/>
      <w:marTop w:val="0"/>
      <w:marBottom w:val="0"/>
      <w:divBdr>
        <w:top w:val="none" w:sz="0" w:space="0" w:color="auto"/>
        <w:left w:val="none" w:sz="0" w:space="0" w:color="auto"/>
        <w:bottom w:val="none" w:sz="0" w:space="0" w:color="auto"/>
        <w:right w:val="none" w:sz="0" w:space="0" w:color="auto"/>
      </w:divBdr>
    </w:div>
    <w:div w:id="477651895">
      <w:bodyDiv w:val="1"/>
      <w:marLeft w:val="0"/>
      <w:marRight w:val="0"/>
      <w:marTop w:val="0"/>
      <w:marBottom w:val="0"/>
      <w:divBdr>
        <w:top w:val="none" w:sz="0" w:space="0" w:color="auto"/>
        <w:left w:val="none" w:sz="0" w:space="0" w:color="auto"/>
        <w:bottom w:val="none" w:sz="0" w:space="0" w:color="auto"/>
        <w:right w:val="none" w:sz="0" w:space="0" w:color="auto"/>
      </w:divBdr>
    </w:div>
    <w:div w:id="505824110">
      <w:bodyDiv w:val="1"/>
      <w:marLeft w:val="0"/>
      <w:marRight w:val="0"/>
      <w:marTop w:val="0"/>
      <w:marBottom w:val="0"/>
      <w:divBdr>
        <w:top w:val="none" w:sz="0" w:space="0" w:color="auto"/>
        <w:left w:val="none" w:sz="0" w:space="0" w:color="auto"/>
        <w:bottom w:val="none" w:sz="0" w:space="0" w:color="auto"/>
        <w:right w:val="none" w:sz="0" w:space="0" w:color="auto"/>
      </w:divBdr>
    </w:div>
    <w:div w:id="508640066">
      <w:bodyDiv w:val="1"/>
      <w:marLeft w:val="0"/>
      <w:marRight w:val="0"/>
      <w:marTop w:val="0"/>
      <w:marBottom w:val="0"/>
      <w:divBdr>
        <w:top w:val="none" w:sz="0" w:space="0" w:color="auto"/>
        <w:left w:val="none" w:sz="0" w:space="0" w:color="auto"/>
        <w:bottom w:val="none" w:sz="0" w:space="0" w:color="auto"/>
        <w:right w:val="none" w:sz="0" w:space="0" w:color="auto"/>
      </w:divBdr>
    </w:div>
    <w:div w:id="527837942">
      <w:bodyDiv w:val="1"/>
      <w:marLeft w:val="0"/>
      <w:marRight w:val="0"/>
      <w:marTop w:val="0"/>
      <w:marBottom w:val="0"/>
      <w:divBdr>
        <w:top w:val="none" w:sz="0" w:space="0" w:color="auto"/>
        <w:left w:val="none" w:sz="0" w:space="0" w:color="auto"/>
        <w:bottom w:val="none" w:sz="0" w:space="0" w:color="auto"/>
        <w:right w:val="none" w:sz="0" w:space="0" w:color="auto"/>
      </w:divBdr>
    </w:div>
    <w:div w:id="567493354">
      <w:bodyDiv w:val="1"/>
      <w:marLeft w:val="0"/>
      <w:marRight w:val="0"/>
      <w:marTop w:val="0"/>
      <w:marBottom w:val="0"/>
      <w:divBdr>
        <w:top w:val="none" w:sz="0" w:space="0" w:color="auto"/>
        <w:left w:val="none" w:sz="0" w:space="0" w:color="auto"/>
        <w:bottom w:val="none" w:sz="0" w:space="0" w:color="auto"/>
        <w:right w:val="none" w:sz="0" w:space="0" w:color="auto"/>
      </w:divBdr>
    </w:div>
    <w:div w:id="583493393">
      <w:bodyDiv w:val="1"/>
      <w:marLeft w:val="0"/>
      <w:marRight w:val="0"/>
      <w:marTop w:val="0"/>
      <w:marBottom w:val="0"/>
      <w:divBdr>
        <w:top w:val="none" w:sz="0" w:space="0" w:color="auto"/>
        <w:left w:val="none" w:sz="0" w:space="0" w:color="auto"/>
        <w:bottom w:val="none" w:sz="0" w:space="0" w:color="auto"/>
        <w:right w:val="none" w:sz="0" w:space="0" w:color="auto"/>
      </w:divBdr>
    </w:div>
    <w:div w:id="598217994">
      <w:bodyDiv w:val="1"/>
      <w:marLeft w:val="0"/>
      <w:marRight w:val="0"/>
      <w:marTop w:val="0"/>
      <w:marBottom w:val="0"/>
      <w:divBdr>
        <w:top w:val="none" w:sz="0" w:space="0" w:color="auto"/>
        <w:left w:val="none" w:sz="0" w:space="0" w:color="auto"/>
        <w:bottom w:val="none" w:sz="0" w:space="0" w:color="auto"/>
        <w:right w:val="none" w:sz="0" w:space="0" w:color="auto"/>
      </w:divBdr>
    </w:div>
    <w:div w:id="604003894">
      <w:bodyDiv w:val="1"/>
      <w:marLeft w:val="0"/>
      <w:marRight w:val="0"/>
      <w:marTop w:val="0"/>
      <w:marBottom w:val="0"/>
      <w:divBdr>
        <w:top w:val="none" w:sz="0" w:space="0" w:color="auto"/>
        <w:left w:val="none" w:sz="0" w:space="0" w:color="auto"/>
        <w:bottom w:val="none" w:sz="0" w:space="0" w:color="auto"/>
        <w:right w:val="none" w:sz="0" w:space="0" w:color="auto"/>
      </w:divBdr>
    </w:div>
    <w:div w:id="616302411">
      <w:bodyDiv w:val="1"/>
      <w:marLeft w:val="0"/>
      <w:marRight w:val="0"/>
      <w:marTop w:val="0"/>
      <w:marBottom w:val="0"/>
      <w:divBdr>
        <w:top w:val="none" w:sz="0" w:space="0" w:color="auto"/>
        <w:left w:val="none" w:sz="0" w:space="0" w:color="auto"/>
        <w:bottom w:val="none" w:sz="0" w:space="0" w:color="auto"/>
        <w:right w:val="none" w:sz="0" w:space="0" w:color="auto"/>
      </w:divBdr>
    </w:div>
    <w:div w:id="617833436">
      <w:bodyDiv w:val="1"/>
      <w:marLeft w:val="0"/>
      <w:marRight w:val="0"/>
      <w:marTop w:val="0"/>
      <w:marBottom w:val="0"/>
      <w:divBdr>
        <w:top w:val="none" w:sz="0" w:space="0" w:color="auto"/>
        <w:left w:val="none" w:sz="0" w:space="0" w:color="auto"/>
        <w:bottom w:val="none" w:sz="0" w:space="0" w:color="auto"/>
        <w:right w:val="none" w:sz="0" w:space="0" w:color="auto"/>
      </w:divBdr>
    </w:div>
    <w:div w:id="631248031">
      <w:bodyDiv w:val="1"/>
      <w:marLeft w:val="0"/>
      <w:marRight w:val="0"/>
      <w:marTop w:val="0"/>
      <w:marBottom w:val="0"/>
      <w:divBdr>
        <w:top w:val="none" w:sz="0" w:space="0" w:color="auto"/>
        <w:left w:val="none" w:sz="0" w:space="0" w:color="auto"/>
        <w:bottom w:val="none" w:sz="0" w:space="0" w:color="auto"/>
        <w:right w:val="none" w:sz="0" w:space="0" w:color="auto"/>
      </w:divBdr>
    </w:div>
    <w:div w:id="632445447">
      <w:bodyDiv w:val="1"/>
      <w:marLeft w:val="0"/>
      <w:marRight w:val="0"/>
      <w:marTop w:val="0"/>
      <w:marBottom w:val="0"/>
      <w:divBdr>
        <w:top w:val="none" w:sz="0" w:space="0" w:color="auto"/>
        <w:left w:val="none" w:sz="0" w:space="0" w:color="auto"/>
        <w:bottom w:val="none" w:sz="0" w:space="0" w:color="auto"/>
        <w:right w:val="none" w:sz="0" w:space="0" w:color="auto"/>
      </w:divBdr>
    </w:div>
    <w:div w:id="700668000">
      <w:bodyDiv w:val="1"/>
      <w:marLeft w:val="0"/>
      <w:marRight w:val="0"/>
      <w:marTop w:val="0"/>
      <w:marBottom w:val="0"/>
      <w:divBdr>
        <w:top w:val="none" w:sz="0" w:space="0" w:color="auto"/>
        <w:left w:val="none" w:sz="0" w:space="0" w:color="auto"/>
        <w:bottom w:val="none" w:sz="0" w:space="0" w:color="auto"/>
        <w:right w:val="none" w:sz="0" w:space="0" w:color="auto"/>
      </w:divBdr>
    </w:div>
    <w:div w:id="707220542">
      <w:bodyDiv w:val="1"/>
      <w:marLeft w:val="0"/>
      <w:marRight w:val="0"/>
      <w:marTop w:val="0"/>
      <w:marBottom w:val="0"/>
      <w:divBdr>
        <w:top w:val="none" w:sz="0" w:space="0" w:color="auto"/>
        <w:left w:val="none" w:sz="0" w:space="0" w:color="auto"/>
        <w:bottom w:val="none" w:sz="0" w:space="0" w:color="auto"/>
        <w:right w:val="none" w:sz="0" w:space="0" w:color="auto"/>
      </w:divBdr>
    </w:div>
    <w:div w:id="742213866">
      <w:bodyDiv w:val="1"/>
      <w:marLeft w:val="0"/>
      <w:marRight w:val="0"/>
      <w:marTop w:val="0"/>
      <w:marBottom w:val="0"/>
      <w:divBdr>
        <w:top w:val="none" w:sz="0" w:space="0" w:color="auto"/>
        <w:left w:val="none" w:sz="0" w:space="0" w:color="auto"/>
        <w:bottom w:val="none" w:sz="0" w:space="0" w:color="auto"/>
        <w:right w:val="none" w:sz="0" w:space="0" w:color="auto"/>
      </w:divBdr>
    </w:div>
    <w:div w:id="749427565">
      <w:bodyDiv w:val="1"/>
      <w:marLeft w:val="0"/>
      <w:marRight w:val="0"/>
      <w:marTop w:val="0"/>
      <w:marBottom w:val="0"/>
      <w:divBdr>
        <w:top w:val="none" w:sz="0" w:space="0" w:color="auto"/>
        <w:left w:val="none" w:sz="0" w:space="0" w:color="auto"/>
        <w:bottom w:val="none" w:sz="0" w:space="0" w:color="auto"/>
        <w:right w:val="none" w:sz="0" w:space="0" w:color="auto"/>
      </w:divBdr>
    </w:div>
    <w:div w:id="759906653">
      <w:bodyDiv w:val="1"/>
      <w:marLeft w:val="0"/>
      <w:marRight w:val="0"/>
      <w:marTop w:val="0"/>
      <w:marBottom w:val="0"/>
      <w:divBdr>
        <w:top w:val="none" w:sz="0" w:space="0" w:color="auto"/>
        <w:left w:val="none" w:sz="0" w:space="0" w:color="auto"/>
        <w:bottom w:val="none" w:sz="0" w:space="0" w:color="auto"/>
        <w:right w:val="none" w:sz="0" w:space="0" w:color="auto"/>
      </w:divBdr>
    </w:div>
    <w:div w:id="766970581">
      <w:bodyDiv w:val="1"/>
      <w:marLeft w:val="0"/>
      <w:marRight w:val="0"/>
      <w:marTop w:val="0"/>
      <w:marBottom w:val="0"/>
      <w:divBdr>
        <w:top w:val="none" w:sz="0" w:space="0" w:color="auto"/>
        <w:left w:val="none" w:sz="0" w:space="0" w:color="auto"/>
        <w:bottom w:val="none" w:sz="0" w:space="0" w:color="auto"/>
        <w:right w:val="none" w:sz="0" w:space="0" w:color="auto"/>
      </w:divBdr>
    </w:div>
    <w:div w:id="798306998">
      <w:bodyDiv w:val="1"/>
      <w:marLeft w:val="0"/>
      <w:marRight w:val="0"/>
      <w:marTop w:val="0"/>
      <w:marBottom w:val="0"/>
      <w:divBdr>
        <w:top w:val="none" w:sz="0" w:space="0" w:color="auto"/>
        <w:left w:val="none" w:sz="0" w:space="0" w:color="auto"/>
        <w:bottom w:val="none" w:sz="0" w:space="0" w:color="auto"/>
        <w:right w:val="none" w:sz="0" w:space="0" w:color="auto"/>
      </w:divBdr>
    </w:div>
    <w:div w:id="798496314">
      <w:bodyDiv w:val="1"/>
      <w:marLeft w:val="0"/>
      <w:marRight w:val="0"/>
      <w:marTop w:val="0"/>
      <w:marBottom w:val="0"/>
      <w:divBdr>
        <w:top w:val="none" w:sz="0" w:space="0" w:color="auto"/>
        <w:left w:val="none" w:sz="0" w:space="0" w:color="auto"/>
        <w:bottom w:val="none" w:sz="0" w:space="0" w:color="auto"/>
        <w:right w:val="none" w:sz="0" w:space="0" w:color="auto"/>
      </w:divBdr>
    </w:div>
    <w:div w:id="798768747">
      <w:bodyDiv w:val="1"/>
      <w:marLeft w:val="0"/>
      <w:marRight w:val="0"/>
      <w:marTop w:val="0"/>
      <w:marBottom w:val="0"/>
      <w:divBdr>
        <w:top w:val="none" w:sz="0" w:space="0" w:color="auto"/>
        <w:left w:val="none" w:sz="0" w:space="0" w:color="auto"/>
        <w:bottom w:val="none" w:sz="0" w:space="0" w:color="auto"/>
        <w:right w:val="none" w:sz="0" w:space="0" w:color="auto"/>
      </w:divBdr>
    </w:div>
    <w:div w:id="819927050">
      <w:bodyDiv w:val="1"/>
      <w:marLeft w:val="0"/>
      <w:marRight w:val="0"/>
      <w:marTop w:val="0"/>
      <w:marBottom w:val="0"/>
      <w:divBdr>
        <w:top w:val="none" w:sz="0" w:space="0" w:color="auto"/>
        <w:left w:val="none" w:sz="0" w:space="0" w:color="auto"/>
        <w:bottom w:val="none" w:sz="0" w:space="0" w:color="auto"/>
        <w:right w:val="none" w:sz="0" w:space="0" w:color="auto"/>
      </w:divBdr>
    </w:div>
    <w:div w:id="823355859">
      <w:bodyDiv w:val="1"/>
      <w:marLeft w:val="0"/>
      <w:marRight w:val="0"/>
      <w:marTop w:val="0"/>
      <w:marBottom w:val="0"/>
      <w:divBdr>
        <w:top w:val="none" w:sz="0" w:space="0" w:color="auto"/>
        <w:left w:val="none" w:sz="0" w:space="0" w:color="auto"/>
        <w:bottom w:val="none" w:sz="0" w:space="0" w:color="auto"/>
        <w:right w:val="none" w:sz="0" w:space="0" w:color="auto"/>
      </w:divBdr>
    </w:div>
    <w:div w:id="825051963">
      <w:bodyDiv w:val="1"/>
      <w:marLeft w:val="0"/>
      <w:marRight w:val="0"/>
      <w:marTop w:val="0"/>
      <w:marBottom w:val="0"/>
      <w:divBdr>
        <w:top w:val="none" w:sz="0" w:space="0" w:color="auto"/>
        <w:left w:val="none" w:sz="0" w:space="0" w:color="auto"/>
        <w:bottom w:val="none" w:sz="0" w:space="0" w:color="auto"/>
        <w:right w:val="none" w:sz="0" w:space="0" w:color="auto"/>
      </w:divBdr>
    </w:div>
    <w:div w:id="829711229">
      <w:bodyDiv w:val="1"/>
      <w:marLeft w:val="0"/>
      <w:marRight w:val="0"/>
      <w:marTop w:val="0"/>
      <w:marBottom w:val="0"/>
      <w:divBdr>
        <w:top w:val="none" w:sz="0" w:space="0" w:color="auto"/>
        <w:left w:val="none" w:sz="0" w:space="0" w:color="auto"/>
        <w:bottom w:val="none" w:sz="0" w:space="0" w:color="auto"/>
        <w:right w:val="none" w:sz="0" w:space="0" w:color="auto"/>
      </w:divBdr>
    </w:div>
    <w:div w:id="835804561">
      <w:bodyDiv w:val="1"/>
      <w:marLeft w:val="0"/>
      <w:marRight w:val="0"/>
      <w:marTop w:val="0"/>
      <w:marBottom w:val="0"/>
      <w:divBdr>
        <w:top w:val="none" w:sz="0" w:space="0" w:color="auto"/>
        <w:left w:val="none" w:sz="0" w:space="0" w:color="auto"/>
        <w:bottom w:val="none" w:sz="0" w:space="0" w:color="auto"/>
        <w:right w:val="none" w:sz="0" w:space="0" w:color="auto"/>
      </w:divBdr>
    </w:div>
    <w:div w:id="865294413">
      <w:bodyDiv w:val="1"/>
      <w:marLeft w:val="0"/>
      <w:marRight w:val="0"/>
      <w:marTop w:val="0"/>
      <w:marBottom w:val="0"/>
      <w:divBdr>
        <w:top w:val="none" w:sz="0" w:space="0" w:color="auto"/>
        <w:left w:val="none" w:sz="0" w:space="0" w:color="auto"/>
        <w:bottom w:val="none" w:sz="0" w:space="0" w:color="auto"/>
        <w:right w:val="none" w:sz="0" w:space="0" w:color="auto"/>
      </w:divBdr>
    </w:div>
    <w:div w:id="886454257">
      <w:bodyDiv w:val="1"/>
      <w:marLeft w:val="0"/>
      <w:marRight w:val="0"/>
      <w:marTop w:val="0"/>
      <w:marBottom w:val="0"/>
      <w:divBdr>
        <w:top w:val="none" w:sz="0" w:space="0" w:color="auto"/>
        <w:left w:val="none" w:sz="0" w:space="0" w:color="auto"/>
        <w:bottom w:val="none" w:sz="0" w:space="0" w:color="auto"/>
        <w:right w:val="none" w:sz="0" w:space="0" w:color="auto"/>
      </w:divBdr>
    </w:div>
    <w:div w:id="892275180">
      <w:bodyDiv w:val="1"/>
      <w:marLeft w:val="0"/>
      <w:marRight w:val="0"/>
      <w:marTop w:val="0"/>
      <w:marBottom w:val="0"/>
      <w:divBdr>
        <w:top w:val="none" w:sz="0" w:space="0" w:color="auto"/>
        <w:left w:val="none" w:sz="0" w:space="0" w:color="auto"/>
        <w:bottom w:val="none" w:sz="0" w:space="0" w:color="auto"/>
        <w:right w:val="none" w:sz="0" w:space="0" w:color="auto"/>
      </w:divBdr>
    </w:div>
    <w:div w:id="893855573">
      <w:bodyDiv w:val="1"/>
      <w:marLeft w:val="0"/>
      <w:marRight w:val="0"/>
      <w:marTop w:val="0"/>
      <w:marBottom w:val="0"/>
      <w:divBdr>
        <w:top w:val="none" w:sz="0" w:space="0" w:color="auto"/>
        <w:left w:val="none" w:sz="0" w:space="0" w:color="auto"/>
        <w:bottom w:val="none" w:sz="0" w:space="0" w:color="auto"/>
        <w:right w:val="none" w:sz="0" w:space="0" w:color="auto"/>
      </w:divBdr>
    </w:div>
    <w:div w:id="934364143">
      <w:bodyDiv w:val="1"/>
      <w:marLeft w:val="0"/>
      <w:marRight w:val="0"/>
      <w:marTop w:val="0"/>
      <w:marBottom w:val="0"/>
      <w:divBdr>
        <w:top w:val="none" w:sz="0" w:space="0" w:color="auto"/>
        <w:left w:val="none" w:sz="0" w:space="0" w:color="auto"/>
        <w:bottom w:val="none" w:sz="0" w:space="0" w:color="auto"/>
        <w:right w:val="none" w:sz="0" w:space="0" w:color="auto"/>
      </w:divBdr>
    </w:div>
    <w:div w:id="946815347">
      <w:bodyDiv w:val="1"/>
      <w:marLeft w:val="0"/>
      <w:marRight w:val="0"/>
      <w:marTop w:val="0"/>
      <w:marBottom w:val="0"/>
      <w:divBdr>
        <w:top w:val="none" w:sz="0" w:space="0" w:color="auto"/>
        <w:left w:val="none" w:sz="0" w:space="0" w:color="auto"/>
        <w:bottom w:val="none" w:sz="0" w:space="0" w:color="auto"/>
        <w:right w:val="none" w:sz="0" w:space="0" w:color="auto"/>
      </w:divBdr>
    </w:div>
    <w:div w:id="983240142">
      <w:bodyDiv w:val="1"/>
      <w:marLeft w:val="0"/>
      <w:marRight w:val="0"/>
      <w:marTop w:val="0"/>
      <w:marBottom w:val="0"/>
      <w:divBdr>
        <w:top w:val="none" w:sz="0" w:space="0" w:color="auto"/>
        <w:left w:val="none" w:sz="0" w:space="0" w:color="auto"/>
        <w:bottom w:val="none" w:sz="0" w:space="0" w:color="auto"/>
        <w:right w:val="none" w:sz="0" w:space="0" w:color="auto"/>
      </w:divBdr>
    </w:div>
    <w:div w:id="983511586">
      <w:bodyDiv w:val="1"/>
      <w:marLeft w:val="0"/>
      <w:marRight w:val="0"/>
      <w:marTop w:val="0"/>
      <w:marBottom w:val="0"/>
      <w:divBdr>
        <w:top w:val="none" w:sz="0" w:space="0" w:color="auto"/>
        <w:left w:val="none" w:sz="0" w:space="0" w:color="auto"/>
        <w:bottom w:val="none" w:sz="0" w:space="0" w:color="auto"/>
        <w:right w:val="none" w:sz="0" w:space="0" w:color="auto"/>
      </w:divBdr>
    </w:div>
    <w:div w:id="985815075">
      <w:bodyDiv w:val="1"/>
      <w:marLeft w:val="0"/>
      <w:marRight w:val="0"/>
      <w:marTop w:val="0"/>
      <w:marBottom w:val="0"/>
      <w:divBdr>
        <w:top w:val="none" w:sz="0" w:space="0" w:color="auto"/>
        <w:left w:val="none" w:sz="0" w:space="0" w:color="auto"/>
        <w:bottom w:val="none" w:sz="0" w:space="0" w:color="auto"/>
        <w:right w:val="none" w:sz="0" w:space="0" w:color="auto"/>
      </w:divBdr>
    </w:div>
    <w:div w:id="987438169">
      <w:bodyDiv w:val="1"/>
      <w:marLeft w:val="0"/>
      <w:marRight w:val="0"/>
      <w:marTop w:val="0"/>
      <w:marBottom w:val="0"/>
      <w:divBdr>
        <w:top w:val="none" w:sz="0" w:space="0" w:color="auto"/>
        <w:left w:val="none" w:sz="0" w:space="0" w:color="auto"/>
        <w:bottom w:val="none" w:sz="0" w:space="0" w:color="auto"/>
        <w:right w:val="none" w:sz="0" w:space="0" w:color="auto"/>
      </w:divBdr>
    </w:div>
    <w:div w:id="994264260">
      <w:bodyDiv w:val="1"/>
      <w:marLeft w:val="0"/>
      <w:marRight w:val="0"/>
      <w:marTop w:val="0"/>
      <w:marBottom w:val="0"/>
      <w:divBdr>
        <w:top w:val="none" w:sz="0" w:space="0" w:color="auto"/>
        <w:left w:val="none" w:sz="0" w:space="0" w:color="auto"/>
        <w:bottom w:val="none" w:sz="0" w:space="0" w:color="auto"/>
        <w:right w:val="none" w:sz="0" w:space="0" w:color="auto"/>
      </w:divBdr>
    </w:div>
    <w:div w:id="996111257">
      <w:bodyDiv w:val="1"/>
      <w:marLeft w:val="0"/>
      <w:marRight w:val="0"/>
      <w:marTop w:val="0"/>
      <w:marBottom w:val="0"/>
      <w:divBdr>
        <w:top w:val="none" w:sz="0" w:space="0" w:color="auto"/>
        <w:left w:val="none" w:sz="0" w:space="0" w:color="auto"/>
        <w:bottom w:val="none" w:sz="0" w:space="0" w:color="auto"/>
        <w:right w:val="none" w:sz="0" w:space="0" w:color="auto"/>
      </w:divBdr>
    </w:div>
    <w:div w:id="1001542985">
      <w:bodyDiv w:val="1"/>
      <w:marLeft w:val="0"/>
      <w:marRight w:val="0"/>
      <w:marTop w:val="0"/>
      <w:marBottom w:val="0"/>
      <w:divBdr>
        <w:top w:val="none" w:sz="0" w:space="0" w:color="auto"/>
        <w:left w:val="none" w:sz="0" w:space="0" w:color="auto"/>
        <w:bottom w:val="none" w:sz="0" w:space="0" w:color="auto"/>
        <w:right w:val="none" w:sz="0" w:space="0" w:color="auto"/>
      </w:divBdr>
    </w:div>
    <w:div w:id="1006443232">
      <w:bodyDiv w:val="1"/>
      <w:marLeft w:val="0"/>
      <w:marRight w:val="0"/>
      <w:marTop w:val="0"/>
      <w:marBottom w:val="0"/>
      <w:divBdr>
        <w:top w:val="none" w:sz="0" w:space="0" w:color="auto"/>
        <w:left w:val="none" w:sz="0" w:space="0" w:color="auto"/>
        <w:bottom w:val="none" w:sz="0" w:space="0" w:color="auto"/>
        <w:right w:val="none" w:sz="0" w:space="0" w:color="auto"/>
      </w:divBdr>
    </w:div>
    <w:div w:id="1026754072">
      <w:bodyDiv w:val="1"/>
      <w:marLeft w:val="0"/>
      <w:marRight w:val="0"/>
      <w:marTop w:val="0"/>
      <w:marBottom w:val="0"/>
      <w:divBdr>
        <w:top w:val="none" w:sz="0" w:space="0" w:color="auto"/>
        <w:left w:val="none" w:sz="0" w:space="0" w:color="auto"/>
        <w:bottom w:val="none" w:sz="0" w:space="0" w:color="auto"/>
        <w:right w:val="none" w:sz="0" w:space="0" w:color="auto"/>
      </w:divBdr>
    </w:div>
    <w:div w:id="1027409303">
      <w:bodyDiv w:val="1"/>
      <w:marLeft w:val="0"/>
      <w:marRight w:val="0"/>
      <w:marTop w:val="0"/>
      <w:marBottom w:val="0"/>
      <w:divBdr>
        <w:top w:val="none" w:sz="0" w:space="0" w:color="auto"/>
        <w:left w:val="none" w:sz="0" w:space="0" w:color="auto"/>
        <w:bottom w:val="none" w:sz="0" w:space="0" w:color="auto"/>
        <w:right w:val="none" w:sz="0" w:space="0" w:color="auto"/>
      </w:divBdr>
    </w:div>
    <w:div w:id="1041829882">
      <w:bodyDiv w:val="1"/>
      <w:marLeft w:val="0"/>
      <w:marRight w:val="0"/>
      <w:marTop w:val="0"/>
      <w:marBottom w:val="0"/>
      <w:divBdr>
        <w:top w:val="none" w:sz="0" w:space="0" w:color="auto"/>
        <w:left w:val="none" w:sz="0" w:space="0" w:color="auto"/>
        <w:bottom w:val="none" w:sz="0" w:space="0" w:color="auto"/>
        <w:right w:val="none" w:sz="0" w:space="0" w:color="auto"/>
      </w:divBdr>
    </w:div>
    <w:div w:id="1045178536">
      <w:bodyDiv w:val="1"/>
      <w:marLeft w:val="0"/>
      <w:marRight w:val="0"/>
      <w:marTop w:val="0"/>
      <w:marBottom w:val="0"/>
      <w:divBdr>
        <w:top w:val="none" w:sz="0" w:space="0" w:color="auto"/>
        <w:left w:val="none" w:sz="0" w:space="0" w:color="auto"/>
        <w:bottom w:val="none" w:sz="0" w:space="0" w:color="auto"/>
        <w:right w:val="none" w:sz="0" w:space="0" w:color="auto"/>
      </w:divBdr>
    </w:div>
    <w:div w:id="1059551124">
      <w:bodyDiv w:val="1"/>
      <w:marLeft w:val="0"/>
      <w:marRight w:val="0"/>
      <w:marTop w:val="0"/>
      <w:marBottom w:val="0"/>
      <w:divBdr>
        <w:top w:val="none" w:sz="0" w:space="0" w:color="auto"/>
        <w:left w:val="none" w:sz="0" w:space="0" w:color="auto"/>
        <w:bottom w:val="none" w:sz="0" w:space="0" w:color="auto"/>
        <w:right w:val="none" w:sz="0" w:space="0" w:color="auto"/>
      </w:divBdr>
    </w:div>
    <w:div w:id="1059858750">
      <w:bodyDiv w:val="1"/>
      <w:marLeft w:val="0"/>
      <w:marRight w:val="0"/>
      <w:marTop w:val="0"/>
      <w:marBottom w:val="0"/>
      <w:divBdr>
        <w:top w:val="none" w:sz="0" w:space="0" w:color="auto"/>
        <w:left w:val="none" w:sz="0" w:space="0" w:color="auto"/>
        <w:bottom w:val="none" w:sz="0" w:space="0" w:color="auto"/>
        <w:right w:val="none" w:sz="0" w:space="0" w:color="auto"/>
      </w:divBdr>
    </w:div>
    <w:div w:id="1064721974">
      <w:bodyDiv w:val="1"/>
      <w:marLeft w:val="0"/>
      <w:marRight w:val="0"/>
      <w:marTop w:val="0"/>
      <w:marBottom w:val="0"/>
      <w:divBdr>
        <w:top w:val="none" w:sz="0" w:space="0" w:color="auto"/>
        <w:left w:val="none" w:sz="0" w:space="0" w:color="auto"/>
        <w:bottom w:val="none" w:sz="0" w:space="0" w:color="auto"/>
        <w:right w:val="none" w:sz="0" w:space="0" w:color="auto"/>
      </w:divBdr>
    </w:div>
    <w:div w:id="1072463268">
      <w:bodyDiv w:val="1"/>
      <w:marLeft w:val="0"/>
      <w:marRight w:val="0"/>
      <w:marTop w:val="0"/>
      <w:marBottom w:val="0"/>
      <w:divBdr>
        <w:top w:val="none" w:sz="0" w:space="0" w:color="auto"/>
        <w:left w:val="none" w:sz="0" w:space="0" w:color="auto"/>
        <w:bottom w:val="none" w:sz="0" w:space="0" w:color="auto"/>
        <w:right w:val="none" w:sz="0" w:space="0" w:color="auto"/>
      </w:divBdr>
    </w:div>
    <w:div w:id="1074624844">
      <w:bodyDiv w:val="1"/>
      <w:marLeft w:val="0"/>
      <w:marRight w:val="0"/>
      <w:marTop w:val="0"/>
      <w:marBottom w:val="0"/>
      <w:divBdr>
        <w:top w:val="none" w:sz="0" w:space="0" w:color="auto"/>
        <w:left w:val="none" w:sz="0" w:space="0" w:color="auto"/>
        <w:bottom w:val="none" w:sz="0" w:space="0" w:color="auto"/>
        <w:right w:val="none" w:sz="0" w:space="0" w:color="auto"/>
      </w:divBdr>
    </w:div>
    <w:div w:id="1088769180">
      <w:bodyDiv w:val="1"/>
      <w:marLeft w:val="0"/>
      <w:marRight w:val="0"/>
      <w:marTop w:val="0"/>
      <w:marBottom w:val="0"/>
      <w:divBdr>
        <w:top w:val="none" w:sz="0" w:space="0" w:color="auto"/>
        <w:left w:val="none" w:sz="0" w:space="0" w:color="auto"/>
        <w:bottom w:val="none" w:sz="0" w:space="0" w:color="auto"/>
        <w:right w:val="none" w:sz="0" w:space="0" w:color="auto"/>
      </w:divBdr>
    </w:div>
    <w:div w:id="1119304606">
      <w:bodyDiv w:val="1"/>
      <w:marLeft w:val="0"/>
      <w:marRight w:val="0"/>
      <w:marTop w:val="0"/>
      <w:marBottom w:val="0"/>
      <w:divBdr>
        <w:top w:val="none" w:sz="0" w:space="0" w:color="auto"/>
        <w:left w:val="none" w:sz="0" w:space="0" w:color="auto"/>
        <w:bottom w:val="none" w:sz="0" w:space="0" w:color="auto"/>
        <w:right w:val="none" w:sz="0" w:space="0" w:color="auto"/>
      </w:divBdr>
    </w:div>
    <w:div w:id="1122261340">
      <w:bodyDiv w:val="1"/>
      <w:marLeft w:val="0"/>
      <w:marRight w:val="0"/>
      <w:marTop w:val="0"/>
      <w:marBottom w:val="0"/>
      <w:divBdr>
        <w:top w:val="none" w:sz="0" w:space="0" w:color="auto"/>
        <w:left w:val="none" w:sz="0" w:space="0" w:color="auto"/>
        <w:bottom w:val="none" w:sz="0" w:space="0" w:color="auto"/>
        <w:right w:val="none" w:sz="0" w:space="0" w:color="auto"/>
      </w:divBdr>
    </w:div>
    <w:div w:id="1140882111">
      <w:bodyDiv w:val="1"/>
      <w:marLeft w:val="0"/>
      <w:marRight w:val="0"/>
      <w:marTop w:val="0"/>
      <w:marBottom w:val="0"/>
      <w:divBdr>
        <w:top w:val="none" w:sz="0" w:space="0" w:color="auto"/>
        <w:left w:val="none" w:sz="0" w:space="0" w:color="auto"/>
        <w:bottom w:val="none" w:sz="0" w:space="0" w:color="auto"/>
        <w:right w:val="none" w:sz="0" w:space="0" w:color="auto"/>
      </w:divBdr>
    </w:div>
    <w:div w:id="1142040013">
      <w:bodyDiv w:val="1"/>
      <w:marLeft w:val="0"/>
      <w:marRight w:val="0"/>
      <w:marTop w:val="0"/>
      <w:marBottom w:val="0"/>
      <w:divBdr>
        <w:top w:val="none" w:sz="0" w:space="0" w:color="auto"/>
        <w:left w:val="none" w:sz="0" w:space="0" w:color="auto"/>
        <w:bottom w:val="none" w:sz="0" w:space="0" w:color="auto"/>
        <w:right w:val="none" w:sz="0" w:space="0" w:color="auto"/>
      </w:divBdr>
    </w:div>
    <w:div w:id="1174147569">
      <w:bodyDiv w:val="1"/>
      <w:marLeft w:val="0"/>
      <w:marRight w:val="0"/>
      <w:marTop w:val="0"/>
      <w:marBottom w:val="0"/>
      <w:divBdr>
        <w:top w:val="none" w:sz="0" w:space="0" w:color="auto"/>
        <w:left w:val="none" w:sz="0" w:space="0" w:color="auto"/>
        <w:bottom w:val="none" w:sz="0" w:space="0" w:color="auto"/>
        <w:right w:val="none" w:sz="0" w:space="0" w:color="auto"/>
      </w:divBdr>
    </w:div>
    <w:div w:id="1176262510">
      <w:bodyDiv w:val="1"/>
      <w:marLeft w:val="0"/>
      <w:marRight w:val="0"/>
      <w:marTop w:val="0"/>
      <w:marBottom w:val="0"/>
      <w:divBdr>
        <w:top w:val="none" w:sz="0" w:space="0" w:color="auto"/>
        <w:left w:val="none" w:sz="0" w:space="0" w:color="auto"/>
        <w:bottom w:val="none" w:sz="0" w:space="0" w:color="auto"/>
        <w:right w:val="none" w:sz="0" w:space="0" w:color="auto"/>
      </w:divBdr>
    </w:div>
    <w:div w:id="1177118040">
      <w:bodyDiv w:val="1"/>
      <w:marLeft w:val="0"/>
      <w:marRight w:val="0"/>
      <w:marTop w:val="0"/>
      <w:marBottom w:val="0"/>
      <w:divBdr>
        <w:top w:val="none" w:sz="0" w:space="0" w:color="auto"/>
        <w:left w:val="none" w:sz="0" w:space="0" w:color="auto"/>
        <w:bottom w:val="none" w:sz="0" w:space="0" w:color="auto"/>
        <w:right w:val="none" w:sz="0" w:space="0" w:color="auto"/>
      </w:divBdr>
    </w:div>
    <w:div w:id="1181505581">
      <w:bodyDiv w:val="1"/>
      <w:marLeft w:val="0"/>
      <w:marRight w:val="0"/>
      <w:marTop w:val="0"/>
      <w:marBottom w:val="0"/>
      <w:divBdr>
        <w:top w:val="none" w:sz="0" w:space="0" w:color="auto"/>
        <w:left w:val="none" w:sz="0" w:space="0" w:color="auto"/>
        <w:bottom w:val="none" w:sz="0" w:space="0" w:color="auto"/>
        <w:right w:val="none" w:sz="0" w:space="0" w:color="auto"/>
      </w:divBdr>
    </w:div>
    <w:div w:id="1246843556">
      <w:bodyDiv w:val="1"/>
      <w:marLeft w:val="0"/>
      <w:marRight w:val="0"/>
      <w:marTop w:val="0"/>
      <w:marBottom w:val="0"/>
      <w:divBdr>
        <w:top w:val="none" w:sz="0" w:space="0" w:color="auto"/>
        <w:left w:val="none" w:sz="0" w:space="0" w:color="auto"/>
        <w:bottom w:val="none" w:sz="0" w:space="0" w:color="auto"/>
        <w:right w:val="none" w:sz="0" w:space="0" w:color="auto"/>
      </w:divBdr>
    </w:div>
    <w:div w:id="1259681172">
      <w:bodyDiv w:val="1"/>
      <w:marLeft w:val="0"/>
      <w:marRight w:val="0"/>
      <w:marTop w:val="0"/>
      <w:marBottom w:val="0"/>
      <w:divBdr>
        <w:top w:val="none" w:sz="0" w:space="0" w:color="auto"/>
        <w:left w:val="none" w:sz="0" w:space="0" w:color="auto"/>
        <w:bottom w:val="none" w:sz="0" w:space="0" w:color="auto"/>
        <w:right w:val="none" w:sz="0" w:space="0" w:color="auto"/>
      </w:divBdr>
    </w:div>
    <w:div w:id="1268654944">
      <w:bodyDiv w:val="1"/>
      <w:marLeft w:val="0"/>
      <w:marRight w:val="0"/>
      <w:marTop w:val="0"/>
      <w:marBottom w:val="0"/>
      <w:divBdr>
        <w:top w:val="none" w:sz="0" w:space="0" w:color="auto"/>
        <w:left w:val="none" w:sz="0" w:space="0" w:color="auto"/>
        <w:bottom w:val="none" w:sz="0" w:space="0" w:color="auto"/>
        <w:right w:val="none" w:sz="0" w:space="0" w:color="auto"/>
      </w:divBdr>
    </w:div>
    <w:div w:id="1268656145">
      <w:bodyDiv w:val="1"/>
      <w:marLeft w:val="0"/>
      <w:marRight w:val="0"/>
      <w:marTop w:val="0"/>
      <w:marBottom w:val="0"/>
      <w:divBdr>
        <w:top w:val="none" w:sz="0" w:space="0" w:color="auto"/>
        <w:left w:val="none" w:sz="0" w:space="0" w:color="auto"/>
        <w:bottom w:val="none" w:sz="0" w:space="0" w:color="auto"/>
        <w:right w:val="none" w:sz="0" w:space="0" w:color="auto"/>
      </w:divBdr>
    </w:div>
    <w:div w:id="1298413577">
      <w:bodyDiv w:val="1"/>
      <w:marLeft w:val="0"/>
      <w:marRight w:val="0"/>
      <w:marTop w:val="0"/>
      <w:marBottom w:val="0"/>
      <w:divBdr>
        <w:top w:val="none" w:sz="0" w:space="0" w:color="auto"/>
        <w:left w:val="none" w:sz="0" w:space="0" w:color="auto"/>
        <w:bottom w:val="none" w:sz="0" w:space="0" w:color="auto"/>
        <w:right w:val="none" w:sz="0" w:space="0" w:color="auto"/>
      </w:divBdr>
    </w:div>
    <w:div w:id="1312293027">
      <w:bodyDiv w:val="1"/>
      <w:marLeft w:val="0"/>
      <w:marRight w:val="0"/>
      <w:marTop w:val="0"/>
      <w:marBottom w:val="0"/>
      <w:divBdr>
        <w:top w:val="none" w:sz="0" w:space="0" w:color="auto"/>
        <w:left w:val="none" w:sz="0" w:space="0" w:color="auto"/>
        <w:bottom w:val="none" w:sz="0" w:space="0" w:color="auto"/>
        <w:right w:val="none" w:sz="0" w:space="0" w:color="auto"/>
      </w:divBdr>
    </w:div>
    <w:div w:id="1318222280">
      <w:bodyDiv w:val="1"/>
      <w:marLeft w:val="0"/>
      <w:marRight w:val="0"/>
      <w:marTop w:val="0"/>
      <w:marBottom w:val="0"/>
      <w:divBdr>
        <w:top w:val="none" w:sz="0" w:space="0" w:color="auto"/>
        <w:left w:val="none" w:sz="0" w:space="0" w:color="auto"/>
        <w:bottom w:val="none" w:sz="0" w:space="0" w:color="auto"/>
        <w:right w:val="none" w:sz="0" w:space="0" w:color="auto"/>
      </w:divBdr>
    </w:div>
    <w:div w:id="1329018184">
      <w:bodyDiv w:val="1"/>
      <w:marLeft w:val="0"/>
      <w:marRight w:val="0"/>
      <w:marTop w:val="0"/>
      <w:marBottom w:val="0"/>
      <w:divBdr>
        <w:top w:val="none" w:sz="0" w:space="0" w:color="auto"/>
        <w:left w:val="none" w:sz="0" w:space="0" w:color="auto"/>
        <w:bottom w:val="none" w:sz="0" w:space="0" w:color="auto"/>
        <w:right w:val="none" w:sz="0" w:space="0" w:color="auto"/>
      </w:divBdr>
    </w:div>
    <w:div w:id="1383677556">
      <w:bodyDiv w:val="1"/>
      <w:marLeft w:val="0"/>
      <w:marRight w:val="0"/>
      <w:marTop w:val="0"/>
      <w:marBottom w:val="0"/>
      <w:divBdr>
        <w:top w:val="none" w:sz="0" w:space="0" w:color="auto"/>
        <w:left w:val="none" w:sz="0" w:space="0" w:color="auto"/>
        <w:bottom w:val="none" w:sz="0" w:space="0" w:color="auto"/>
        <w:right w:val="none" w:sz="0" w:space="0" w:color="auto"/>
      </w:divBdr>
    </w:div>
    <w:div w:id="1429690842">
      <w:bodyDiv w:val="1"/>
      <w:marLeft w:val="0"/>
      <w:marRight w:val="0"/>
      <w:marTop w:val="0"/>
      <w:marBottom w:val="0"/>
      <w:divBdr>
        <w:top w:val="none" w:sz="0" w:space="0" w:color="auto"/>
        <w:left w:val="none" w:sz="0" w:space="0" w:color="auto"/>
        <w:bottom w:val="none" w:sz="0" w:space="0" w:color="auto"/>
        <w:right w:val="none" w:sz="0" w:space="0" w:color="auto"/>
      </w:divBdr>
    </w:div>
    <w:div w:id="1440489423">
      <w:bodyDiv w:val="1"/>
      <w:marLeft w:val="0"/>
      <w:marRight w:val="0"/>
      <w:marTop w:val="0"/>
      <w:marBottom w:val="0"/>
      <w:divBdr>
        <w:top w:val="none" w:sz="0" w:space="0" w:color="auto"/>
        <w:left w:val="none" w:sz="0" w:space="0" w:color="auto"/>
        <w:bottom w:val="none" w:sz="0" w:space="0" w:color="auto"/>
        <w:right w:val="none" w:sz="0" w:space="0" w:color="auto"/>
      </w:divBdr>
    </w:div>
    <w:div w:id="1463839051">
      <w:bodyDiv w:val="1"/>
      <w:marLeft w:val="0"/>
      <w:marRight w:val="0"/>
      <w:marTop w:val="0"/>
      <w:marBottom w:val="0"/>
      <w:divBdr>
        <w:top w:val="none" w:sz="0" w:space="0" w:color="auto"/>
        <w:left w:val="none" w:sz="0" w:space="0" w:color="auto"/>
        <w:bottom w:val="none" w:sz="0" w:space="0" w:color="auto"/>
        <w:right w:val="none" w:sz="0" w:space="0" w:color="auto"/>
      </w:divBdr>
    </w:div>
    <w:div w:id="1472408096">
      <w:bodyDiv w:val="1"/>
      <w:marLeft w:val="0"/>
      <w:marRight w:val="0"/>
      <w:marTop w:val="0"/>
      <w:marBottom w:val="0"/>
      <w:divBdr>
        <w:top w:val="none" w:sz="0" w:space="0" w:color="auto"/>
        <w:left w:val="none" w:sz="0" w:space="0" w:color="auto"/>
        <w:bottom w:val="none" w:sz="0" w:space="0" w:color="auto"/>
        <w:right w:val="none" w:sz="0" w:space="0" w:color="auto"/>
      </w:divBdr>
    </w:div>
    <w:div w:id="1476028162">
      <w:bodyDiv w:val="1"/>
      <w:marLeft w:val="0"/>
      <w:marRight w:val="0"/>
      <w:marTop w:val="0"/>
      <w:marBottom w:val="0"/>
      <w:divBdr>
        <w:top w:val="none" w:sz="0" w:space="0" w:color="auto"/>
        <w:left w:val="none" w:sz="0" w:space="0" w:color="auto"/>
        <w:bottom w:val="none" w:sz="0" w:space="0" w:color="auto"/>
        <w:right w:val="none" w:sz="0" w:space="0" w:color="auto"/>
      </w:divBdr>
    </w:div>
    <w:div w:id="1489709350">
      <w:bodyDiv w:val="1"/>
      <w:marLeft w:val="0"/>
      <w:marRight w:val="0"/>
      <w:marTop w:val="0"/>
      <w:marBottom w:val="0"/>
      <w:divBdr>
        <w:top w:val="none" w:sz="0" w:space="0" w:color="auto"/>
        <w:left w:val="none" w:sz="0" w:space="0" w:color="auto"/>
        <w:bottom w:val="none" w:sz="0" w:space="0" w:color="auto"/>
        <w:right w:val="none" w:sz="0" w:space="0" w:color="auto"/>
      </w:divBdr>
    </w:div>
    <w:div w:id="1492986240">
      <w:bodyDiv w:val="1"/>
      <w:marLeft w:val="0"/>
      <w:marRight w:val="0"/>
      <w:marTop w:val="0"/>
      <w:marBottom w:val="0"/>
      <w:divBdr>
        <w:top w:val="none" w:sz="0" w:space="0" w:color="auto"/>
        <w:left w:val="none" w:sz="0" w:space="0" w:color="auto"/>
        <w:bottom w:val="none" w:sz="0" w:space="0" w:color="auto"/>
        <w:right w:val="none" w:sz="0" w:space="0" w:color="auto"/>
      </w:divBdr>
    </w:div>
    <w:div w:id="1518696072">
      <w:bodyDiv w:val="1"/>
      <w:marLeft w:val="0"/>
      <w:marRight w:val="0"/>
      <w:marTop w:val="0"/>
      <w:marBottom w:val="0"/>
      <w:divBdr>
        <w:top w:val="none" w:sz="0" w:space="0" w:color="auto"/>
        <w:left w:val="none" w:sz="0" w:space="0" w:color="auto"/>
        <w:bottom w:val="none" w:sz="0" w:space="0" w:color="auto"/>
        <w:right w:val="none" w:sz="0" w:space="0" w:color="auto"/>
      </w:divBdr>
    </w:div>
    <w:div w:id="1527402710">
      <w:bodyDiv w:val="1"/>
      <w:marLeft w:val="0"/>
      <w:marRight w:val="0"/>
      <w:marTop w:val="0"/>
      <w:marBottom w:val="0"/>
      <w:divBdr>
        <w:top w:val="none" w:sz="0" w:space="0" w:color="auto"/>
        <w:left w:val="none" w:sz="0" w:space="0" w:color="auto"/>
        <w:bottom w:val="none" w:sz="0" w:space="0" w:color="auto"/>
        <w:right w:val="none" w:sz="0" w:space="0" w:color="auto"/>
      </w:divBdr>
    </w:div>
    <w:div w:id="1539778165">
      <w:bodyDiv w:val="1"/>
      <w:marLeft w:val="0"/>
      <w:marRight w:val="0"/>
      <w:marTop w:val="0"/>
      <w:marBottom w:val="0"/>
      <w:divBdr>
        <w:top w:val="none" w:sz="0" w:space="0" w:color="auto"/>
        <w:left w:val="none" w:sz="0" w:space="0" w:color="auto"/>
        <w:bottom w:val="none" w:sz="0" w:space="0" w:color="auto"/>
        <w:right w:val="none" w:sz="0" w:space="0" w:color="auto"/>
      </w:divBdr>
    </w:div>
    <w:div w:id="1568111293">
      <w:bodyDiv w:val="1"/>
      <w:marLeft w:val="0"/>
      <w:marRight w:val="0"/>
      <w:marTop w:val="0"/>
      <w:marBottom w:val="0"/>
      <w:divBdr>
        <w:top w:val="none" w:sz="0" w:space="0" w:color="auto"/>
        <w:left w:val="none" w:sz="0" w:space="0" w:color="auto"/>
        <w:bottom w:val="none" w:sz="0" w:space="0" w:color="auto"/>
        <w:right w:val="none" w:sz="0" w:space="0" w:color="auto"/>
      </w:divBdr>
    </w:div>
    <w:div w:id="1572033617">
      <w:bodyDiv w:val="1"/>
      <w:marLeft w:val="0"/>
      <w:marRight w:val="0"/>
      <w:marTop w:val="0"/>
      <w:marBottom w:val="0"/>
      <w:divBdr>
        <w:top w:val="none" w:sz="0" w:space="0" w:color="auto"/>
        <w:left w:val="none" w:sz="0" w:space="0" w:color="auto"/>
        <w:bottom w:val="none" w:sz="0" w:space="0" w:color="auto"/>
        <w:right w:val="none" w:sz="0" w:space="0" w:color="auto"/>
      </w:divBdr>
    </w:div>
    <w:div w:id="1582595937">
      <w:bodyDiv w:val="1"/>
      <w:marLeft w:val="0"/>
      <w:marRight w:val="0"/>
      <w:marTop w:val="0"/>
      <w:marBottom w:val="0"/>
      <w:divBdr>
        <w:top w:val="none" w:sz="0" w:space="0" w:color="auto"/>
        <w:left w:val="none" w:sz="0" w:space="0" w:color="auto"/>
        <w:bottom w:val="none" w:sz="0" w:space="0" w:color="auto"/>
        <w:right w:val="none" w:sz="0" w:space="0" w:color="auto"/>
      </w:divBdr>
    </w:div>
    <w:div w:id="1592661981">
      <w:bodyDiv w:val="1"/>
      <w:marLeft w:val="0"/>
      <w:marRight w:val="0"/>
      <w:marTop w:val="0"/>
      <w:marBottom w:val="0"/>
      <w:divBdr>
        <w:top w:val="none" w:sz="0" w:space="0" w:color="auto"/>
        <w:left w:val="none" w:sz="0" w:space="0" w:color="auto"/>
        <w:bottom w:val="none" w:sz="0" w:space="0" w:color="auto"/>
        <w:right w:val="none" w:sz="0" w:space="0" w:color="auto"/>
      </w:divBdr>
    </w:div>
    <w:div w:id="1603879604">
      <w:bodyDiv w:val="1"/>
      <w:marLeft w:val="0"/>
      <w:marRight w:val="0"/>
      <w:marTop w:val="0"/>
      <w:marBottom w:val="0"/>
      <w:divBdr>
        <w:top w:val="none" w:sz="0" w:space="0" w:color="auto"/>
        <w:left w:val="none" w:sz="0" w:space="0" w:color="auto"/>
        <w:bottom w:val="none" w:sz="0" w:space="0" w:color="auto"/>
        <w:right w:val="none" w:sz="0" w:space="0" w:color="auto"/>
      </w:divBdr>
    </w:div>
    <w:div w:id="1604653702">
      <w:bodyDiv w:val="1"/>
      <w:marLeft w:val="0"/>
      <w:marRight w:val="0"/>
      <w:marTop w:val="0"/>
      <w:marBottom w:val="0"/>
      <w:divBdr>
        <w:top w:val="none" w:sz="0" w:space="0" w:color="auto"/>
        <w:left w:val="none" w:sz="0" w:space="0" w:color="auto"/>
        <w:bottom w:val="none" w:sz="0" w:space="0" w:color="auto"/>
        <w:right w:val="none" w:sz="0" w:space="0" w:color="auto"/>
      </w:divBdr>
    </w:div>
    <w:div w:id="1623030461">
      <w:bodyDiv w:val="1"/>
      <w:marLeft w:val="0"/>
      <w:marRight w:val="0"/>
      <w:marTop w:val="0"/>
      <w:marBottom w:val="0"/>
      <w:divBdr>
        <w:top w:val="none" w:sz="0" w:space="0" w:color="auto"/>
        <w:left w:val="none" w:sz="0" w:space="0" w:color="auto"/>
        <w:bottom w:val="none" w:sz="0" w:space="0" w:color="auto"/>
        <w:right w:val="none" w:sz="0" w:space="0" w:color="auto"/>
      </w:divBdr>
    </w:div>
    <w:div w:id="1625229844">
      <w:bodyDiv w:val="1"/>
      <w:marLeft w:val="0"/>
      <w:marRight w:val="0"/>
      <w:marTop w:val="0"/>
      <w:marBottom w:val="0"/>
      <w:divBdr>
        <w:top w:val="none" w:sz="0" w:space="0" w:color="auto"/>
        <w:left w:val="none" w:sz="0" w:space="0" w:color="auto"/>
        <w:bottom w:val="none" w:sz="0" w:space="0" w:color="auto"/>
        <w:right w:val="none" w:sz="0" w:space="0" w:color="auto"/>
      </w:divBdr>
    </w:div>
    <w:div w:id="1626084383">
      <w:bodyDiv w:val="1"/>
      <w:marLeft w:val="0"/>
      <w:marRight w:val="0"/>
      <w:marTop w:val="0"/>
      <w:marBottom w:val="0"/>
      <w:divBdr>
        <w:top w:val="none" w:sz="0" w:space="0" w:color="auto"/>
        <w:left w:val="none" w:sz="0" w:space="0" w:color="auto"/>
        <w:bottom w:val="none" w:sz="0" w:space="0" w:color="auto"/>
        <w:right w:val="none" w:sz="0" w:space="0" w:color="auto"/>
      </w:divBdr>
    </w:div>
    <w:div w:id="1629236027">
      <w:bodyDiv w:val="1"/>
      <w:marLeft w:val="0"/>
      <w:marRight w:val="0"/>
      <w:marTop w:val="0"/>
      <w:marBottom w:val="0"/>
      <w:divBdr>
        <w:top w:val="none" w:sz="0" w:space="0" w:color="auto"/>
        <w:left w:val="none" w:sz="0" w:space="0" w:color="auto"/>
        <w:bottom w:val="none" w:sz="0" w:space="0" w:color="auto"/>
        <w:right w:val="none" w:sz="0" w:space="0" w:color="auto"/>
      </w:divBdr>
    </w:div>
    <w:div w:id="1654219479">
      <w:bodyDiv w:val="1"/>
      <w:marLeft w:val="0"/>
      <w:marRight w:val="0"/>
      <w:marTop w:val="0"/>
      <w:marBottom w:val="0"/>
      <w:divBdr>
        <w:top w:val="none" w:sz="0" w:space="0" w:color="auto"/>
        <w:left w:val="none" w:sz="0" w:space="0" w:color="auto"/>
        <w:bottom w:val="none" w:sz="0" w:space="0" w:color="auto"/>
        <w:right w:val="none" w:sz="0" w:space="0" w:color="auto"/>
      </w:divBdr>
    </w:div>
    <w:div w:id="1672248361">
      <w:bodyDiv w:val="1"/>
      <w:marLeft w:val="0"/>
      <w:marRight w:val="0"/>
      <w:marTop w:val="0"/>
      <w:marBottom w:val="0"/>
      <w:divBdr>
        <w:top w:val="none" w:sz="0" w:space="0" w:color="auto"/>
        <w:left w:val="none" w:sz="0" w:space="0" w:color="auto"/>
        <w:bottom w:val="none" w:sz="0" w:space="0" w:color="auto"/>
        <w:right w:val="none" w:sz="0" w:space="0" w:color="auto"/>
      </w:divBdr>
    </w:div>
    <w:div w:id="1721981145">
      <w:bodyDiv w:val="1"/>
      <w:marLeft w:val="0"/>
      <w:marRight w:val="0"/>
      <w:marTop w:val="0"/>
      <w:marBottom w:val="0"/>
      <w:divBdr>
        <w:top w:val="none" w:sz="0" w:space="0" w:color="auto"/>
        <w:left w:val="none" w:sz="0" w:space="0" w:color="auto"/>
        <w:bottom w:val="none" w:sz="0" w:space="0" w:color="auto"/>
        <w:right w:val="none" w:sz="0" w:space="0" w:color="auto"/>
      </w:divBdr>
    </w:div>
    <w:div w:id="1727098555">
      <w:bodyDiv w:val="1"/>
      <w:marLeft w:val="0"/>
      <w:marRight w:val="0"/>
      <w:marTop w:val="0"/>
      <w:marBottom w:val="0"/>
      <w:divBdr>
        <w:top w:val="none" w:sz="0" w:space="0" w:color="auto"/>
        <w:left w:val="none" w:sz="0" w:space="0" w:color="auto"/>
        <w:bottom w:val="none" w:sz="0" w:space="0" w:color="auto"/>
        <w:right w:val="none" w:sz="0" w:space="0" w:color="auto"/>
      </w:divBdr>
    </w:div>
    <w:div w:id="1734158252">
      <w:bodyDiv w:val="1"/>
      <w:marLeft w:val="0"/>
      <w:marRight w:val="0"/>
      <w:marTop w:val="0"/>
      <w:marBottom w:val="0"/>
      <w:divBdr>
        <w:top w:val="none" w:sz="0" w:space="0" w:color="auto"/>
        <w:left w:val="none" w:sz="0" w:space="0" w:color="auto"/>
        <w:bottom w:val="none" w:sz="0" w:space="0" w:color="auto"/>
        <w:right w:val="none" w:sz="0" w:space="0" w:color="auto"/>
      </w:divBdr>
    </w:div>
    <w:div w:id="1740977917">
      <w:bodyDiv w:val="1"/>
      <w:marLeft w:val="0"/>
      <w:marRight w:val="0"/>
      <w:marTop w:val="0"/>
      <w:marBottom w:val="0"/>
      <w:divBdr>
        <w:top w:val="none" w:sz="0" w:space="0" w:color="auto"/>
        <w:left w:val="none" w:sz="0" w:space="0" w:color="auto"/>
        <w:bottom w:val="none" w:sz="0" w:space="0" w:color="auto"/>
        <w:right w:val="none" w:sz="0" w:space="0" w:color="auto"/>
      </w:divBdr>
    </w:div>
    <w:div w:id="1779568382">
      <w:bodyDiv w:val="1"/>
      <w:marLeft w:val="0"/>
      <w:marRight w:val="0"/>
      <w:marTop w:val="0"/>
      <w:marBottom w:val="0"/>
      <w:divBdr>
        <w:top w:val="none" w:sz="0" w:space="0" w:color="auto"/>
        <w:left w:val="none" w:sz="0" w:space="0" w:color="auto"/>
        <w:bottom w:val="none" w:sz="0" w:space="0" w:color="auto"/>
        <w:right w:val="none" w:sz="0" w:space="0" w:color="auto"/>
      </w:divBdr>
    </w:div>
    <w:div w:id="1808157799">
      <w:bodyDiv w:val="1"/>
      <w:marLeft w:val="0"/>
      <w:marRight w:val="0"/>
      <w:marTop w:val="0"/>
      <w:marBottom w:val="0"/>
      <w:divBdr>
        <w:top w:val="none" w:sz="0" w:space="0" w:color="auto"/>
        <w:left w:val="none" w:sz="0" w:space="0" w:color="auto"/>
        <w:bottom w:val="none" w:sz="0" w:space="0" w:color="auto"/>
        <w:right w:val="none" w:sz="0" w:space="0" w:color="auto"/>
      </w:divBdr>
    </w:div>
    <w:div w:id="1825463974">
      <w:bodyDiv w:val="1"/>
      <w:marLeft w:val="0"/>
      <w:marRight w:val="0"/>
      <w:marTop w:val="0"/>
      <w:marBottom w:val="0"/>
      <w:divBdr>
        <w:top w:val="none" w:sz="0" w:space="0" w:color="auto"/>
        <w:left w:val="none" w:sz="0" w:space="0" w:color="auto"/>
        <w:bottom w:val="none" w:sz="0" w:space="0" w:color="auto"/>
        <w:right w:val="none" w:sz="0" w:space="0" w:color="auto"/>
      </w:divBdr>
    </w:div>
    <w:div w:id="1826697614">
      <w:bodyDiv w:val="1"/>
      <w:marLeft w:val="0"/>
      <w:marRight w:val="0"/>
      <w:marTop w:val="0"/>
      <w:marBottom w:val="0"/>
      <w:divBdr>
        <w:top w:val="none" w:sz="0" w:space="0" w:color="auto"/>
        <w:left w:val="none" w:sz="0" w:space="0" w:color="auto"/>
        <w:bottom w:val="none" w:sz="0" w:space="0" w:color="auto"/>
        <w:right w:val="none" w:sz="0" w:space="0" w:color="auto"/>
      </w:divBdr>
    </w:div>
    <w:div w:id="1832867411">
      <w:bodyDiv w:val="1"/>
      <w:marLeft w:val="0"/>
      <w:marRight w:val="0"/>
      <w:marTop w:val="0"/>
      <w:marBottom w:val="0"/>
      <w:divBdr>
        <w:top w:val="none" w:sz="0" w:space="0" w:color="auto"/>
        <w:left w:val="none" w:sz="0" w:space="0" w:color="auto"/>
        <w:bottom w:val="none" w:sz="0" w:space="0" w:color="auto"/>
        <w:right w:val="none" w:sz="0" w:space="0" w:color="auto"/>
      </w:divBdr>
    </w:div>
    <w:div w:id="1833065760">
      <w:bodyDiv w:val="1"/>
      <w:marLeft w:val="0"/>
      <w:marRight w:val="0"/>
      <w:marTop w:val="0"/>
      <w:marBottom w:val="0"/>
      <w:divBdr>
        <w:top w:val="none" w:sz="0" w:space="0" w:color="auto"/>
        <w:left w:val="none" w:sz="0" w:space="0" w:color="auto"/>
        <w:bottom w:val="none" w:sz="0" w:space="0" w:color="auto"/>
        <w:right w:val="none" w:sz="0" w:space="0" w:color="auto"/>
      </w:divBdr>
    </w:div>
    <w:div w:id="1903517479">
      <w:bodyDiv w:val="1"/>
      <w:marLeft w:val="0"/>
      <w:marRight w:val="0"/>
      <w:marTop w:val="0"/>
      <w:marBottom w:val="0"/>
      <w:divBdr>
        <w:top w:val="none" w:sz="0" w:space="0" w:color="auto"/>
        <w:left w:val="none" w:sz="0" w:space="0" w:color="auto"/>
        <w:bottom w:val="none" w:sz="0" w:space="0" w:color="auto"/>
        <w:right w:val="none" w:sz="0" w:space="0" w:color="auto"/>
      </w:divBdr>
    </w:div>
    <w:div w:id="1911427643">
      <w:bodyDiv w:val="1"/>
      <w:marLeft w:val="0"/>
      <w:marRight w:val="0"/>
      <w:marTop w:val="0"/>
      <w:marBottom w:val="0"/>
      <w:divBdr>
        <w:top w:val="none" w:sz="0" w:space="0" w:color="auto"/>
        <w:left w:val="none" w:sz="0" w:space="0" w:color="auto"/>
        <w:bottom w:val="none" w:sz="0" w:space="0" w:color="auto"/>
        <w:right w:val="none" w:sz="0" w:space="0" w:color="auto"/>
      </w:divBdr>
    </w:div>
    <w:div w:id="1928035337">
      <w:bodyDiv w:val="1"/>
      <w:marLeft w:val="0"/>
      <w:marRight w:val="0"/>
      <w:marTop w:val="0"/>
      <w:marBottom w:val="0"/>
      <w:divBdr>
        <w:top w:val="none" w:sz="0" w:space="0" w:color="auto"/>
        <w:left w:val="none" w:sz="0" w:space="0" w:color="auto"/>
        <w:bottom w:val="none" w:sz="0" w:space="0" w:color="auto"/>
        <w:right w:val="none" w:sz="0" w:space="0" w:color="auto"/>
      </w:divBdr>
    </w:div>
    <w:div w:id="1930844274">
      <w:bodyDiv w:val="1"/>
      <w:marLeft w:val="0"/>
      <w:marRight w:val="0"/>
      <w:marTop w:val="0"/>
      <w:marBottom w:val="0"/>
      <w:divBdr>
        <w:top w:val="none" w:sz="0" w:space="0" w:color="auto"/>
        <w:left w:val="none" w:sz="0" w:space="0" w:color="auto"/>
        <w:bottom w:val="none" w:sz="0" w:space="0" w:color="auto"/>
        <w:right w:val="none" w:sz="0" w:space="0" w:color="auto"/>
      </w:divBdr>
    </w:div>
    <w:div w:id="1940983241">
      <w:bodyDiv w:val="1"/>
      <w:marLeft w:val="0"/>
      <w:marRight w:val="0"/>
      <w:marTop w:val="0"/>
      <w:marBottom w:val="0"/>
      <w:divBdr>
        <w:top w:val="none" w:sz="0" w:space="0" w:color="auto"/>
        <w:left w:val="none" w:sz="0" w:space="0" w:color="auto"/>
        <w:bottom w:val="none" w:sz="0" w:space="0" w:color="auto"/>
        <w:right w:val="none" w:sz="0" w:space="0" w:color="auto"/>
      </w:divBdr>
    </w:div>
    <w:div w:id="1969435569">
      <w:bodyDiv w:val="1"/>
      <w:marLeft w:val="0"/>
      <w:marRight w:val="0"/>
      <w:marTop w:val="0"/>
      <w:marBottom w:val="0"/>
      <w:divBdr>
        <w:top w:val="none" w:sz="0" w:space="0" w:color="auto"/>
        <w:left w:val="none" w:sz="0" w:space="0" w:color="auto"/>
        <w:bottom w:val="none" w:sz="0" w:space="0" w:color="auto"/>
        <w:right w:val="none" w:sz="0" w:space="0" w:color="auto"/>
      </w:divBdr>
    </w:div>
    <w:div w:id="1979071676">
      <w:bodyDiv w:val="1"/>
      <w:marLeft w:val="0"/>
      <w:marRight w:val="0"/>
      <w:marTop w:val="0"/>
      <w:marBottom w:val="0"/>
      <w:divBdr>
        <w:top w:val="none" w:sz="0" w:space="0" w:color="auto"/>
        <w:left w:val="none" w:sz="0" w:space="0" w:color="auto"/>
        <w:bottom w:val="none" w:sz="0" w:space="0" w:color="auto"/>
        <w:right w:val="none" w:sz="0" w:space="0" w:color="auto"/>
      </w:divBdr>
    </w:div>
    <w:div w:id="1988968623">
      <w:bodyDiv w:val="1"/>
      <w:marLeft w:val="0"/>
      <w:marRight w:val="0"/>
      <w:marTop w:val="0"/>
      <w:marBottom w:val="0"/>
      <w:divBdr>
        <w:top w:val="none" w:sz="0" w:space="0" w:color="auto"/>
        <w:left w:val="none" w:sz="0" w:space="0" w:color="auto"/>
        <w:bottom w:val="none" w:sz="0" w:space="0" w:color="auto"/>
        <w:right w:val="none" w:sz="0" w:space="0" w:color="auto"/>
      </w:divBdr>
    </w:div>
    <w:div w:id="1989431165">
      <w:bodyDiv w:val="1"/>
      <w:marLeft w:val="0"/>
      <w:marRight w:val="0"/>
      <w:marTop w:val="0"/>
      <w:marBottom w:val="0"/>
      <w:divBdr>
        <w:top w:val="none" w:sz="0" w:space="0" w:color="auto"/>
        <w:left w:val="none" w:sz="0" w:space="0" w:color="auto"/>
        <w:bottom w:val="none" w:sz="0" w:space="0" w:color="auto"/>
        <w:right w:val="none" w:sz="0" w:space="0" w:color="auto"/>
      </w:divBdr>
    </w:div>
    <w:div w:id="2031568999">
      <w:bodyDiv w:val="1"/>
      <w:marLeft w:val="0"/>
      <w:marRight w:val="0"/>
      <w:marTop w:val="0"/>
      <w:marBottom w:val="0"/>
      <w:divBdr>
        <w:top w:val="none" w:sz="0" w:space="0" w:color="auto"/>
        <w:left w:val="none" w:sz="0" w:space="0" w:color="auto"/>
        <w:bottom w:val="none" w:sz="0" w:space="0" w:color="auto"/>
        <w:right w:val="none" w:sz="0" w:space="0" w:color="auto"/>
      </w:divBdr>
    </w:div>
    <w:div w:id="2060130151">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
    <w:div w:id="2081100726">
      <w:bodyDiv w:val="1"/>
      <w:marLeft w:val="0"/>
      <w:marRight w:val="0"/>
      <w:marTop w:val="0"/>
      <w:marBottom w:val="0"/>
      <w:divBdr>
        <w:top w:val="none" w:sz="0" w:space="0" w:color="auto"/>
        <w:left w:val="none" w:sz="0" w:space="0" w:color="auto"/>
        <w:bottom w:val="none" w:sz="0" w:space="0" w:color="auto"/>
        <w:right w:val="none" w:sz="0" w:space="0" w:color="auto"/>
      </w:divBdr>
    </w:div>
    <w:div w:id="2091075403">
      <w:bodyDiv w:val="1"/>
      <w:marLeft w:val="0"/>
      <w:marRight w:val="0"/>
      <w:marTop w:val="0"/>
      <w:marBottom w:val="0"/>
      <w:divBdr>
        <w:top w:val="none" w:sz="0" w:space="0" w:color="auto"/>
        <w:left w:val="none" w:sz="0" w:space="0" w:color="auto"/>
        <w:bottom w:val="none" w:sz="0" w:space="0" w:color="auto"/>
        <w:right w:val="none" w:sz="0" w:space="0" w:color="auto"/>
      </w:divBdr>
    </w:div>
    <w:div w:id="2106028151">
      <w:bodyDiv w:val="1"/>
      <w:marLeft w:val="0"/>
      <w:marRight w:val="0"/>
      <w:marTop w:val="0"/>
      <w:marBottom w:val="0"/>
      <w:divBdr>
        <w:top w:val="none" w:sz="0" w:space="0" w:color="auto"/>
        <w:left w:val="none" w:sz="0" w:space="0" w:color="auto"/>
        <w:bottom w:val="none" w:sz="0" w:space="0" w:color="auto"/>
        <w:right w:val="none" w:sz="0" w:space="0" w:color="auto"/>
      </w:divBdr>
    </w:div>
    <w:div w:id="21429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header" Target="header6.xml"/><Relationship Id="rId33"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3.xml"/><Relationship Id="rId32" Type="http://schemas.openxmlformats.org/officeDocument/2006/relationships/image" Target="media/image4.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1CF436B886E88E38606EB1DF21F57A90BA85037B1C1C6C8351BBDEBD885FA4997A08C378B1B8B89BcBl7M" TargetMode="Externa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6468684869888646"/>
          <c:y val="6.3394940215806356E-2"/>
          <c:w val="0.41517344363368192"/>
          <c:h val="0.82602216389617966"/>
        </c:manualLayout>
      </c:layout>
      <c:pieChart>
        <c:varyColors val="1"/>
        <c:ser>
          <c:idx val="0"/>
          <c:order val="0"/>
          <c:tx>
            <c:strRef>
              <c:f>Лист1!$B$1</c:f>
              <c:strCache>
                <c:ptCount val="1"/>
                <c:pt idx="0">
                  <c:v>Численность населения, % </c:v>
                </c:pt>
              </c:strCache>
            </c:strRef>
          </c:tx>
          <c:dPt>
            <c:idx val="0"/>
            <c:bubble3D val="0"/>
            <c:explosion val="24"/>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explosion val="4"/>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manualLayout>
                  <c:x val="0.19552660629463203"/>
                  <c:y val="-0.11066637503645378"/>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5.7268050917719054E-2"/>
                  <c:y val="8.1174176144648585E-2"/>
                </c:manualLayout>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0"/>
            <c:showCatName val="0"/>
            <c:showSerName val="0"/>
            <c:showPercent val="0"/>
            <c:showBubbleSize val="0"/>
            <c:extLst>
              <c:ext xmlns:c15="http://schemas.microsoft.com/office/drawing/2012/chart" uri="{CE6537A1-D6FC-4f65-9D91-7224C49458BB}"/>
            </c:extLst>
          </c:dLbls>
          <c:cat>
            <c:strRef>
              <c:f>Лист1!$A$2:$A$3</c:f>
              <c:strCache>
                <c:ptCount val="2"/>
                <c:pt idx="0">
                  <c:v>станица Калужская</c:v>
                </c:pt>
                <c:pt idx="1">
                  <c:v>поселок Чибий</c:v>
                </c:pt>
              </c:strCache>
            </c:strRef>
          </c:cat>
          <c:val>
            <c:numRef>
              <c:f>Лист1!$B$2:$B$3</c:f>
              <c:numCache>
                <c:formatCode>0.00%</c:formatCode>
                <c:ptCount val="2"/>
                <c:pt idx="0">
                  <c:v>0.98499999999999999</c:v>
                </c:pt>
                <c:pt idx="1">
                  <c:v>1.4999999999999999E-2</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Entry>
      <c:legendEntry>
        <c:idx val="1"/>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Entry>
      <c:layout>
        <c:manualLayout>
          <c:xMode val="edge"/>
          <c:yMode val="edge"/>
          <c:x val="5.248427716168988E-2"/>
          <c:y val="0.18113371245261004"/>
          <c:w val="0.2341819314470508"/>
          <c:h val="0.3790514727325750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2016-2021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Лист1!$A$2:$A$4</c:f>
              <c:strCache>
                <c:ptCount val="3"/>
                <c:pt idx="0">
                  <c:v>моложе трудоспособного возраста</c:v>
                </c:pt>
                <c:pt idx="1">
                  <c:v>трудоспособного возраста</c:v>
                </c:pt>
                <c:pt idx="2">
                  <c:v>старше трудоспособного возраста</c:v>
                </c:pt>
              </c:strCache>
            </c:strRef>
          </c:cat>
          <c:val>
            <c:numRef>
              <c:f>Лист1!$B$2:$B$4</c:f>
              <c:numCache>
                <c:formatCode>General</c:formatCode>
                <c:ptCount val="3"/>
                <c:pt idx="0">
                  <c:v>18</c:v>
                </c:pt>
                <c:pt idx="1">
                  <c:v>54.6</c:v>
                </c:pt>
                <c:pt idx="2">
                  <c:v>27.3</c:v>
                </c:pt>
              </c:numCache>
            </c:numRef>
          </c:val>
        </c:ser>
        <c:ser>
          <c:idx val="1"/>
          <c:order val="1"/>
          <c:tx>
            <c:strRef>
              <c:f>Лист1!$C$1</c:f>
              <c:strCache>
                <c:ptCount val="1"/>
                <c:pt idx="0">
                  <c:v>2022-2025</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Лист1!$A$2:$A$4</c:f>
              <c:strCache>
                <c:ptCount val="3"/>
                <c:pt idx="0">
                  <c:v>моложе трудоспособного возраста</c:v>
                </c:pt>
                <c:pt idx="1">
                  <c:v>трудоспособного возраста</c:v>
                </c:pt>
                <c:pt idx="2">
                  <c:v>старше трудоспособного возраста</c:v>
                </c:pt>
              </c:strCache>
            </c:strRef>
          </c:cat>
          <c:val>
            <c:numRef>
              <c:f>Лист1!$C$2:$C$4</c:f>
              <c:numCache>
                <c:formatCode>General</c:formatCode>
                <c:ptCount val="3"/>
                <c:pt idx="0">
                  <c:v>18</c:v>
                </c:pt>
                <c:pt idx="1">
                  <c:v>53.4</c:v>
                </c:pt>
                <c:pt idx="2">
                  <c:v>28.6</c:v>
                </c:pt>
              </c:numCache>
            </c:numRef>
          </c:val>
        </c:ser>
        <c:ser>
          <c:idx val="2"/>
          <c:order val="2"/>
          <c:tx>
            <c:strRef>
              <c:f>Лист1!$D$1</c:f>
              <c:strCache>
                <c:ptCount val="1"/>
                <c:pt idx="0">
                  <c:v>2026-2030</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Лист1!$A$2:$A$4</c:f>
              <c:strCache>
                <c:ptCount val="3"/>
                <c:pt idx="0">
                  <c:v>моложе трудоспособного возраста</c:v>
                </c:pt>
                <c:pt idx="1">
                  <c:v>трудоспособного возраста</c:v>
                </c:pt>
                <c:pt idx="2">
                  <c:v>старше трудоспособного возраста</c:v>
                </c:pt>
              </c:strCache>
            </c:strRef>
          </c:cat>
          <c:val>
            <c:numRef>
              <c:f>Лист1!$D$2:$D$4</c:f>
              <c:numCache>
                <c:formatCode>General</c:formatCode>
                <c:ptCount val="3"/>
                <c:pt idx="0">
                  <c:v>18.399999999999999</c:v>
                </c:pt>
                <c:pt idx="1">
                  <c:v>51.9</c:v>
                </c:pt>
                <c:pt idx="2">
                  <c:v>29.7</c:v>
                </c:pt>
              </c:numCache>
            </c:numRef>
          </c:val>
        </c:ser>
        <c:dLbls>
          <c:showLegendKey val="0"/>
          <c:showVal val="0"/>
          <c:showCatName val="0"/>
          <c:showSerName val="0"/>
          <c:showPercent val="0"/>
          <c:showBubbleSize val="0"/>
        </c:dLbls>
        <c:gapWidth val="100"/>
        <c:overlap val="-24"/>
        <c:axId val="215011480"/>
        <c:axId val="215011872"/>
      </c:barChart>
      <c:catAx>
        <c:axId val="21501148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15011872"/>
        <c:crosses val="autoZero"/>
        <c:auto val="1"/>
        <c:lblAlgn val="ctr"/>
        <c:lblOffset val="100"/>
        <c:noMultiLvlLbl val="0"/>
      </c:catAx>
      <c:valAx>
        <c:axId val="215011872"/>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15011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2016</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Лист1!$A$2:$A$4</c:f>
              <c:strCache>
                <c:ptCount val="3"/>
                <c:pt idx="0">
                  <c:v>моложе трудоспособного возраста</c:v>
                </c:pt>
                <c:pt idx="1">
                  <c:v>трудоспособного возраста</c:v>
                </c:pt>
                <c:pt idx="2">
                  <c:v>старше трудоспособного возраста</c:v>
                </c:pt>
              </c:strCache>
            </c:strRef>
          </c:cat>
          <c:val>
            <c:numRef>
              <c:f>Лист1!$B$2:$B$4</c:f>
              <c:numCache>
                <c:formatCode>General</c:formatCode>
                <c:ptCount val="3"/>
                <c:pt idx="0">
                  <c:v>356</c:v>
                </c:pt>
                <c:pt idx="1">
                  <c:v>1153</c:v>
                </c:pt>
                <c:pt idx="2">
                  <c:v>509</c:v>
                </c:pt>
              </c:numCache>
            </c:numRef>
          </c:val>
        </c:ser>
        <c:ser>
          <c:idx val="1"/>
          <c:order val="1"/>
          <c:tx>
            <c:strRef>
              <c:f>Лист1!$C$1</c:f>
              <c:strCache>
                <c:ptCount val="1"/>
                <c:pt idx="0">
                  <c:v>2021</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Лист1!$A$2:$A$4</c:f>
              <c:strCache>
                <c:ptCount val="3"/>
                <c:pt idx="0">
                  <c:v>моложе трудоспособного возраста</c:v>
                </c:pt>
                <c:pt idx="1">
                  <c:v>трудоспособного возраста</c:v>
                </c:pt>
                <c:pt idx="2">
                  <c:v>старше трудоспособного возраста</c:v>
                </c:pt>
              </c:strCache>
            </c:strRef>
          </c:cat>
          <c:val>
            <c:numRef>
              <c:f>Лист1!$C$2:$C$4</c:f>
              <c:numCache>
                <c:formatCode>General</c:formatCode>
                <c:ptCount val="3"/>
                <c:pt idx="0">
                  <c:v>384</c:v>
                </c:pt>
                <c:pt idx="1">
                  <c:v>1164</c:v>
                </c:pt>
                <c:pt idx="2">
                  <c:v>582</c:v>
                </c:pt>
              </c:numCache>
            </c:numRef>
          </c:val>
        </c:ser>
        <c:ser>
          <c:idx val="2"/>
          <c:order val="2"/>
          <c:tx>
            <c:strRef>
              <c:f>Лист1!$D$1</c:f>
              <c:strCache>
                <c:ptCount val="1"/>
                <c:pt idx="0">
                  <c:v>2025</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Лист1!$A$2:$A$4</c:f>
              <c:strCache>
                <c:ptCount val="3"/>
                <c:pt idx="0">
                  <c:v>моложе трудоспособного возраста</c:v>
                </c:pt>
                <c:pt idx="1">
                  <c:v>трудоспособного возраста</c:v>
                </c:pt>
                <c:pt idx="2">
                  <c:v>старше трудоспособного возраста</c:v>
                </c:pt>
              </c:strCache>
            </c:strRef>
          </c:cat>
          <c:val>
            <c:numRef>
              <c:f>Лист1!$D$2:$D$4</c:f>
              <c:numCache>
                <c:formatCode>General</c:formatCode>
                <c:ptCount val="3"/>
                <c:pt idx="0">
                  <c:v>406</c:v>
                </c:pt>
                <c:pt idx="1">
                  <c:v>1208</c:v>
                </c:pt>
                <c:pt idx="2">
                  <c:v>647</c:v>
                </c:pt>
              </c:numCache>
            </c:numRef>
          </c:val>
        </c:ser>
        <c:ser>
          <c:idx val="3"/>
          <c:order val="3"/>
          <c:tx>
            <c:strRef>
              <c:f>Лист1!$E$1</c:f>
              <c:strCache>
                <c:ptCount val="1"/>
                <c:pt idx="0">
                  <c:v>2030</c:v>
                </c:pt>
              </c:strCache>
            </c:strRef>
          </c:tx>
          <c:spPr>
            <a:solidFill>
              <a:schemeClr val="accent5">
                <a:lumMod val="60000"/>
                <a:lumOff val="40000"/>
              </a:schemeClr>
            </a:soli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Лист1!$A$2:$A$4</c:f>
              <c:strCache>
                <c:ptCount val="3"/>
                <c:pt idx="0">
                  <c:v>моложе трудоспособного возраста</c:v>
                </c:pt>
                <c:pt idx="1">
                  <c:v>трудоспособного возраста</c:v>
                </c:pt>
                <c:pt idx="2">
                  <c:v>старше трудоспособного возраста</c:v>
                </c:pt>
              </c:strCache>
            </c:strRef>
          </c:cat>
          <c:val>
            <c:numRef>
              <c:f>Лист1!$E$2:$E$4</c:f>
              <c:numCache>
                <c:formatCode>General</c:formatCode>
                <c:ptCount val="3"/>
                <c:pt idx="0">
                  <c:v>441</c:v>
                </c:pt>
                <c:pt idx="1">
                  <c:v>1246</c:v>
                </c:pt>
                <c:pt idx="2">
                  <c:v>712</c:v>
                </c:pt>
              </c:numCache>
            </c:numRef>
          </c:val>
        </c:ser>
        <c:dLbls>
          <c:showLegendKey val="0"/>
          <c:showVal val="0"/>
          <c:showCatName val="0"/>
          <c:showSerName val="0"/>
          <c:showPercent val="0"/>
          <c:showBubbleSize val="0"/>
        </c:dLbls>
        <c:gapWidth val="100"/>
        <c:overlap val="-24"/>
        <c:axId val="226878184"/>
        <c:axId val="226878576"/>
      </c:barChart>
      <c:catAx>
        <c:axId val="22687818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26878576"/>
        <c:crosses val="autoZero"/>
        <c:auto val="1"/>
        <c:lblAlgn val="ctr"/>
        <c:lblOffset val="100"/>
        <c:noMultiLvlLbl val="0"/>
      </c:catAx>
      <c:valAx>
        <c:axId val="226878576"/>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26878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38B0C-B6E6-4CA0-8256-C4D565B1E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4316</TotalTime>
  <Pages>49</Pages>
  <Words>14028</Words>
  <Characters>79964</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1</cp:lastModifiedBy>
  <cp:revision>477</cp:revision>
  <cp:lastPrinted>2017-05-25T07:21:00Z</cp:lastPrinted>
  <dcterms:created xsi:type="dcterms:W3CDTF">2016-08-13T08:39:00Z</dcterms:created>
  <dcterms:modified xsi:type="dcterms:W3CDTF">2017-09-05T06:55:00Z</dcterms:modified>
</cp:coreProperties>
</file>